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8" w:type="dxa"/>
        <w:tblLook w:val="01E0"/>
      </w:tblPr>
      <w:tblGrid>
        <w:gridCol w:w="4959"/>
        <w:gridCol w:w="4959"/>
      </w:tblGrid>
      <w:tr w:rsidR="006C4689" w:rsidRPr="008C3E6A" w:rsidTr="00E60330">
        <w:trPr>
          <w:trHeight w:val="1574"/>
        </w:trPr>
        <w:tc>
          <w:tcPr>
            <w:tcW w:w="4959" w:type="dxa"/>
          </w:tcPr>
          <w:p w:rsidR="006C4689" w:rsidRPr="008C3E6A" w:rsidRDefault="006C4689" w:rsidP="00E60330">
            <w:pPr>
              <w:widowControl w:val="0"/>
              <w:snapToGrid w:val="0"/>
              <w:rPr>
                <w:sz w:val="28"/>
                <w:szCs w:val="28"/>
              </w:rPr>
            </w:pPr>
          </w:p>
        </w:tc>
        <w:tc>
          <w:tcPr>
            <w:tcW w:w="4959" w:type="dxa"/>
          </w:tcPr>
          <w:p w:rsidR="006C4689" w:rsidRPr="008C3E6A" w:rsidRDefault="006C4689" w:rsidP="00E60330">
            <w:pPr>
              <w:suppressAutoHyphens/>
              <w:autoSpaceDE w:val="0"/>
              <w:jc w:val="center"/>
              <w:rPr>
                <w:sz w:val="28"/>
                <w:szCs w:val="28"/>
              </w:rPr>
            </w:pPr>
            <w:r w:rsidRPr="008C3E6A">
              <w:rPr>
                <w:sz w:val="28"/>
                <w:szCs w:val="28"/>
              </w:rPr>
              <w:t>ПРИЛОЖЕНИЕ</w:t>
            </w:r>
          </w:p>
          <w:p w:rsidR="006C4689" w:rsidRPr="008C3E6A" w:rsidRDefault="006C4689" w:rsidP="00E60330">
            <w:pPr>
              <w:suppressAutoHyphens/>
              <w:autoSpaceDE w:val="0"/>
              <w:jc w:val="center"/>
              <w:rPr>
                <w:sz w:val="28"/>
                <w:szCs w:val="28"/>
              </w:rPr>
            </w:pPr>
          </w:p>
          <w:p w:rsidR="006C4689" w:rsidRPr="008C3E6A" w:rsidRDefault="006C4689" w:rsidP="00E60330">
            <w:pPr>
              <w:widowControl w:val="0"/>
              <w:snapToGrid w:val="0"/>
              <w:jc w:val="center"/>
              <w:rPr>
                <w:sz w:val="28"/>
                <w:szCs w:val="28"/>
              </w:rPr>
            </w:pPr>
            <w:r w:rsidRPr="008C3E6A">
              <w:rPr>
                <w:sz w:val="28"/>
                <w:szCs w:val="28"/>
              </w:rPr>
              <w:t>УТВЕРЖДЕНО</w:t>
            </w:r>
          </w:p>
          <w:p w:rsidR="006C4689" w:rsidRPr="008C3E6A" w:rsidRDefault="006C4689" w:rsidP="00E60330">
            <w:pPr>
              <w:suppressAutoHyphens/>
              <w:autoSpaceDE w:val="0"/>
              <w:jc w:val="center"/>
              <w:rPr>
                <w:sz w:val="28"/>
                <w:szCs w:val="28"/>
              </w:rPr>
            </w:pPr>
            <w:r w:rsidRPr="008C3E6A">
              <w:rPr>
                <w:sz w:val="28"/>
                <w:szCs w:val="28"/>
              </w:rPr>
              <w:t xml:space="preserve">решением Совета </w:t>
            </w:r>
          </w:p>
          <w:p w:rsidR="006C4689" w:rsidRPr="008C3E6A" w:rsidRDefault="006C4689" w:rsidP="00E60330">
            <w:pPr>
              <w:suppressAutoHyphens/>
              <w:autoSpaceDE w:val="0"/>
              <w:jc w:val="center"/>
              <w:rPr>
                <w:sz w:val="28"/>
                <w:szCs w:val="28"/>
              </w:rPr>
            </w:pPr>
            <w:r w:rsidRPr="008C3E6A">
              <w:rPr>
                <w:sz w:val="28"/>
                <w:szCs w:val="28"/>
              </w:rPr>
              <w:t xml:space="preserve">муниципального образования </w:t>
            </w:r>
          </w:p>
          <w:p w:rsidR="006C4689" w:rsidRPr="008C3E6A" w:rsidRDefault="006C4689" w:rsidP="00E60330">
            <w:pPr>
              <w:suppressAutoHyphens/>
              <w:autoSpaceDE w:val="0"/>
              <w:jc w:val="center"/>
              <w:rPr>
                <w:sz w:val="28"/>
                <w:szCs w:val="28"/>
              </w:rPr>
            </w:pPr>
            <w:r w:rsidRPr="008C3E6A">
              <w:rPr>
                <w:sz w:val="28"/>
                <w:szCs w:val="28"/>
              </w:rPr>
              <w:t>Щербиновский район</w:t>
            </w:r>
          </w:p>
          <w:p w:rsidR="006C4689" w:rsidRPr="008C3E6A" w:rsidRDefault="006C4689" w:rsidP="001E0B8D">
            <w:pPr>
              <w:widowControl w:val="0"/>
              <w:snapToGrid w:val="0"/>
              <w:jc w:val="center"/>
              <w:rPr>
                <w:sz w:val="28"/>
                <w:szCs w:val="28"/>
              </w:rPr>
            </w:pPr>
            <w:r w:rsidRPr="008C3E6A">
              <w:rPr>
                <w:sz w:val="28"/>
                <w:szCs w:val="28"/>
              </w:rPr>
              <w:t xml:space="preserve">от </w:t>
            </w:r>
            <w:r w:rsidR="001E0B8D">
              <w:rPr>
                <w:sz w:val="28"/>
                <w:szCs w:val="28"/>
              </w:rPr>
              <w:t xml:space="preserve">26.12.2019 </w:t>
            </w:r>
            <w:r w:rsidRPr="008C3E6A">
              <w:rPr>
                <w:sz w:val="28"/>
                <w:szCs w:val="28"/>
              </w:rPr>
              <w:t xml:space="preserve">№ </w:t>
            </w:r>
            <w:r w:rsidR="001E0B8D">
              <w:rPr>
                <w:sz w:val="28"/>
                <w:szCs w:val="28"/>
              </w:rPr>
              <w:t>18</w:t>
            </w:r>
          </w:p>
        </w:tc>
      </w:tr>
    </w:tbl>
    <w:p w:rsidR="006C4689" w:rsidRPr="008C3E6A" w:rsidRDefault="006C4689" w:rsidP="006C4689">
      <w:pPr>
        <w:overflowPunct w:val="0"/>
        <w:autoSpaceDE w:val="0"/>
        <w:autoSpaceDN w:val="0"/>
        <w:adjustRightInd w:val="0"/>
        <w:jc w:val="center"/>
        <w:outlineLvl w:val="1"/>
        <w:rPr>
          <w:b/>
          <w:sz w:val="28"/>
          <w:szCs w:val="28"/>
        </w:rPr>
      </w:pPr>
    </w:p>
    <w:p w:rsidR="006C4689" w:rsidRPr="008C3E6A" w:rsidRDefault="006C4689" w:rsidP="006C4689">
      <w:pPr>
        <w:overflowPunct w:val="0"/>
        <w:autoSpaceDE w:val="0"/>
        <w:autoSpaceDN w:val="0"/>
        <w:adjustRightInd w:val="0"/>
        <w:jc w:val="center"/>
        <w:outlineLvl w:val="1"/>
        <w:rPr>
          <w:b/>
          <w:sz w:val="28"/>
          <w:szCs w:val="28"/>
        </w:rPr>
      </w:pPr>
      <w:r w:rsidRPr="008C3E6A">
        <w:rPr>
          <w:b/>
          <w:sz w:val="28"/>
          <w:szCs w:val="28"/>
        </w:rPr>
        <w:t>ИЗМЕНЕНИ</w:t>
      </w:r>
      <w:r w:rsidR="001E0B8D">
        <w:rPr>
          <w:b/>
          <w:sz w:val="28"/>
          <w:szCs w:val="28"/>
        </w:rPr>
        <w:t>Е</w:t>
      </w:r>
      <w:r w:rsidRPr="008C3E6A">
        <w:rPr>
          <w:b/>
          <w:sz w:val="28"/>
          <w:szCs w:val="28"/>
        </w:rPr>
        <w:t>,</w:t>
      </w:r>
    </w:p>
    <w:p w:rsidR="006C4689" w:rsidRPr="008C3E6A" w:rsidRDefault="00EE1961" w:rsidP="006C4689">
      <w:pPr>
        <w:widowControl w:val="0"/>
        <w:tabs>
          <w:tab w:val="left" w:pos="0"/>
          <w:tab w:val="center" w:pos="4819"/>
        </w:tabs>
        <w:jc w:val="center"/>
        <w:rPr>
          <w:b/>
          <w:sz w:val="28"/>
          <w:szCs w:val="28"/>
        </w:rPr>
      </w:pPr>
      <w:proofErr w:type="gramStart"/>
      <w:r w:rsidRPr="008C3E6A">
        <w:rPr>
          <w:b/>
          <w:sz w:val="28"/>
          <w:szCs w:val="28"/>
        </w:rPr>
        <w:t>вносим</w:t>
      </w:r>
      <w:r w:rsidR="001E0B8D">
        <w:rPr>
          <w:b/>
          <w:sz w:val="28"/>
          <w:szCs w:val="28"/>
        </w:rPr>
        <w:t>о</w:t>
      </w:r>
      <w:r w:rsidRPr="008C3E6A">
        <w:rPr>
          <w:b/>
          <w:sz w:val="28"/>
          <w:szCs w:val="28"/>
        </w:rPr>
        <w:t>е</w:t>
      </w:r>
      <w:r w:rsidR="00D90BC5" w:rsidRPr="008C3E6A">
        <w:rPr>
          <w:b/>
          <w:sz w:val="28"/>
          <w:szCs w:val="28"/>
        </w:rPr>
        <w:t xml:space="preserve"> </w:t>
      </w:r>
      <w:r w:rsidR="006C4689" w:rsidRPr="008C3E6A">
        <w:rPr>
          <w:b/>
          <w:sz w:val="28"/>
          <w:szCs w:val="28"/>
        </w:rPr>
        <w:t>в решение Совета</w:t>
      </w:r>
      <w:proofErr w:type="gramEnd"/>
    </w:p>
    <w:p w:rsidR="006C4689" w:rsidRPr="008C3E6A" w:rsidRDefault="006C4689" w:rsidP="006C4689">
      <w:pPr>
        <w:widowControl w:val="0"/>
        <w:jc w:val="center"/>
        <w:rPr>
          <w:b/>
          <w:sz w:val="28"/>
          <w:szCs w:val="28"/>
        </w:rPr>
      </w:pPr>
      <w:r w:rsidRPr="008C3E6A">
        <w:rPr>
          <w:b/>
          <w:sz w:val="28"/>
          <w:szCs w:val="28"/>
        </w:rPr>
        <w:t>муниципального образования Щербиновский район</w:t>
      </w:r>
    </w:p>
    <w:p w:rsidR="000E0536" w:rsidRPr="008C3E6A" w:rsidRDefault="006C4689" w:rsidP="00243668">
      <w:pPr>
        <w:tabs>
          <w:tab w:val="left" w:pos="2280"/>
          <w:tab w:val="left" w:pos="8460"/>
        </w:tabs>
        <w:jc w:val="center"/>
        <w:rPr>
          <w:b/>
          <w:sz w:val="28"/>
          <w:szCs w:val="28"/>
        </w:rPr>
      </w:pPr>
      <w:r w:rsidRPr="008C3E6A">
        <w:rPr>
          <w:b/>
          <w:sz w:val="28"/>
          <w:szCs w:val="28"/>
        </w:rPr>
        <w:t>от 2</w:t>
      </w:r>
      <w:r w:rsidR="000E0536" w:rsidRPr="008C3E6A">
        <w:rPr>
          <w:b/>
          <w:sz w:val="28"/>
          <w:szCs w:val="28"/>
        </w:rPr>
        <w:t>5</w:t>
      </w:r>
      <w:r w:rsidRPr="008C3E6A">
        <w:rPr>
          <w:b/>
          <w:sz w:val="28"/>
          <w:szCs w:val="28"/>
        </w:rPr>
        <w:t xml:space="preserve"> </w:t>
      </w:r>
      <w:r w:rsidR="000E0536" w:rsidRPr="008C3E6A">
        <w:rPr>
          <w:b/>
          <w:sz w:val="28"/>
          <w:szCs w:val="28"/>
        </w:rPr>
        <w:t>мая</w:t>
      </w:r>
      <w:r w:rsidRPr="008C3E6A">
        <w:rPr>
          <w:b/>
          <w:sz w:val="28"/>
          <w:szCs w:val="28"/>
        </w:rPr>
        <w:t xml:space="preserve"> 201</w:t>
      </w:r>
      <w:r w:rsidR="00243668" w:rsidRPr="008C3E6A">
        <w:rPr>
          <w:b/>
          <w:sz w:val="28"/>
          <w:szCs w:val="28"/>
        </w:rPr>
        <w:t>6</w:t>
      </w:r>
      <w:r w:rsidRPr="008C3E6A">
        <w:rPr>
          <w:b/>
          <w:sz w:val="28"/>
          <w:szCs w:val="28"/>
        </w:rPr>
        <w:t xml:space="preserve"> года № 1</w:t>
      </w:r>
      <w:r w:rsidR="000E0536" w:rsidRPr="008C3E6A">
        <w:rPr>
          <w:b/>
          <w:sz w:val="28"/>
          <w:szCs w:val="28"/>
        </w:rPr>
        <w:t>5</w:t>
      </w:r>
      <w:r w:rsidRPr="008C3E6A">
        <w:rPr>
          <w:b/>
          <w:sz w:val="28"/>
          <w:szCs w:val="28"/>
        </w:rPr>
        <w:t xml:space="preserve"> «Об утверждении </w:t>
      </w:r>
      <w:r w:rsidR="000E0536" w:rsidRPr="008C3E6A">
        <w:rPr>
          <w:b/>
          <w:sz w:val="28"/>
          <w:szCs w:val="28"/>
        </w:rPr>
        <w:t xml:space="preserve">правил </w:t>
      </w:r>
    </w:p>
    <w:p w:rsidR="000E0536" w:rsidRPr="008C3E6A" w:rsidRDefault="000E0536" w:rsidP="00243668">
      <w:pPr>
        <w:tabs>
          <w:tab w:val="left" w:pos="2280"/>
          <w:tab w:val="left" w:pos="8460"/>
        </w:tabs>
        <w:jc w:val="center"/>
        <w:rPr>
          <w:b/>
          <w:sz w:val="28"/>
          <w:szCs w:val="28"/>
          <w:lang w:eastAsia="ar-SA"/>
        </w:rPr>
      </w:pPr>
      <w:r w:rsidRPr="008C3E6A">
        <w:rPr>
          <w:b/>
          <w:sz w:val="28"/>
          <w:szCs w:val="28"/>
        </w:rPr>
        <w:t>землепользования и</w:t>
      </w:r>
      <w:r w:rsidR="00CD6BEA" w:rsidRPr="008C3E6A">
        <w:rPr>
          <w:b/>
          <w:sz w:val="28"/>
          <w:szCs w:val="28"/>
        </w:rPr>
        <w:t xml:space="preserve"> </w:t>
      </w:r>
      <w:r w:rsidRPr="008C3E6A">
        <w:rPr>
          <w:b/>
          <w:sz w:val="28"/>
          <w:szCs w:val="28"/>
        </w:rPr>
        <w:t>застройки</w:t>
      </w:r>
      <w:r w:rsidR="006C4689" w:rsidRPr="008C3E6A">
        <w:rPr>
          <w:b/>
          <w:sz w:val="28"/>
          <w:szCs w:val="28"/>
        </w:rPr>
        <w:t xml:space="preserve"> </w:t>
      </w:r>
      <w:proofErr w:type="spellStart"/>
      <w:r w:rsidRPr="008C3E6A">
        <w:rPr>
          <w:b/>
          <w:sz w:val="28"/>
          <w:szCs w:val="28"/>
          <w:lang w:eastAsia="ar-SA"/>
        </w:rPr>
        <w:t>Ейскоукрепленского</w:t>
      </w:r>
      <w:proofErr w:type="spellEnd"/>
      <w:r w:rsidR="00243668" w:rsidRPr="008C3E6A">
        <w:rPr>
          <w:b/>
          <w:sz w:val="28"/>
          <w:szCs w:val="28"/>
          <w:lang w:eastAsia="ar-SA"/>
        </w:rPr>
        <w:t xml:space="preserve"> </w:t>
      </w:r>
    </w:p>
    <w:p w:rsidR="006D6D72" w:rsidRPr="008C3E6A" w:rsidRDefault="006C4689" w:rsidP="00243668">
      <w:pPr>
        <w:tabs>
          <w:tab w:val="left" w:pos="2280"/>
          <w:tab w:val="left" w:pos="8460"/>
        </w:tabs>
        <w:jc w:val="center"/>
        <w:rPr>
          <w:b/>
          <w:sz w:val="28"/>
          <w:szCs w:val="28"/>
        </w:rPr>
      </w:pPr>
      <w:r w:rsidRPr="008C3E6A">
        <w:rPr>
          <w:b/>
          <w:sz w:val="28"/>
          <w:szCs w:val="28"/>
        </w:rPr>
        <w:t>сельского поселения Щербиновского района</w:t>
      </w:r>
      <w:r w:rsidR="003353C3" w:rsidRPr="008C3E6A">
        <w:rPr>
          <w:b/>
          <w:sz w:val="28"/>
          <w:szCs w:val="28"/>
        </w:rPr>
        <w:t>»</w:t>
      </w:r>
      <w:r w:rsidR="006D6D72" w:rsidRPr="008C3E6A">
        <w:rPr>
          <w:b/>
          <w:sz w:val="28"/>
          <w:szCs w:val="28"/>
        </w:rPr>
        <w:t xml:space="preserve"> </w:t>
      </w:r>
    </w:p>
    <w:p w:rsidR="006C4689" w:rsidRPr="008C3E6A" w:rsidRDefault="006C4689" w:rsidP="006C4689">
      <w:pPr>
        <w:widowControl w:val="0"/>
        <w:autoSpaceDE w:val="0"/>
        <w:autoSpaceDN w:val="0"/>
        <w:adjustRightInd w:val="0"/>
        <w:ind w:firstLine="720"/>
        <w:jc w:val="both"/>
        <w:rPr>
          <w:sz w:val="28"/>
          <w:szCs w:val="28"/>
        </w:rPr>
      </w:pPr>
    </w:p>
    <w:p w:rsidR="008B4272" w:rsidRPr="008C3E6A" w:rsidRDefault="008B4272" w:rsidP="0078441A">
      <w:pPr>
        <w:tabs>
          <w:tab w:val="left" w:pos="2280"/>
          <w:tab w:val="center" w:pos="5173"/>
        </w:tabs>
        <w:ind w:firstLine="709"/>
        <w:jc w:val="both"/>
        <w:rPr>
          <w:sz w:val="28"/>
          <w:szCs w:val="28"/>
        </w:rPr>
      </w:pPr>
    </w:p>
    <w:p w:rsidR="0078441A" w:rsidRPr="008C3E6A" w:rsidRDefault="00E51540" w:rsidP="00E51540">
      <w:pPr>
        <w:tabs>
          <w:tab w:val="left" w:pos="2280"/>
          <w:tab w:val="center" w:pos="5173"/>
        </w:tabs>
        <w:ind w:firstLine="709"/>
        <w:jc w:val="both"/>
        <w:rPr>
          <w:sz w:val="28"/>
          <w:szCs w:val="28"/>
        </w:rPr>
      </w:pPr>
      <w:r w:rsidRPr="008C3E6A">
        <w:rPr>
          <w:sz w:val="28"/>
          <w:szCs w:val="28"/>
        </w:rPr>
        <w:t>В приложении к решению</w:t>
      </w:r>
      <w:r w:rsidR="0078441A" w:rsidRPr="008C3E6A">
        <w:rPr>
          <w:sz w:val="28"/>
          <w:szCs w:val="28"/>
        </w:rPr>
        <w:t xml:space="preserve"> в части </w:t>
      </w:r>
      <w:r w:rsidR="0078441A" w:rsidRPr="008C3E6A">
        <w:rPr>
          <w:sz w:val="28"/>
          <w:szCs w:val="28"/>
          <w:lang w:val="en-US"/>
        </w:rPr>
        <w:t>III</w:t>
      </w:r>
      <w:r w:rsidR="0078441A" w:rsidRPr="008C3E6A">
        <w:rPr>
          <w:sz w:val="28"/>
          <w:szCs w:val="28"/>
        </w:rPr>
        <w:t xml:space="preserve"> «ГРАДОСТРОИТЕЛЬНЫЕ РЕГЛАМЕНТЫ»</w:t>
      </w:r>
      <w:r w:rsidR="00E11FAF" w:rsidRPr="008C3E6A">
        <w:rPr>
          <w:sz w:val="28"/>
          <w:szCs w:val="28"/>
        </w:rPr>
        <w:t xml:space="preserve"> </w:t>
      </w:r>
      <w:r w:rsidRPr="008C3E6A">
        <w:rPr>
          <w:sz w:val="28"/>
          <w:szCs w:val="28"/>
        </w:rPr>
        <w:t xml:space="preserve">статьи 33-39 </w:t>
      </w:r>
      <w:r w:rsidR="00245772" w:rsidRPr="008C3E6A">
        <w:rPr>
          <w:sz w:val="28"/>
          <w:szCs w:val="28"/>
        </w:rPr>
        <w:t>изложить</w:t>
      </w:r>
      <w:r w:rsidR="0078441A" w:rsidRPr="008C3E6A">
        <w:rPr>
          <w:sz w:val="28"/>
          <w:szCs w:val="28"/>
        </w:rPr>
        <w:t xml:space="preserve"> в следующей редакции:</w:t>
      </w:r>
    </w:p>
    <w:p w:rsidR="00E51540" w:rsidRPr="008C3E6A" w:rsidRDefault="00245772" w:rsidP="00E51540">
      <w:pPr>
        <w:pStyle w:val="22222"/>
      </w:pPr>
      <w:r w:rsidRPr="008C3E6A">
        <w:t>«</w:t>
      </w:r>
      <w:bookmarkStart w:id="0" w:name="_Toc449000171"/>
      <w:bookmarkStart w:id="1" w:name="_Toc483580772"/>
      <w:r w:rsidR="00E51540" w:rsidRPr="008C3E6A">
        <w:t>Статья 33. Градостроительные регламенты в отношении земельных участков и объектов капитального строительства, расположенных в пределах жилых зон.</w:t>
      </w:r>
      <w:bookmarkStart w:id="2" w:name="_GoBack"/>
      <w:bookmarkEnd w:id="0"/>
      <w:bookmarkEnd w:id="1"/>
      <w:bookmarkEnd w:id="2"/>
    </w:p>
    <w:p w:rsidR="00E51540" w:rsidRPr="008C3E6A" w:rsidRDefault="00E51540" w:rsidP="00E51540">
      <w:pPr>
        <w:pStyle w:val="22222"/>
      </w:pPr>
    </w:p>
    <w:p w:rsidR="00E51540" w:rsidRPr="008C3E6A" w:rsidRDefault="00E51540" w:rsidP="00E51540">
      <w:pPr>
        <w:pStyle w:val="22222"/>
      </w:pPr>
      <w:r w:rsidRPr="008C3E6A">
        <w:t>ЖИЛАЯ ЗОНА (ЖЗ)</w:t>
      </w:r>
    </w:p>
    <w:p w:rsidR="00E51540" w:rsidRPr="008C3E6A" w:rsidRDefault="00E51540" w:rsidP="00E51540">
      <w:pPr>
        <w:pStyle w:val="22222"/>
      </w:pPr>
    </w:p>
    <w:p w:rsidR="00E51540" w:rsidRPr="008C3E6A" w:rsidRDefault="00E51540" w:rsidP="00E51540">
      <w:pPr>
        <w:pStyle w:val="22222"/>
      </w:pPr>
      <w:r w:rsidRPr="008C3E6A">
        <w:t>ЖЗ-1. Зона существующей индивидуальной жилой застройки с приусадебными участками.</w:t>
      </w:r>
    </w:p>
    <w:p w:rsidR="00E51540" w:rsidRPr="008C3E6A" w:rsidRDefault="00E51540" w:rsidP="00E51540">
      <w:pPr>
        <w:pStyle w:val="22222"/>
      </w:pPr>
      <w:r w:rsidRPr="008C3E6A">
        <w:t xml:space="preserve"> (ЖЗ-1,1- ЖЗ-1,15)</w:t>
      </w:r>
    </w:p>
    <w:p w:rsidR="00E51540" w:rsidRPr="008C3E6A" w:rsidRDefault="00E51540" w:rsidP="00E51540">
      <w:pPr>
        <w:pStyle w:val="22222"/>
      </w:pPr>
    </w:p>
    <w:p w:rsidR="00E51540" w:rsidRPr="008C3E6A" w:rsidRDefault="00E51540" w:rsidP="00E51540">
      <w:pPr>
        <w:pStyle w:val="22222"/>
      </w:pPr>
      <w:r w:rsidRPr="008C3E6A">
        <w:t xml:space="preserve">Зона индивидуальной жилой застройки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              </w:t>
      </w:r>
    </w:p>
    <w:p w:rsidR="00E51540" w:rsidRPr="008C3E6A" w:rsidRDefault="00E51540" w:rsidP="00E51540">
      <w:pPr>
        <w:pStyle w:val="22222"/>
        <w:rPr>
          <w:lang w:val="ru-RU"/>
        </w:rPr>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8C3E6A" w:rsidRPr="008C3E6A" w:rsidTr="00242ACB">
        <w:trPr>
          <w:trHeight w:val="552"/>
        </w:trPr>
        <w:tc>
          <w:tcPr>
            <w:tcW w:w="2411" w:type="dxa"/>
          </w:tcPr>
          <w:p w:rsidR="00E51540" w:rsidRPr="008C3E6A" w:rsidRDefault="00E51540" w:rsidP="00242ACB">
            <w:pPr>
              <w:pStyle w:val="nienie"/>
              <w:ind w:left="0" w:firstLine="0"/>
              <w:jc w:val="center"/>
              <w:rPr>
                <w:rFonts w:ascii="Times New Roman" w:hAnsi="Times New Roman" w:cs="Times New Roman"/>
                <w:sz w:val="28"/>
                <w:szCs w:val="28"/>
              </w:rPr>
            </w:pPr>
            <w:r w:rsidRPr="008C3E6A">
              <w:rPr>
                <w:rFonts w:ascii="Times New Roman" w:hAnsi="Times New Roman" w:cs="Times New Roman"/>
                <w:sz w:val="28"/>
                <w:szCs w:val="28"/>
              </w:rPr>
              <w:t>Виды  разрешенного использования земельного участка</w:t>
            </w:r>
          </w:p>
        </w:tc>
        <w:tc>
          <w:tcPr>
            <w:tcW w:w="7512" w:type="dxa"/>
            <w:shd w:val="clear" w:color="auto" w:fill="auto"/>
          </w:tcPr>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ind w:firstLine="317"/>
              <w:rPr>
                <w:sz w:val="28"/>
                <w:szCs w:val="28"/>
              </w:rPr>
            </w:pPr>
          </w:p>
        </w:tc>
      </w:tr>
      <w:tr w:rsidR="008C3E6A" w:rsidRPr="008C3E6A" w:rsidTr="00242ACB">
        <w:trPr>
          <w:trHeight w:val="552"/>
        </w:trPr>
        <w:tc>
          <w:tcPr>
            <w:tcW w:w="2411" w:type="dxa"/>
          </w:tcPr>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lastRenderedPageBreak/>
              <w:t>для индивидуального жилищного строительства</w:t>
            </w:r>
          </w:p>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t>код 2.1</w:t>
            </w:r>
          </w:p>
          <w:p w:rsidR="00E51540" w:rsidRPr="008C3E6A" w:rsidRDefault="00E51540" w:rsidP="00242ACB">
            <w:pPr>
              <w:pStyle w:val="nienie"/>
              <w:ind w:left="0" w:firstLine="0"/>
              <w:rPr>
                <w:rFonts w:ascii="Times New Roman" w:hAnsi="Times New Roman" w:cs="Times New Roman"/>
                <w:sz w:val="28"/>
                <w:szCs w:val="28"/>
              </w:rPr>
            </w:pPr>
          </w:p>
          <w:p w:rsidR="00E51540" w:rsidRPr="008C3E6A" w:rsidRDefault="00E51540" w:rsidP="00242ACB">
            <w:pPr>
              <w:pStyle w:val="nienie"/>
              <w:ind w:left="0" w:firstLine="0"/>
              <w:jc w:val="left"/>
              <w:rPr>
                <w:rFonts w:ascii="Times New Roman" w:hAnsi="Times New Roman" w:cs="Times New Roman"/>
                <w:sz w:val="28"/>
                <w:szCs w:val="28"/>
              </w:rPr>
            </w:pPr>
          </w:p>
        </w:tc>
        <w:tc>
          <w:tcPr>
            <w:tcW w:w="7512" w:type="dxa"/>
            <w:shd w:val="clear" w:color="auto" w:fill="auto"/>
          </w:tcPr>
          <w:p w:rsidR="00E51540" w:rsidRPr="008C3E6A" w:rsidRDefault="00E51540" w:rsidP="00242ACB">
            <w:pPr>
              <w:pStyle w:val="s10"/>
              <w:rPr>
                <w:sz w:val="28"/>
                <w:szCs w:val="28"/>
              </w:rPr>
            </w:pPr>
            <w:r w:rsidRPr="008C3E6A">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E51540" w:rsidRPr="008C3E6A" w:rsidRDefault="00E51540" w:rsidP="00242ACB">
            <w:pPr>
              <w:pStyle w:val="s10"/>
              <w:rPr>
                <w:sz w:val="28"/>
                <w:szCs w:val="28"/>
              </w:rPr>
            </w:pPr>
            <w:r w:rsidRPr="008C3E6A">
              <w:rPr>
                <w:sz w:val="28"/>
                <w:szCs w:val="28"/>
              </w:rPr>
              <w:t>выращивание сельскохозяйственных культур;</w:t>
            </w:r>
          </w:p>
          <w:p w:rsidR="00E51540" w:rsidRPr="008C3E6A" w:rsidRDefault="00E51540" w:rsidP="00242ACB">
            <w:pPr>
              <w:ind w:firstLine="34"/>
              <w:rPr>
                <w:sz w:val="28"/>
                <w:szCs w:val="28"/>
              </w:rPr>
            </w:pPr>
            <w:r w:rsidRPr="008C3E6A">
              <w:rPr>
                <w:sz w:val="28"/>
                <w:szCs w:val="28"/>
              </w:rPr>
              <w:t>размещение индивидуальных гаражей и хозяйственных построек</w:t>
            </w:r>
          </w:p>
        </w:tc>
      </w:tr>
      <w:tr w:rsidR="008C3E6A" w:rsidRPr="008C3E6A" w:rsidTr="00242ACB">
        <w:trPr>
          <w:trHeight w:val="552"/>
        </w:trPr>
        <w:tc>
          <w:tcPr>
            <w:tcW w:w="2411"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малоэтажная многоквартирная жилая застройка</w:t>
            </w:r>
          </w:p>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код 2.1.1</w:t>
            </w:r>
          </w:p>
          <w:p w:rsidR="00E51540" w:rsidRPr="008C3E6A" w:rsidRDefault="00E51540" w:rsidP="00242ACB">
            <w:pPr>
              <w:pStyle w:val="nienie"/>
              <w:ind w:left="0" w:firstLine="0"/>
              <w:rPr>
                <w:rFonts w:ascii="Times New Roman" w:hAnsi="Times New Roman" w:cs="Times New Roman"/>
                <w:sz w:val="28"/>
                <w:szCs w:val="28"/>
              </w:rPr>
            </w:pPr>
          </w:p>
          <w:p w:rsidR="00E51540" w:rsidRPr="008C3E6A" w:rsidRDefault="00E51540" w:rsidP="00242ACB">
            <w:pPr>
              <w:pStyle w:val="nienie"/>
              <w:ind w:left="-108" w:firstLine="108"/>
              <w:jc w:val="center"/>
              <w:rPr>
                <w:rFonts w:ascii="Times New Roman" w:hAnsi="Times New Roman" w:cs="Times New Roman"/>
                <w:sz w:val="28"/>
                <w:szCs w:val="28"/>
              </w:rPr>
            </w:pP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малоэтажных многоквартирных домов (многоквартирные дома высотой до 4 этажей, включая </w:t>
            </w:r>
            <w:proofErr w:type="gramStart"/>
            <w:r w:rsidRPr="008C3E6A">
              <w:rPr>
                <w:sz w:val="28"/>
                <w:szCs w:val="28"/>
              </w:rPr>
              <w:t>мансардный</w:t>
            </w:r>
            <w:proofErr w:type="gramEnd"/>
            <w:r w:rsidRPr="008C3E6A">
              <w:rPr>
                <w:sz w:val="28"/>
                <w:szCs w:val="28"/>
              </w:rPr>
              <w:t>);</w:t>
            </w:r>
          </w:p>
          <w:p w:rsidR="00E51540" w:rsidRPr="008C3E6A" w:rsidRDefault="00E51540" w:rsidP="00242ACB">
            <w:pPr>
              <w:ind w:firstLine="34"/>
              <w:rPr>
                <w:sz w:val="28"/>
                <w:szCs w:val="28"/>
              </w:rPr>
            </w:pPr>
            <w:r w:rsidRPr="008C3E6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C3E6A" w:rsidRPr="008C3E6A" w:rsidTr="00242ACB">
        <w:trPr>
          <w:trHeight w:val="552"/>
        </w:trPr>
        <w:tc>
          <w:tcPr>
            <w:tcW w:w="2411" w:type="dxa"/>
          </w:tcPr>
          <w:p w:rsidR="00E51540" w:rsidRPr="008C3E6A" w:rsidRDefault="00E51540" w:rsidP="00242ACB">
            <w:pPr>
              <w:outlineLvl w:val="3"/>
              <w:rPr>
                <w:sz w:val="28"/>
                <w:szCs w:val="28"/>
              </w:rPr>
            </w:pPr>
            <w:r w:rsidRPr="008C3E6A">
              <w:rPr>
                <w:sz w:val="28"/>
                <w:szCs w:val="28"/>
              </w:rPr>
              <w:t>для ведения личного подсобного хозяйства (приусадебный земельный участок)</w:t>
            </w:r>
          </w:p>
          <w:p w:rsidR="00E51540" w:rsidRPr="008C3E6A" w:rsidRDefault="00E51540" w:rsidP="00242ACB">
            <w:pPr>
              <w:outlineLvl w:val="3"/>
              <w:rPr>
                <w:sz w:val="28"/>
                <w:szCs w:val="28"/>
              </w:rPr>
            </w:pPr>
            <w:r w:rsidRPr="008C3E6A">
              <w:rPr>
                <w:sz w:val="28"/>
                <w:szCs w:val="28"/>
              </w:rPr>
              <w:t>код 2.2</w:t>
            </w: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жилого дома, указанного в описании вида разрешенного использования с </w:t>
            </w:r>
            <w:hyperlink r:id="rId8" w:anchor="block_1021" w:history="1">
              <w:r w:rsidRPr="008C3E6A">
                <w:rPr>
                  <w:rStyle w:val="ad"/>
                  <w:color w:val="auto"/>
                  <w:sz w:val="28"/>
                  <w:szCs w:val="28"/>
                  <w:u w:val="none"/>
                </w:rPr>
                <w:t>кодом 2.1</w:t>
              </w:r>
            </w:hyperlink>
            <w:r w:rsidRPr="008C3E6A">
              <w:rPr>
                <w:sz w:val="28"/>
                <w:szCs w:val="28"/>
              </w:rPr>
              <w:t>;</w:t>
            </w:r>
          </w:p>
          <w:p w:rsidR="00E51540" w:rsidRPr="008C3E6A" w:rsidRDefault="00E51540" w:rsidP="00242ACB">
            <w:pPr>
              <w:pStyle w:val="s10"/>
              <w:rPr>
                <w:sz w:val="28"/>
                <w:szCs w:val="28"/>
              </w:rPr>
            </w:pPr>
            <w:r w:rsidRPr="008C3E6A">
              <w:rPr>
                <w:sz w:val="28"/>
                <w:szCs w:val="28"/>
              </w:rPr>
              <w:t>производство сельскохозяйственной продукции;</w:t>
            </w:r>
          </w:p>
          <w:p w:rsidR="00E51540" w:rsidRPr="008C3E6A" w:rsidRDefault="00E51540" w:rsidP="00242ACB">
            <w:pPr>
              <w:pStyle w:val="s10"/>
              <w:rPr>
                <w:sz w:val="28"/>
                <w:szCs w:val="28"/>
              </w:rPr>
            </w:pPr>
            <w:r w:rsidRPr="008C3E6A">
              <w:rPr>
                <w:sz w:val="28"/>
                <w:szCs w:val="28"/>
              </w:rPr>
              <w:t>размещение гаража и иных вспомогательных сооружений;</w:t>
            </w:r>
          </w:p>
          <w:p w:rsidR="00E51540" w:rsidRPr="008C3E6A" w:rsidRDefault="00E51540" w:rsidP="00242ACB">
            <w:pPr>
              <w:ind w:firstLine="34"/>
              <w:rPr>
                <w:sz w:val="28"/>
                <w:szCs w:val="28"/>
              </w:rPr>
            </w:pPr>
            <w:r w:rsidRPr="008C3E6A">
              <w:rPr>
                <w:sz w:val="28"/>
                <w:szCs w:val="28"/>
              </w:rPr>
              <w:t>содержание сельскохозяйственных животных</w:t>
            </w:r>
          </w:p>
        </w:tc>
      </w:tr>
      <w:tr w:rsidR="008C3E6A" w:rsidRPr="008C3E6A" w:rsidTr="00242ACB">
        <w:trPr>
          <w:trHeight w:val="552"/>
        </w:trPr>
        <w:tc>
          <w:tcPr>
            <w:tcW w:w="2411" w:type="dxa"/>
          </w:tcPr>
          <w:p w:rsidR="00E51540" w:rsidRPr="008C3E6A" w:rsidRDefault="00E51540" w:rsidP="00242ACB">
            <w:pPr>
              <w:outlineLvl w:val="3"/>
              <w:rPr>
                <w:sz w:val="28"/>
                <w:szCs w:val="28"/>
              </w:rPr>
            </w:pPr>
            <w:r w:rsidRPr="008C3E6A">
              <w:rPr>
                <w:sz w:val="28"/>
                <w:szCs w:val="28"/>
              </w:rPr>
              <w:t>ведение огородничества</w:t>
            </w:r>
          </w:p>
          <w:p w:rsidR="00E51540" w:rsidRPr="008C3E6A" w:rsidRDefault="00E51540" w:rsidP="00242ACB">
            <w:pPr>
              <w:outlineLvl w:val="3"/>
              <w:rPr>
                <w:sz w:val="28"/>
                <w:szCs w:val="28"/>
              </w:rPr>
            </w:pPr>
            <w:r w:rsidRPr="008C3E6A">
              <w:rPr>
                <w:sz w:val="28"/>
                <w:szCs w:val="28"/>
              </w:rPr>
              <w:t xml:space="preserve">код 13.1 </w:t>
            </w:r>
          </w:p>
        </w:tc>
        <w:tc>
          <w:tcPr>
            <w:tcW w:w="7512" w:type="dxa"/>
            <w:shd w:val="clear" w:color="auto" w:fill="auto"/>
          </w:tcPr>
          <w:p w:rsidR="00E51540" w:rsidRPr="008C3E6A" w:rsidRDefault="00E51540" w:rsidP="00242ACB">
            <w:pPr>
              <w:ind w:firstLine="34"/>
              <w:rPr>
                <w:sz w:val="28"/>
                <w:szCs w:val="28"/>
              </w:rPr>
            </w:pPr>
            <w:r w:rsidRPr="008C3E6A">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земельные участки (территории) общего пользования</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w:t>
            </w:r>
          </w:p>
        </w:tc>
        <w:tc>
          <w:tcPr>
            <w:tcW w:w="7512" w:type="dxa"/>
            <w:shd w:val="clear" w:color="auto" w:fill="auto"/>
          </w:tcPr>
          <w:p w:rsidR="00E51540" w:rsidRPr="008C3E6A" w:rsidRDefault="00E51540" w:rsidP="00242ACB">
            <w:pPr>
              <w:pStyle w:val="s10"/>
              <w:rPr>
                <w:sz w:val="28"/>
                <w:szCs w:val="28"/>
              </w:rPr>
            </w:pPr>
            <w:r w:rsidRPr="008C3E6A">
              <w:rPr>
                <w:sz w:val="28"/>
                <w:szCs w:val="28"/>
              </w:rPr>
              <w:t>Земельные участки общего пользования.</w:t>
            </w:r>
          </w:p>
          <w:p w:rsidR="00E51540" w:rsidRPr="008C3E6A" w:rsidRDefault="00E51540" w:rsidP="00242ACB">
            <w:pPr>
              <w:widowControl w:val="0"/>
              <w:rPr>
                <w:rFonts w:eastAsia="Arial"/>
                <w:sz w:val="28"/>
                <w:szCs w:val="28"/>
              </w:rPr>
            </w:pPr>
            <w:r w:rsidRPr="008C3E6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8C3E6A">
                <w:rPr>
                  <w:rStyle w:val="ad"/>
                  <w:color w:val="auto"/>
                  <w:sz w:val="28"/>
                  <w:szCs w:val="28"/>
                  <w:u w:val="none"/>
                </w:rPr>
                <w:t>кодами 12.0.1 - 12.0.2</w:t>
              </w:r>
            </w:hyperlink>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улично-дорожная </w:t>
            </w:r>
            <w:r w:rsidRPr="008C3E6A">
              <w:rPr>
                <w:rFonts w:ascii="Times New Roman" w:hAnsi="Times New Roman" w:cs="Times New Roman"/>
                <w:sz w:val="28"/>
                <w:szCs w:val="28"/>
              </w:rPr>
              <w:lastRenderedPageBreak/>
              <w:t>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12.0.1</w:t>
            </w:r>
          </w:p>
        </w:tc>
        <w:tc>
          <w:tcPr>
            <w:tcW w:w="7512" w:type="dxa"/>
            <w:shd w:val="clear" w:color="auto" w:fill="auto"/>
          </w:tcPr>
          <w:p w:rsidR="00E51540" w:rsidRPr="008C3E6A" w:rsidRDefault="00E51540" w:rsidP="00242ACB">
            <w:pPr>
              <w:pStyle w:val="s10"/>
              <w:rPr>
                <w:sz w:val="28"/>
                <w:szCs w:val="28"/>
              </w:rPr>
            </w:pPr>
            <w:r w:rsidRPr="008C3E6A">
              <w:rPr>
                <w:sz w:val="28"/>
                <w:szCs w:val="28"/>
              </w:rPr>
              <w:lastRenderedPageBreak/>
              <w:t xml:space="preserve">Размещение объектов улично-дорожной сети: </w:t>
            </w:r>
            <w:r w:rsidRPr="008C3E6A">
              <w:rPr>
                <w:sz w:val="28"/>
                <w:szCs w:val="28"/>
              </w:rPr>
              <w:lastRenderedPageBreak/>
              <w:t xml:space="preserve">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pStyle w:val="s10"/>
              <w:rPr>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10" w:anchor="block_10271" w:history="1">
              <w:r w:rsidRPr="008C3E6A">
                <w:rPr>
                  <w:rStyle w:val="ad"/>
                  <w:color w:val="auto"/>
                  <w:sz w:val="28"/>
                  <w:szCs w:val="28"/>
                  <w:u w:val="none"/>
                </w:rPr>
                <w:t>кодами 2.7.1</w:t>
              </w:r>
            </w:hyperlink>
            <w:r w:rsidRPr="008C3E6A">
              <w:rPr>
                <w:sz w:val="28"/>
                <w:szCs w:val="28"/>
              </w:rPr>
              <w:t xml:space="preserve">, </w:t>
            </w:r>
            <w:hyperlink r:id="rId11" w:anchor="block_1049" w:history="1">
              <w:r w:rsidRPr="008C3E6A">
                <w:rPr>
                  <w:rStyle w:val="ad"/>
                  <w:color w:val="auto"/>
                  <w:sz w:val="28"/>
                  <w:szCs w:val="28"/>
                  <w:u w:val="none"/>
                </w:rPr>
                <w:t>4.9</w:t>
              </w:r>
            </w:hyperlink>
            <w:r w:rsidRPr="008C3E6A">
              <w:rPr>
                <w:sz w:val="28"/>
                <w:szCs w:val="28"/>
              </w:rPr>
              <w:t xml:space="preserve">, </w:t>
            </w:r>
            <w:hyperlink r:id="rId12"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jc w:val="center"/>
        <w:rPr>
          <w:b/>
          <w:sz w:val="28"/>
          <w:szCs w:val="28"/>
        </w:rPr>
      </w:pPr>
    </w:p>
    <w:p w:rsidR="00E51540" w:rsidRPr="008C3E6A" w:rsidRDefault="00E51540" w:rsidP="00E51540">
      <w:pPr>
        <w:jc w:val="center"/>
        <w:rPr>
          <w:b/>
          <w:sz w:val="28"/>
          <w:szCs w:val="28"/>
        </w:rPr>
      </w:pPr>
      <w:r w:rsidRPr="008C3E6A">
        <w:rPr>
          <w:b/>
          <w:sz w:val="28"/>
          <w:szCs w:val="28"/>
        </w:rPr>
        <w:t xml:space="preserve">УСЛОВНО РАЗРЕШЕННЫЕ ВИДЫ ИСПОЛЬЗОВАНИЯ </w:t>
      </w:r>
    </w:p>
    <w:p w:rsidR="00E51540" w:rsidRPr="008C3E6A" w:rsidRDefault="00E51540" w:rsidP="00E51540">
      <w:pPr>
        <w:jc w:val="center"/>
        <w:rPr>
          <w:b/>
          <w:sz w:val="28"/>
          <w:szCs w:val="28"/>
        </w:rPr>
      </w:pPr>
      <w:r w:rsidRPr="008C3E6A">
        <w:rPr>
          <w:b/>
          <w:sz w:val="28"/>
          <w:szCs w:val="28"/>
        </w:rPr>
        <w:t>ЗЕМЕЛЬНЫХ УЧАСТКОВ И ОБЪЕКТОВ КАПИТАЛЬНОГО СТРОИТЕЛЬСТВА</w:t>
      </w:r>
    </w:p>
    <w:p w:rsidR="00E51540" w:rsidRPr="008C3E6A" w:rsidRDefault="00E51540" w:rsidP="00E51540">
      <w:pPr>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38"/>
        <w:gridCol w:w="7385"/>
      </w:tblGrid>
      <w:tr w:rsidR="008C3E6A" w:rsidRPr="008C3E6A" w:rsidTr="00242ACB">
        <w:trPr>
          <w:trHeight w:val="322"/>
        </w:trPr>
        <w:tc>
          <w:tcPr>
            <w:tcW w:w="2538" w:type="dxa"/>
            <w:vMerge w:val="restart"/>
          </w:tcPr>
          <w:p w:rsidR="00E51540" w:rsidRPr="008C3E6A" w:rsidRDefault="00E51540" w:rsidP="00242ACB">
            <w:pPr>
              <w:jc w:val="center"/>
              <w:rPr>
                <w:sz w:val="28"/>
                <w:szCs w:val="28"/>
              </w:rPr>
            </w:pPr>
            <w:r w:rsidRPr="008C3E6A">
              <w:rPr>
                <w:sz w:val="28"/>
                <w:szCs w:val="28"/>
              </w:rPr>
              <w:t>Виды  разрешенного использования земельного участка</w:t>
            </w:r>
          </w:p>
        </w:tc>
        <w:tc>
          <w:tcPr>
            <w:tcW w:w="7385" w:type="dxa"/>
            <w:vMerge w:val="restart"/>
          </w:tcPr>
          <w:p w:rsidR="00E51540" w:rsidRPr="008C3E6A" w:rsidRDefault="00E51540" w:rsidP="00242ACB">
            <w:pPr>
              <w:ind w:hanging="9"/>
              <w:jc w:val="center"/>
              <w:rPr>
                <w:sz w:val="28"/>
                <w:szCs w:val="28"/>
              </w:rPr>
            </w:pPr>
            <w:r w:rsidRPr="008C3E6A">
              <w:rPr>
                <w:sz w:val="28"/>
                <w:szCs w:val="28"/>
              </w:rPr>
              <w:t>Примечание</w:t>
            </w:r>
          </w:p>
        </w:tc>
      </w:tr>
      <w:tr w:rsidR="008C3E6A" w:rsidRPr="008C3E6A" w:rsidTr="00242ACB">
        <w:trPr>
          <w:trHeight w:val="322"/>
        </w:trPr>
        <w:tc>
          <w:tcPr>
            <w:tcW w:w="2538" w:type="dxa"/>
            <w:vMerge/>
          </w:tcPr>
          <w:p w:rsidR="00E51540" w:rsidRPr="008C3E6A" w:rsidRDefault="00E51540" w:rsidP="00242ACB">
            <w:pPr>
              <w:rPr>
                <w:sz w:val="28"/>
                <w:szCs w:val="28"/>
              </w:rPr>
            </w:pPr>
          </w:p>
        </w:tc>
        <w:tc>
          <w:tcPr>
            <w:tcW w:w="7385" w:type="dxa"/>
            <w:vMerge/>
          </w:tcPr>
          <w:p w:rsidR="00E51540" w:rsidRPr="008C3E6A" w:rsidRDefault="00E51540" w:rsidP="00242ACB">
            <w:pPr>
              <w:rPr>
                <w:sz w:val="28"/>
                <w:szCs w:val="28"/>
              </w:rPr>
            </w:pPr>
          </w:p>
        </w:tc>
      </w:tr>
      <w:tr w:rsidR="008C3E6A" w:rsidRPr="008C3E6A" w:rsidTr="00242ACB">
        <w:tc>
          <w:tcPr>
            <w:tcW w:w="2538" w:type="dxa"/>
          </w:tcPr>
          <w:p w:rsidR="00E51540" w:rsidRPr="008C3E6A" w:rsidRDefault="00E51540" w:rsidP="00242ACB">
            <w:pPr>
              <w:ind w:firstLine="34"/>
              <w:rPr>
                <w:sz w:val="28"/>
                <w:szCs w:val="28"/>
              </w:rPr>
            </w:pPr>
            <w:r w:rsidRPr="008C3E6A">
              <w:rPr>
                <w:sz w:val="28"/>
                <w:szCs w:val="28"/>
              </w:rPr>
              <w:t>хранение автотранспорта</w:t>
            </w:r>
          </w:p>
          <w:p w:rsidR="00E51540" w:rsidRPr="008C3E6A" w:rsidRDefault="00E51540" w:rsidP="00242ACB">
            <w:pPr>
              <w:ind w:firstLine="34"/>
              <w:rPr>
                <w:sz w:val="28"/>
                <w:szCs w:val="28"/>
              </w:rPr>
            </w:pPr>
            <w:r w:rsidRPr="008C3E6A">
              <w:rPr>
                <w:sz w:val="28"/>
                <w:szCs w:val="28"/>
              </w:rPr>
              <w:t>код 2.7.1</w:t>
            </w:r>
          </w:p>
        </w:tc>
        <w:tc>
          <w:tcPr>
            <w:tcW w:w="7385" w:type="dxa"/>
          </w:tcPr>
          <w:p w:rsidR="00E51540" w:rsidRPr="008C3E6A" w:rsidRDefault="00E51540" w:rsidP="00242ACB">
            <w:pPr>
              <w:outlineLvl w:val="3"/>
              <w:rPr>
                <w:sz w:val="28"/>
                <w:szCs w:val="28"/>
              </w:rPr>
            </w:pPr>
            <w:r w:rsidRPr="008C3E6A">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C3E6A">
              <w:rPr>
                <w:sz w:val="28"/>
                <w:szCs w:val="28"/>
              </w:rPr>
              <w:t>машино-места</w:t>
            </w:r>
            <w:proofErr w:type="spellEnd"/>
            <w:r w:rsidRPr="008C3E6A">
              <w:rPr>
                <w:sz w:val="28"/>
                <w:szCs w:val="28"/>
              </w:rPr>
              <w:t xml:space="preserve">, за исключением гаражей, размещение которых предусмотрено содержанием вида разрешенного использования с </w:t>
            </w:r>
            <w:hyperlink r:id="rId13" w:anchor="block_1049" w:history="1">
              <w:r w:rsidRPr="008C3E6A">
                <w:rPr>
                  <w:rStyle w:val="ad"/>
                  <w:color w:val="auto"/>
                  <w:sz w:val="28"/>
                  <w:szCs w:val="28"/>
                  <w:u w:val="none"/>
                </w:rPr>
                <w:t>кодом 4.9</w:t>
              </w:r>
            </w:hyperlink>
          </w:p>
        </w:tc>
      </w:tr>
      <w:tr w:rsidR="008C3E6A" w:rsidRPr="008C3E6A" w:rsidTr="00242ACB">
        <w:tc>
          <w:tcPr>
            <w:tcW w:w="2538"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предоставление коммунальных услуг</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3.1.1</w:t>
            </w:r>
          </w:p>
        </w:tc>
        <w:tc>
          <w:tcPr>
            <w:tcW w:w="7385" w:type="dxa"/>
          </w:tcPr>
          <w:p w:rsidR="00E51540" w:rsidRPr="008C3E6A" w:rsidRDefault="00E51540" w:rsidP="00242ACB">
            <w:pPr>
              <w:outlineLvl w:val="4"/>
              <w:rPr>
                <w:sz w:val="28"/>
                <w:szCs w:val="28"/>
              </w:rPr>
            </w:pPr>
            <w:proofErr w:type="gramStart"/>
            <w:r w:rsidRPr="008C3E6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C3E6A" w:rsidRPr="008C3E6A" w:rsidTr="00242ACB">
        <w:tc>
          <w:tcPr>
            <w:tcW w:w="2538"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административные здания организаций, обеспечивающих предоставление коммунальных услуг</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3.1.2</w:t>
            </w:r>
          </w:p>
        </w:tc>
        <w:tc>
          <w:tcPr>
            <w:tcW w:w="7385" w:type="dxa"/>
          </w:tcPr>
          <w:p w:rsidR="00E51540" w:rsidRPr="008C3E6A" w:rsidRDefault="00E51540" w:rsidP="00242ACB">
            <w:pPr>
              <w:outlineLvl w:val="4"/>
              <w:rPr>
                <w:sz w:val="28"/>
                <w:szCs w:val="28"/>
              </w:rPr>
            </w:pPr>
            <w:r w:rsidRPr="008C3E6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8C3E6A" w:rsidRPr="008C3E6A" w:rsidTr="00242ACB">
        <w:tc>
          <w:tcPr>
            <w:tcW w:w="2538" w:type="dxa"/>
          </w:tcPr>
          <w:p w:rsidR="00E51540" w:rsidRPr="008C3E6A" w:rsidRDefault="00E51540" w:rsidP="00242ACB">
            <w:pPr>
              <w:rPr>
                <w:sz w:val="28"/>
                <w:szCs w:val="28"/>
              </w:rPr>
            </w:pPr>
            <w:r w:rsidRPr="008C3E6A">
              <w:rPr>
                <w:sz w:val="28"/>
                <w:szCs w:val="28"/>
              </w:rPr>
              <w:t xml:space="preserve">социальное обслуживание </w:t>
            </w:r>
          </w:p>
          <w:p w:rsidR="00E51540" w:rsidRPr="008C3E6A" w:rsidRDefault="00E51540" w:rsidP="00242ACB">
            <w:pPr>
              <w:rPr>
                <w:sz w:val="28"/>
                <w:szCs w:val="28"/>
              </w:rPr>
            </w:pPr>
            <w:r w:rsidRPr="008C3E6A">
              <w:rPr>
                <w:sz w:val="28"/>
                <w:szCs w:val="28"/>
              </w:rPr>
              <w:t>код 3.2</w:t>
            </w:r>
          </w:p>
        </w:tc>
        <w:tc>
          <w:tcPr>
            <w:tcW w:w="7385" w:type="dxa"/>
          </w:tcPr>
          <w:p w:rsidR="00E51540" w:rsidRPr="008C3E6A" w:rsidRDefault="00E51540" w:rsidP="00242ACB">
            <w:pPr>
              <w:widowControl w:val="0"/>
              <w:outlineLvl w:val="4"/>
              <w:rPr>
                <w:rFonts w:eastAsia="Arial"/>
                <w:sz w:val="28"/>
                <w:szCs w:val="28"/>
              </w:rPr>
            </w:pPr>
            <w:r w:rsidRPr="008C3E6A">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8C3E6A">
                <w:rPr>
                  <w:rStyle w:val="ad"/>
                  <w:color w:val="auto"/>
                  <w:sz w:val="28"/>
                  <w:szCs w:val="28"/>
                  <w:u w:val="none"/>
                </w:rPr>
                <w:t>кодами 3.2.1 - 3.2.4</w:t>
              </w:r>
            </w:hyperlink>
          </w:p>
        </w:tc>
      </w:tr>
      <w:tr w:rsidR="008C3E6A" w:rsidRPr="008C3E6A" w:rsidTr="00242ACB">
        <w:tc>
          <w:tcPr>
            <w:tcW w:w="2538" w:type="dxa"/>
          </w:tcPr>
          <w:p w:rsidR="00E51540" w:rsidRPr="008C3E6A" w:rsidRDefault="00E51540" w:rsidP="00242ACB">
            <w:pPr>
              <w:rPr>
                <w:sz w:val="28"/>
                <w:szCs w:val="28"/>
              </w:rPr>
            </w:pPr>
            <w:r w:rsidRPr="008C3E6A">
              <w:rPr>
                <w:sz w:val="28"/>
                <w:szCs w:val="28"/>
              </w:rPr>
              <w:t xml:space="preserve">дома социального обслуживания </w:t>
            </w:r>
          </w:p>
          <w:p w:rsidR="00E51540" w:rsidRPr="008C3E6A" w:rsidRDefault="00E51540" w:rsidP="00242ACB">
            <w:pPr>
              <w:rPr>
                <w:sz w:val="28"/>
                <w:szCs w:val="28"/>
              </w:rPr>
            </w:pPr>
            <w:r w:rsidRPr="008C3E6A">
              <w:rPr>
                <w:sz w:val="28"/>
                <w:szCs w:val="28"/>
              </w:rPr>
              <w:t>код 3.2.1</w:t>
            </w:r>
          </w:p>
        </w:tc>
        <w:tc>
          <w:tcPr>
            <w:tcW w:w="7385" w:type="dxa"/>
          </w:tcPr>
          <w:p w:rsidR="00E51540" w:rsidRPr="008C3E6A" w:rsidRDefault="00E51540" w:rsidP="00242ACB">
            <w:pPr>
              <w:pStyle w:val="s10"/>
              <w:rPr>
                <w:sz w:val="28"/>
                <w:szCs w:val="28"/>
              </w:rPr>
            </w:pPr>
            <w:r w:rsidRPr="008C3E6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E51540" w:rsidRPr="008C3E6A" w:rsidRDefault="00E51540" w:rsidP="00242ACB">
            <w:pPr>
              <w:widowControl w:val="0"/>
              <w:outlineLvl w:val="4"/>
              <w:rPr>
                <w:sz w:val="28"/>
                <w:szCs w:val="28"/>
              </w:rPr>
            </w:pPr>
            <w:r w:rsidRPr="008C3E6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8C3E6A" w:rsidRPr="008C3E6A" w:rsidTr="00242ACB">
        <w:tc>
          <w:tcPr>
            <w:tcW w:w="2538" w:type="dxa"/>
          </w:tcPr>
          <w:p w:rsidR="00E51540" w:rsidRPr="008C3E6A" w:rsidRDefault="00E51540" w:rsidP="00242ACB">
            <w:pPr>
              <w:rPr>
                <w:sz w:val="28"/>
                <w:szCs w:val="28"/>
              </w:rPr>
            </w:pPr>
            <w:r w:rsidRPr="008C3E6A">
              <w:rPr>
                <w:sz w:val="28"/>
                <w:szCs w:val="28"/>
              </w:rPr>
              <w:t>оказание социальной помощи населению</w:t>
            </w:r>
          </w:p>
          <w:p w:rsidR="00E51540" w:rsidRPr="008C3E6A" w:rsidRDefault="00E51540" w:rsidP="00242ACB">
            <w:pPr>
              <w:rPr>
                <w:sz w:val="28"/>
                <w:szCs w:val="28"/>
              </w:rPr>
            </w:pPr>
            <w:r w:rsidRPr="008C3E6A">
              <w:rPr>
                <w:sz w:val="28"/>
                <w:szCs w:val="28"/>
              </w:rPr>
              <w:t>код 3.2.2</w:t>
            </w:r>
          </w:p>
        </w:tc>
        <w:tc>
          <w:tcPr>
            <w:tcW w:w="7385" w:type="dxa"/>
          </w:tcPr>
          <w:p w:rsidR="00E51540" w:rsidRPr="008C3E6A" w:rsidRDefault="00E51540" w:rsidP="00242ACB">
            <w:pPr>
              <w:widowControl w:val="0"/>
              <w:outlineLvl w:val="4"/>
              <w:rPr>
                <w:sz w:val="28"/>
                <w:szCs w:val="28"/>
              </w:rPr>
            </w:pPr>
            <w:proofErr w:type="gramStart"/>
            <w:r w:rsidRPr="008C3E6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8C3E6A" w:rsidRPr="008C3E6A" w:rsidTr="00242ACB">
        <w:tc>
          <w:tcPr>
            <w:tcW w:w="2538" w:type="dxa"/>
          </w:tcPr>
          <w:p w:rsidR="00E51540" w:rsidRPr="008C3E6A" w:rsidRDefault="00E51540" w:rsidP="00242ACB">
            <w:pPr>
              <w:rPr>
                <w:sz w:val="28"/>
                <w:szCs w:val="28"/>
              </w:rPr>
            </w:pPr>
            <w:r w:rsidRPr="008C3E6A">
              <w:rPr>
                <w:sz w:val="28"/>
                <w:szCs w:val="28"/>
              </w:rPr>
              <w:t xml:space="preserve">оказание услуг связи </w:t>
            </w:r>
          </w:p>
          <w:p w:rsidR="00E51540" w:rsidRPr="008C3E6A" w:rsidRDefault="00E51540" w:rsidP="00242ACB">
            <w:pPr>
              <w:rPr>
                <w:sz w:val="28"/>
                <w:szCs w:val="28"/>
              </w:rPr>
            </w:pPr>
            <w:r w:rsidRPr="008C3E6A">
              <w:rPr>
                <w:sz w:val="28"/>
                <w:szCs w:val="28"/>
              </w:rPr>
              <w:t>код 3.2.3</w:t>
            </w:r>
          </w:p>
        </w:tc>
        <w:tc>
          <w:tcPr>
            <w:tcW w:w="7385" w:type="dxa"/>
          </w:tcPr>
          <w:p w:rsidR="00E51540" w:rsidRPr="008C3E6A" w:rsidRDefault="00E51540" w:rsidP="00242ACB">
            <w:pPr>
              <w:widowControl w:val="0"/>
              <w:outlineLvl w:val="4"/>
              <w:rPr>
                <w:sz w:val="28"/>
                <w:szCs w:val="28"/>
              </w:rPr>
            </w:pPr>
            <w:r w:rsidRPr="008C3E6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8C3E6A" w:rsidRPr="008C3E6A" w:rsidTr="00242ACB">
        <w:tc>
          <w:tcPr>
            <w:tcW w:w="2538" w:type="dxa"/>
          </w:tcPr>
          <w:p w:rsidR="00E51540" w:rsidRPr="008C3E6A" w:rsidRDefault="00E51540" w:rsidP="00242ACB">
            <w:pPr>
              <w:rPr>
                <w:sz w:val="28"/>
                <w:szCs w:val="28"/>
              </w:rPr>
            </w:pPr>
            <w:r w:rsidRPr="008C3E6A">
              <w:rPr>
                <w:sz w:val="28"/>
                <w:szCs w:val="28"/>
              </w:rPr>
              <w:t xml:space="preserve">общежития </w:t>
            </w:r>
          </w:p>
          <w:p w:rsidR="00E51540" w:rsidRPr="008C3E6A" w:rsidRDefault="00E51540" w:rsidP="00242ACB">
            <w:pPr>
              <w:rPr>
                <w:sz w:val="28"/>
                <w:szCs w:val="28"/>
              </w:rPr>
            </w:pPr>
            <w:r w:rsidRPr="008C3E6A">
              <w:rPr>
                <w:sz w:val="28"/>
                <w:szCs w:val="28"/>
              </w:rPr>
              <w:t>код 3.2.4</w:t>
            </w:r>
          </w:p>
        </w:tc>
        <w:tc>
          <w:tcPr>
            <w:tcW w:w="7385" w:type="dxa"/>
          </w:tcPr>
          <w:p w:rsidR="00E51540" w:rsidRPr="008C3E6A" w:rsidRDefault="00E51540" w:rsidP="00242ACB">
            <w:pPr>
              <w:widowControl w:val="0"/>
              <w:outlineLvl w:val="4"/>
              <w:rPr>
                <w:sz w:val="28"/>
                <w:szCs w:val="28"/>
              </w:rPr>
            </w:pPr>
            <w:r w:rsidRPr="008C3E6A">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5" w:anchor="block_1047" w:history="1">
              <w:r w:rsidRPr="008C3E6A">
                <w:rPr>
                  <w:rStyle w:val="ad"/>
                  <w:color w:val="auto"/>
                  <w:sz w:val="28"/>
                  <w:szCs w:val="28"/>
                  <w:u w:val="none"/>
                </w:rPr>
                <w:t>кодом 4.7</w:t>
              </w:r>
            </w:hyperlink>
          </w:p>
        </w:tc>
      </w:tr>
      <w:tr w:rsidR="008C3E6A" w:rsidRPr="008C3E6A" w:rsidTr="00242ACB">
        <w:tc>
          <w:tcPr>
            <w:tcW w:w="2538" w:type="dxa"/>
          </w:tcPr>
          <w:p w:rsidR="00E51540" w:rsidRPr="008C3E6A" w:rsidRDefault="00E51540" w:rsidP="00242ACB">
            <w:pPr>
              <w:pStyle w:val="nienie"/>
              <w:tabs>
                <w:tab w:val="clear" w:pos="283"/>
                <w:tab w:val="num" w:pos="0"/>
              </w:tabs>
              <w:ind w:left="0" w:firstLine="0"/>
              <w:rPr>
                <w:rFonts w:ascii="Times New Roman" w:hAnsi="Times New Roman" w:cs="Times New Roman"/>
                <w:sz w:val="28"/>
                <w:szCs w:val="28"/>
              </w:rPr>
            </w:pPr>
            <w:r w:rsidRPr="008C3E6A">
              <w:rPr>
                <w:rFonts w:ascii="Times New Roman" w:hAnsi="Times New Roman" w:cs="Times New Roman"/>
                <w:sz w:val="28"/>
                <w:szCs w:val="28"/>
              </w:rPr>
              <w:t>бытовое обслуживание</w:t>
            </w:r>
          </w:p>
          <w:p w:rsidR="00E51540" w:rsidRPr="008C3E6A" w:rsidRDefault="00E51540" w:rsidP="00242ACB">
            <w:pPr>
              <w:pStyle w:val="nienie"/>
              <w:tabs>
                <w:tab w:val="clear" w:pos="283"/>
                <w:tab w:val="num" w:pos="0"/>
              </w:tabs>
              <w:ind w:left="0" w:firstLine="0"/>
              <w:rPr>
                <w:rFonts w:ascii="Times New Roman" w:hAnsi="Times New Roman" w:cs="Times New Roman"/>
                <w:sz w:val="28"/>
                <w:szCs w:val="28"/>
              </w:rPr>
            </w:pPr>
            <w:r w:rsidRPr="008C3E6A">
              <w:rPr>
                <w:rFonts w:ascii="Times New Roman" w:hAnsi="Times New Roman" w:cs="Times New Roman"/>
                <w:sz w:val="28"/>
                <w:szCs w:val="28"/>
              </w:rPr>
              <w:t>код 3.3</w:t>
            </w:r>
          </w:p>
          <w:p w:rsidR="00E51540" w:rsidRPr="008C3E6A" w:rsidRDefault="00E51540" w:rsidP="00242ACB">
            <w:pPr>
              <w:pStyle w:val="nienie"/>
              <w:tabs>
                <w:tab w:val="clear" w:pos="283"/>
                <w:tab w:val="num" w:pos="0"/>
              </w:tabs>
              <w:ind w:left="0" w:firstLine="0"/>
              <w:rPr>
                <w:rFonts w:ascii="Times New Roman" w:hAnsi="Times New Roman" w:cs="Times New Roman"/>
                <w:sz w:val="28"/>
                <w:szCs w:val="28"/>
              </w:rPr>
            </w:pPr>
          </w:p>
        </w:tc>
        <w:tc>
          <w:tcPr>
            <w:tcW w:w="7385" w:type="dxa"/>
          </w:tcPr>
          <w:p w:rsidR="00E51540" w:rsidRPr="008C3E6A" w:rsidRDefault="00E51540" w:rsidP="00242ACB">
            <w:pPr>
              <w:ind w:hanging="9"/>
              <w:outlineLvl w:val="4"/>
              <w:rPr>
                <w:sz w:val="28"/>
                <w:szCs w:val="28"/>
              </w:rPr>
            </w:pPr>
            <w:r w:rsidRPr="008C3E6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C3E6A" w:rsidRPr="008C3E6A" w:rsidTr="00242ACB">
        <w:tc>
          <w:tcPr>
            <w:tcW w:w="2538" w:type="dxa"/>
          </w:tcPr>
          <w:p w:rsidR="00E51540" w:rsidRPr="008C3E6A" w:rsidRDefault="00E51540" w:rsidP="00242ACB">
            <w:pPr>
              <w:rPr>
                <w:sz w:val="28"/>
                <w:szCs w:val="28"/>
              </w:rPr>
            </w:pPr>
            <w:r w:rsidRPr="008C3E6A">
              <w:rPr>
                <w:sz w:val="28"/>
                <w:szCs w:val="28"/>
              </w:rPr>
              <w:t xml:space="preserve">амбулаторно-поликлиническое </w:t>
            </w:r>
            <w:r w:rsidRPr="008C3E6A">
              <w:rPr>
                <w:sz w:val="28"/>
                <w:szCs w:val="28"/>
              </w:rPr>
              <w:lastRenderedPageBreak/>
              <w:t>обслуживание</w:t>
            </w:r>
          </w:p>
          <w:p w:rsidR="00E51540" w:rsidRPr="008C3E6A" w:rsidRDefault="00E51540" w:rsidP="00242ACB">
            <w:pPr>
              <w:rPr>
                <w:sz w:val="28"/>
                <w:szCs w:val="28"/>
              </w:rPr>
            </w:pPr>
            <w:r w:rsidRPr="008C3E6A">
              <w:rPr>
                <w:sz w:val="28"/>
                <w:szCs w:val="28"/>
              </w:rPr>
              <w:t>код 3.4.1</w:t>
            </w:r>
          </w:p>
        </w:tc>
        <w:tc>
          <w:tcPr>
            <w:tcW w:w="7385" w:type="dxa"/>
          </w:tcPr>
          <w:p w:rsidR="00E51540" w:rsidRPr="008C3E6A" w:rsidRDefault="00E51540" w:rsidP="00242ACB">
            <w:pPr>
              <w:outlineLvl w:val="4"/>
              <w:rPr>
                <w:sz w:val="28"/>
                <w:szCs w:val="28"/>
              </w:rPr>
            </w:pPr>
            <w:r w:rsidRPr="008C3E6A">
              <w:rPr>
                <w:sz w:val="28"/>
                <w:szCs w:val="28"/>
              </w:rPr>
              <w:lastRenderedPageBreak/>
              <w:t>Размещение объектов капитального строительства, предназначенных для оказания гражданам амбулаторно-</w:t>
            </w:r>
            <w:r w:rsidRPr="008C3E6A">
              <w:rPr>
                <w:sz w:val="28"/>
                <w:szCs w:val="28"/>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C3E6A" w:rsidRPr="008C3E6A" w:rsidTr="00242ACB">
        <w:tc>
          <w:tcPr>
            <w:tcW w:w="2538" w:type="dxa"/>
          </w:tcPr>
          <w:p w:rsidR="00E51540" w:rsidRPr="008C3E6A" w:rsidRDefault="00E51540" w:rsidP="00242ACB">
            <w:pPr>
              <w:rPr>
                <w:sz w:val="28"/>
                <w:szCs w:val="28"/>
              </w:rPr>
            </w:pPr>
            <w:r w:rsidRPr="008C3E6A">
              <w:rPr>
                <w:sz w:val="28"/>
                <w:szCs w:val="28"/>
              </w:rPr>
              <w:lastRenderedPageBreak/>
              <w:t xml:space="preserve">дошкольное, начальное и среднее общее образование </w:t>
            </w:r>
          </w:p>
          <w:p w:rsidR="00E51540" w:rsidRPr="008C3E6A" w:rsidRDefault="00E51540" w:rsidP="00242ACB">
            <w:pPr>
              <w:rPr>
                <w:sz w:val="28"/>
                <w:szCs w:val="28"/>
              </w:rPr>
            </w:pPr>
            <w:r w:rsidRPr="008C3E6A">
              <w:rPr>
                <w:sz w:val="28"/>
                <w:szCs w:val="28"/>
              </w:rPr>
              <w:t>код 3.5.1</w:t>
            </w:r>
          </w:p>
        </w:tc>
        <w:tc>
          <w:tcPr>
            <w:tcW w:w="7385" w:type="dxa"/>
          </w:tcPr>
          <w:p w:rsidR="00E51540" w:rsidRPr="008C3E6A" w:rsidRDefault="00E51540" w:rsidP="00242ACB">
            <w:pPr>
              <w:outlineLvl w:val="4"/>
              <w:rPr>
                <w:sz w:val="28"/>
                <w:szCs w:val="28"/>
              </w:rPr>
            </w:pPr>
            <w:proofErr w:type="gramStart"/>
            <w:r w:rsidRPr="008C3E6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8C3E6A" w:rsidRPr="008C3E6A" w:rsidTr="00242ACB">
        <w:tc>
          <w:tcPr>
            <w:tcW w:w="2538" w:type="dxa"/>
          </w:tcPr>
          <w:p w:rsidR="00E51540" w:rsidRPr="008C3E6A" w:rsidRDefault="00E51540" w:rsidP="00242ACB">
            <w:pPr>
              <w:rPr>
                <w:sz w:val="28"/>
                <w:szCs w:val="28"/>
              </w:rPr>
            </w:pPr>
            <w:r w:rsidRPr="008C3E6A">
              <w:rPr>
                <w:sz w:val="28"/>
                <w:szCs w:val="28"/>
              </w:rPr>
              <w:t>осуществление религиозных обрядов</w:t>
            </w:r>
          </w:p>
          <w:p w:rsidR="00E51540" w:rsidRPr="008C3E6A" w:rsidRDefault="00E51540" w:rsidP="00242ACB">
            <w:pPr>
              <w:rPr>
                <w:sz w:val="28"/>
                <w:szCs w:val="28"/>
              </w:rPr>
            </w:pPr>
            <w:r w:rsidRPr="008C3E6A">
              <w:rPr>
                <w:sz w:val="28"/>
                <w:szCs w:val="28"/>
              </w:rPr>
              <w:t>код 3.7.1</w:t>
            </w:r>
          </w:p>
        </w:tc>
        <w:tc>
          <w:tcPr>
            <w:tcW w:w="7385" w:type="dxa"/>
          </w:tcPr>
          <w:p w:rsidR="00E51540" w:rsidRPr="008C3E6A" w:rsidRDefault="00E51540" w:rsidP="00242ACB">
            <w:pPr>
              <w:outlineLvl w:val="4"/>
              <w:rPr>
                <w:sz w:val="28"/>
                <w:szCs w:val="28"/>
              </w:rPr>
            </w:pPr>
            <w:r w:rsidRPr="008C3E6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C3E6A" w:rsidRPr="008C3E6A" w:rsidTr="00242ACB">
        <w:tc>
          <w:tcPr>
            <w:tcW w:w="2538" w:type="dxa"/>
          </w:tcPr>
          <w:p w:rsidR="00E51540" w:rsidRPr="008C3E6A" w:rsidRDefault="00E51540" w:rsidP="00242ACB">
            <w:pPr>
              <w:rPr>
                <w:sz w:val="28"/>
                <w:szCs w:val="28"/>
              </w:rPr>
            </w:pPr>
            <w:r w:rsidRPr="008C3E6A">
              <w:rPr>
                <w:sz w:val="28"/>
                <w:szCs w:val="28"/>
              </w:rPr>
              <w:t>амбулаторное ветеринарное обслуживание 3.10.1</w:t>
            </w:r>
          </w:p>
        </w:tc>
        <w:tc>
          <w:tcPr>
            <w:tcW w:w="7385" w:type="dxa"/>
          </w:tcPr>
          <w:p w:rsidR="00E51540" w:rsidRPr="008C3E6A" w:rsidRDefault="00E51540" w:rsidP="00242ACB">
            <w:pPr>
              <w:outlineLvl w:val="4"/>
              <w:rPr>
                <w:sz w:val="28"/>
                <w:szCs w:val="28"/>
              </w:rPr>
            </w:pPr>
            <w:r w:rsidRPr="008C3E6A">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8C3E6A" w:rsidRPr="008C3E6A" w:rsidTr="00242ACB">
        <w:tc>
          <w:tcPr>
            <w:tcW w:w="2538"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деловое управление </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4.1</w:t>
            </w:r>
          </w:p>
          <w:p w:rsidR="00E51540" w:rsidRPr="008C3E6A" w:rsidRDefault="00E51540" w:rsidP="00242ACB">
            <w:pPr>
              <w:pStyle w:val="ConsPlusNormal"/>
              <w:ind w:firstLine="0"/>
              <w:jc w:val="both"/>
              <w:rPr>
                <w:rFonts w:ascii="Times New Roman" w:hAnsi="Times New Roman" w:cs="Times New Roman"/>
                <w:sz w:val="28"/>
                <w:szCs w:val="28"/>
              </w:rPr>
            </w:pPr>
          </w:p>
        </w:tc>
        <w:tc>
          <w:tcPr>
            <w:tcW w:w="7385" w:type="dxa"/>
          </w:tcPr>
          <w:p w:rsidR="00E51540" w:rsidRPr="008C3E6A" w:rsidRDefault="00E51540" w:rsidP="00242ACB">
            <w:pPr>
              <w:ind w:hanging="5"/>
              <w:outlineLvl w:val="4"/>
              <w:rPr>
                <w:sz w:val="28"/>
                <w:szCs w:val="28"/>
              </w:rPr>
            </w:pPr>
            <w:r w:rsidRPr="008C3E6A">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C3E6A" w:rsidRPr="008C3E6A" w:rsidTr="00242ACB">
        <w:trPr>
          <w:trHeight w:val="416"/>
        </w:trPr>
        <w:tc>
          <w:tcPr>
            <w:tcW w:w="2538" w:type="dxa"/>
          </w:tcPr>
          <w:p w:rsidR="00E51540" w:rsidRPr="008C3E6A" w:rsidRDefault="00E51540" w:rsidP="00242ACB">
            <w:pPr>
              <w:rPr>
                <w:sz w:val="28"/>
                <w:szCs w:val="28"/>
              </w:rPr>
            </w:pPr>
            <w:r w:rsidRPr="008C3E6A">
              <w:rPr>
                <w:sz w:val="28"/>
                <w:szCs w:val="28"/>
              </w:rPr>
              <w:t xml:space="preserve">магазины </w:t>
            </w:r>
          </w:p>
          <w:p w:rsidR="00E51540" w:rsidRPr="008C3E6A" w:rsidRDefault="00E51540" w:rsidP="00242ACB">
            <w:pPr>
              <w:rPr>
                <w:sz w:val="28"/>
                <w:szCs w:val="28"/>
              </w:rPr>
            </w:pPr>
            <w:r w:rsidRPr="008C3E6A">
              <w:rPr>
                <w:sz w:val="28"/>
                <w:szCs w:val="28"/>
              </w:rPr>
              <w:t>код 4.4</w:t>
            </w:r>
          </w:p>
          <w:p w:rsidR="00E51540" w:rsidRPr="008C3E6A" w:rsidRDefault="00E51540" w:rsidP="00242ACB">
            <w:pPr>
              <w:rPr>
                <w:sz w:val="28"/>
                <w:szCs w:val="28"/>
              </w:rPr>
            </w:pPr>
          </w:p>
        </w:tc>
        <w:tc>
          <w:tcPr>
            <w:tcW w:w="7385" w:type="dxa"/>
          </w:tcPr>
          <w:p w:rsidR="00E51540" w:rsidRPr="008C3E6A" w:rsidRDefault="00E51540" w:rsidP="00242ACB">
            <w:pPr>
              <w:ind w:hanging="9"/>
              <w:rPr>
                <w:sz w:val="28"/>
                <w:szCs w:val="28"/>
              </w:rPr>
            </w:pPr>
            <w:r w:rsidRPr="008C3E6A">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8C3E6A">
                <w:rPr>
                  <w:sz w:val="28"/>
                  <w:szCs w:val="28"/>
                </w:rPr>
                <w:t>5000 кв. м</w:t>
              </w:r>
            </w:smartTag>
            <w:r w:rsidRPr="008C3E6A">
              <w:rPr>
                <w:sz w:val="28"/>
                <w:szCs w:val="28"/>
              </w:rPr>
              <w:t xml:space="preserve">  </w:t>
            </w:r>
          </w:p>
        </w:tc>
      </w:tr>
      <w:tr w:rsidR="008C3E6A" w:rsidRPr="008C3E6A" w:rsidTr="00242ACB">
        <w:trPr>
          <w:trHeight w:val="416"/>
        </w:trPr>
        <w:tc>
          <w:tcPr>
            <w:tcW w:w="2538"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гостиничное обслуживание</w:t>
            </w:r>
          </w:p>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код 4.7</w:t>
            </w:r>
          </w:p>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 xml:space="preserve"> </w:t>
            </w:r>
          </w:p>
        </w:tc>
        <w:tc>
          <w:tcPr>
            <w:tcW w:w="7385" w:type="dxa"/>
          </w:tcPr>
          <w:p w:rsidR="00E51540" w:rsidRPr="008C3E6A" w:rsidRDefault="00E51540" w:rsidP="00242ACB">
            <w:pPr>
              <w:outlineLvl w:val="3"/>
              <w:rPr>
                <w:sz w:val="28"/>
                <w:szCs w:val="28"/>
              </w:rPr>
            </w:pPr>
            <w:r w:rsidRPr="008C3E6A">
              <w:rPr>
                <w:sz w:val="28"/>
                <w:szCs w:val="28"/>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p>
        </w:tc>
      </w:tr>
    </w:tbl>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western"/>
        <w:spacing w:before="0"/>
        <w:ind w:firstLine="709"/>
        <w:rPr>
          <w:rFonts w:ascii="Times New Roman" w:hAnsi="Times New Roman" w:cs="Times New Roman"/>
          <w:color w:val="auto"/>
          <w:sz w:val="28"/>
          <w:szCs w:val="28"/>
        </w:rPr>
      </w:pPr>
      <w:r w:rsidRPr="008C3E6A">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ЖЗ-1 не устанавливаются.</w:t>
      </w:r>
    </w:p>
    <w:p w:rsidR="00E51540" w:rsidRPr="008C3E6A" w:rsidRDefault="00E51540" w:rsidP="00E51540">
      <w:pPr>
        <w:pStyle w:val="22222"/>
        <w:rPr>
          <w:lang w:val="ru-RU"/>
        </w:rPr>
      </w:pPr>
    </w:p>
    <w:p w:rsidR="00E51540" w:rsidRPr="008C3E6A" w:rsidRDefault="00E51540" w:rsidP="00E51540">
      <w:pPr>
        <w:pStyle w:val="22222"/>
        <w:rPr>
          <w:lang w:val="ru-RU"/>
        </w:rPr>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rPr>
          <w:lang w:val="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8C3E6A" w:rsidRPr="008C3E6A" w:rsidTr="00242ACB">
        <w:tc>
          <w:tcPr>
            <w:tcW w:w="2815" w:type="dxa"/>
            <w:shd w:val="clear" w:color="auto" w:fill="auto"/>
          </w:tcPr>
          <w:p w:rsidR="00E51540" w:rsidRPr="008C3E6A" w:rsidRDefault="00E51540" w:rsidP="00242ACB">
            <w:pPr>
              <w:rPr>
                <w:sz w:val="28"/>
                <w:szCs w:val="28"/>
              </w:rPr>
            </w:pPr>
            <w:r w:rsidRPr="008C3E6A">
              <w:rPr>
                <w:sz w:val="28"/>
                <w:szCs w:val="28"/>
              </w:rPr>
              <w:lastRenderedPageBreak/>
              <w:t>Виды разрешенного использования земельных участков и объектов капитального строительства</w:t>
            </w:r>
          </w:p>
        </w:tc>
        <w:tc>
          <w:tcPr>
            <w:tcW w:w="7108" w:type="dxa"/>
            <w:gridSpan w:val="2"/>
            <w:shd w:val="clear" w:color="auto" w:fill="auto"/>
          </w:tcPr>
          <w:p w:rsidR="00E51540" w:rsidRPr="008C3E6A" w:rsidRDefault="00E51540" w:rsidP="00242ACB">
            <w:pP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815" w:type="dxa"/>
            <w:vMerge w:val="restart"/>
            <w:shd w:val="clear" w:color="auto" w:fill="auto"/>
          </w:tcPr>
          <w:p w:rsidR="00E51540" w:rsidRPr="008C3E6A" w:rsidRDefault="00E51540" w:rsidP="00242ACB">
            <w:pPr>
              <w:rPr>
                <w:sz w:val="28"/>
                <w:szCs w:val="28"/>
              </w:rPr>
            </w:pPr>
            <w:r w:rsidRPr="008C3E6A">
              <w:rPr>
                <w:sz w:val="28"/>
                <w:szCs w:val="28"/>
              </w:rPr>
              <w:t>[2.1] - Для индивидуального жилищного строительства</w:t>
            </w:r>
          </w:p>
          <w:p w:rsidR="00E51540" w:rsidRPr="008C3E6A" w:rsidRDefault="00E51540" w:rsidP="00242ACB">
            <w:pPr>
              <w:rPr>
                <w:sz w:val="28"/>
                <w:szCs w:val="28"/>
              </w:rPr>
            </w:pPr>
            <w:r w:rsidRPr="008C3E6A">
              <w:rPr>
                <w:sz w:val="28"/>
                <w:szCs w:val="28"/>
              </w:rPr>
              <w:t>[2.1.1] - Малоэтажная многоквартирная жилая застройка</w:t>
            </w:r>
          </w:p>
          <w:p w:rsidR="00E51540" w:rsidRPr="008C3E6A" w:rsidRDefault="00E51540" w:rsidP="00242ACB">
            <w:pPr>
              <w:rPr>
                <w:sz w:val="28"/>
                <w:szCs w:val="28"/>
              </w:rPr>
            </w:pPr>
            <w:r w:rsidRPr="008C3E6A">
              <w:rPr>
                <w:sz w:val="28"/>
                <w:szCs w:val="28"/>
              </w:rPr>
              <w:t>[2.2] - Для ведения личного подсобного хозяйства (приусадебный земельный участок)</w:t>
            </w:r>
          </w:p>
          <w:p w:rsidR="00E51540" w:rsidRPr="008C3E6A" w:rsidRDefault="00E51540" w:rsidP="00242ACB">
            <w:pPr>
              <w:rPr>
                <w:sz w:val="28"/>
                <w:szCs w:val="28"/>
              </w:rPr>
            </w:pPr>
            <w:r w:rsidRPr="008C3E6A">
              <w:rPr>
                <w:sz w:val="28"/>
                <w:szCs w:val="28"/>
              </w:rPr>
              <w:t>[13.1] - Ведение огородничества</w:t>
            </w:r>
          </w:p>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Минимальная ширина земельных участков вдоль фронта улицы (проезда) </w:t>
            </w:r>
            <w:proofErr w:type="gramStart"/>
            <w:r w:rsidRPr="008C3E6A">
              <w:rPr>
                <w:sz w:val="28"/>
                <w:szCs w:val="28"/>
              </w:rPr>
              <w:t xml:space="preserve">( </w:t>
            </w:r>
            <w:proofErr w:type="gramEnd"/>
            <w:r w:rsidRPr="008C3E6A">
              <w:rPr>
                <w:sz w:val="28"/>
                <w:szCs w:val="28"/>
              </w:rPr>
              <w:t>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w:t>
            </w:r>
          </w:p>
          <w:p w:rsidR="00E51540" w:rsidRPr="008C3E6A" w:rsidRDefault="00E51540" w:rsidP="00242ACB">
            <w:pPr>
              <w:tabs>
                <w:tab w:val="left" w:pos="2520"/>
              </w:tabs>
              <w:ind w:hanging="23"/>
              <w:rPr>
                <w:sz w:val="28"/>
                <w:szCs w:val="28"/>
              </w:rPr>
            </w:pPr>
            <w:r w:rsidRPr="008C3E6A">
              <w:rPr>
                <w:sz w:val="28"/>
                <w:szCs w:val="28"/>
              </w:rPr>
              <w:t>площадей;</w:t>
            </w:r>
          </w:p>
          <w:p w:rsidR="00E51540" w:rsidRPr="008C3E6A" w:rsidRDefault="00E51540" w:rsidP="00242ACB">
            <w:pPr>
              <w:tabs>
                <w:tab w:val="left" w:pos="2520"/>
              </w:tabs>
              <w:ind w:hanging="23"/>
              <w:rPr>
                <w:sz w:val="28"/>
                <w:szCs w:val="28"/>
              </w:rPr>
            </w:pPr>
            <w:r w:rsidRPr="008C3E6A">
              <w:rPr>
                <w:sz w:val="28"/>
                <w:szCs w:val="28"/>
              </w:rPr>
              <w:t>проездов (в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rPr>
          <w:lang w:val="ru-RU"/>
        </w:rPr>
      </w:pPr>
    </w:p>
    <w:p w:rsidR="00E51540" w:rsidRPr="008C3E6A" w:rsidRDefault="00E51540" w:rsidP="00E51540">
      <w:pPr>
        <w:pStyle w:val="22222"/>
        <w:rPr>
          <w:lang w:val="ru-RU"/>
        </w:rPr>
      </w:pPr>
      <w:r w:rsidRPr="008C3E6A">
        <w:t>2. Условно разрешенные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rPr>
          <w:lang w:val="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 xml:space="preserve">[2.7.1] - Хранение автотранспорта </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[3.1.1] -</w:t>
            </w:r>
            <w:r w:rsidRPr="008C3E6A">
              <w:rPr>
                <w:rFonts w:ascii="Times New Roman" w:hAnsi="Times New Roman" w:cs="Times New Roman"/>
              </w:rPr>
              <w:t xml:space="preserve"> </w:t>
            </w:r>
            <w:r w:rsidRPr="008C3E6A">
              <w:rPr>
                <w:rFonts w:ascii="Times New Roman" w:hAnsi="Times New Roman" w:cs="Times New Roman"/>
                <w:sz w:val="28"/>
                <w:szCs w:val="28"/>
              </w:rPr>
              <w:t>Предоставление коммунальных услуг</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[3.1.2] - </w:t>
            </w:r>
            <w:r w:rsidRPr="008C3E6A">
              <w:rPr>
                <w:rFonts w:ascii="Times New Roman" w:hAnsi="Times New Roman" w:cs="Times New Roman"/>
              </w:rPr>
              <w:t xml:space="preserve"> </w:t>
            </w:r>
            <w:r w:rsidRPr="008C3E6A">
              <w:rPr>
                <w:rFonts w:ascii="Times New Roman" w:hAnsi="Times New Roman" w:cs="Times New Roman"/>
                <w:sz w:val="28"/>
                <w:szCs w:val="28"/>
              </w:rPr>
              <w:t xml:space="preserve">Административные здания организаций, </w:t>
            </w:r>
            <w:r w:rsidRPr="008C3E6A">
              <w:rPr>
                <w:rFonts w:ascii="Times New Roman" w:hAnsi="Times New Roman" w:cs="Times New Roman"/>
                <w:sz w:val="28"/>
                <w:szCs w:val="28"/>
              </w:rPr>
              <w:lastRenderedPageBreak/>
              <w:t>обеспечивающих предоставление коммунальных услуг</w:t>
            </w:r>
          </w:p>
          <w:p w:rsidR="00E51540" w:rsidRPr="008C3E6A" w:rsidRDefault="00E51540" w:rsidP="00242ACB">
            <w:pPr>
              <w:rPr>
                <w:sz w:val="28"/>
                <w:szCs w:val="28"/>
              </w:rPr>
            </w:pPr>
            <w:r w:rsidRPr="008C3E6A">
              <w:rPr>
                <w:sz w:val="28"/>
                <w:szCs w:val="28"/>
              </w:rPr>
              <w:t xml:space="preserve">[3.2] - </w:t>
            </w:r>
            <w:bookmarkStart w:id="3" w:name="sub_1032"/>
            <w:r w:rsidRPr="008C3E6A">
              <w:rPr>
                <w:sz w:val="28"/>
                <w:szCs w:val="28"/>
              </w:rPr>
              <w:t>Социальное обслуживание</w:t>
            </w:r>
            <w:bookmarkEnd w:id="3"/>
            <w:r w:rsidRPr="008C3E6A">
              <w:rPr>
                <w:sz w:val="28"/>
                <w:szCs w:val="28"/>
              </w:rPr>
              <w:t xml:space="preserve"> </w:t>
            </w:r>
          </w:p>
          <w:p w:rsidR="00E51540" w:rsidRPr="008C3E6A" w:rsidRDefault="00E51540" w:rsidP="00242ACB">
            <w:pPr>
              <w:rPr>
                <w:sz w:val="28"/>
                <w:szCs w:val="28"/>
              </w:rPr>
            </w:pPr>
            <w:r w:rsidRPr="008C3E6A">
              <w:rPr>
                <w:sz w:val="28"/>
                <w:szCs w:val="28"/>
              </w:rPr>
              <w:t xml:space="preserve">[3.2.1] - Дома социального обслуживания </w:t>
            </w:r>
          </w:p>
          <w:p w:rsidR="00E51540" w:rsidRPr="008C3E6A" w:rsidRDefault="00E51540" w:rsidP="00242ACB">
            <w:pPr>
              <w:rPr>
                <w:sz w:val="28"/>
                <w:szCs w:val="28"/>
              </w:rPr>
            </w:pPr>
            <w:r w:rsidRPr="008C3E6A">
              <w:rPr>
                <w:sz w:val="28"/>
                <w:szCs w:val="28"/>
              </w:rPr>
              <w:t>[3.2.2] - Оказание социальной помощи населению</w:t>
            </w:r>
          </w:p>
          <w:p w:rsidR="00E51540" w:rsidRPr="008C3E6A" w:rsidRDefault="00E51540" w:rsidP="00242ACB">
            <w:pPr>
              <w:rPr>
                <w:sz w:val="28"/>
                <w:szCs w:val="28"/>
              </w:rPr>
            </w:pPr>
            <w:r w:rsidRPr="008C3E6A">
              <w:rPr>
                <w:sz w:val="28"/>
                <w:szCs w:val="28"/>
              </w:rPr>
              <w:t xml:space="preserve">[3.2.3] - Оказание услуг связи </w:t>
            </w:r>
          </w:p>
          <w:p w:rsidR="00E51540" w:rsidRPr="008C3E6A" w:rsidRDefault="00E51540" w:rsidP="00242ACB">
            <w:pPr>
              <w:rPr>
                <w:sz w:val="28"/>
                <w:szCs w:val="28"/>
              </w:rPr>
            </w:pPr>
            <w:r w:rsidRPr="008C3E6A">
              <w:rPr>
                <w:sz w:val="28"/>
                <w:szCs w:val="28"/>
              </w:rPr>
              <w:t>[3.2.4] - Общежития</w:t>
            </w:r>
          </w:p>
          <w:p w:rsidR="00E51540" w:rsidRPr="008C3E6A" w:rsidRDefault="00E51540" w:rsidP="00242ACB">
            <w:pPr>
              <w:rPr>
                <w:sz w:val="28"/>
                <w:szCs w:val="28"/>
              </w:rPr>
            </w:pPr>
            <w:r w:rsidRPr="008C3E6A">
              <w:rPr>
                <w:sz w:val="28"/>
                <w:szCs w:val="28"/>
              </w:rPr>
              <w:t xml:space="preserve">[3.3] - </w:t>
            </w:r>
            <w:bookmarkStart w:id="4" w:name="sub_1033"/>
            <w:r w:rsidRPr="008C3E6A">
              <w:rPr>
                <w:sz w:val="28"/>
                <w:szCs w:val="28"/>
              </w:rPr>
              <w:t>Бытовое обслуживание</w:t>
            </w:r>
            <w:bookmarkEnd w:id="4"/>
          </w:p>
          <w:p w:rsidR="00E51540" w:rsidRPr="008C3E6A" w:rsidRDefault="00E51540" w:rsidP="00242ACB">
            <w:pPr>
              <w:rPr>
                <w:sz w:val="28"/>
                <w:szCs w:val="28"/>
              </w:rPr>
            </w:pPr>
            <w:r w:rsidRPr="008C3E6A">
              <w:rPr>
                <w:sz w:val="28"/>
                <w:szCs w:val="28"/>
              </w:rPr>
              <w:t xml:space="preserve">[3.4.1] - Амбулаторно-поликлиническое обслуживание </w:t>
            </w:r>
          </w:p>
          <w:p w:rsidR="00E51540" w:rsidRPr="008C3E6A" w:rsidRDefault="00E51540" w:rsidP="00242ACB">
            <w:pPr>
              <w:rPr>
                <w:sz w:val="28"/>
                <w:szCs w:val="28"/>
              </w:rPr>
            </w:pPr>
            <w:r w:rsidRPr="008C3E6A">
              <w:rPr>
                <w:sz w:val="28"/>
                <w:szCs w:val="28"/>
              </w:rPr>
              <w:t>[3.5.1] - Дошкольное, начальное и среднее общее образование</w:t>
            </w:r>
          </w:p>
          <w:p w:rsidR="00E51540" w:rsidRPr="008C3E6A" w:rsidRDefault="00E51540" w:rsidP="00242ACB">
            <w:pPr>
              <w:rPr>
                <w:sz w:val="28"/>
                <w:szCs w:val="28"/>
              </w:rPr>
            </w:pPr>
            <w:r w:rsidRPr="008C3E6A">
              <w:rPr>
                <w:sz w:val="28"/>
                <w:szCs w:val="28"/>
              </w:rPr>
              <w:t>[3.7.1] - Осуществление религиозных обрядов</w:t>
            </w:r>
          </w:p>
          <w:p w:rsidR="00E51540" w:rsidRPr="008C3E6A" w:rsidRDefault="00E51540" w:rsidP="00242ACB">
            <w:pPr>
              <w:rPr>
                <w:sz w:val="28"/>
                <w:szCs w:val="28"/>
              </w:rPr>
            </w:pPr>
            <w:r w:rsidRPr="008C3E6A">
              <w:rPr>
                <w:sz w:val="28"/>
                <w:szCs w:val="28"/>
              </w:rPr>
              <w:t>[3.10.1] - Амбулаторное ветеринарное обслуживание</w:t>
            </w:r>
          </w:p>
          <w:p w:rsidR="00E51540" w:rsidRPr="008C3E6A" w:rsidRDefault="00E51540" w:rsidP="00242ACB">
            <w:pPr>
              <w:rPr>
                <w:sz w:val="28"/>
                <w:szCs w:val="28"/>
              </w:rPr>
            </w:pPr>
            <w:r w:rsidRPr="008C3E6A">
              <w:rPr>
                <w:sz w:val="28"/>
                <w:szCs w:val="28"/>
              </w:rPr>
              <w:t xml:space="preserve">[4.1] - </w:t>
            </w:r>
            <w:bookmarkStart w:id="5" w:name="sub_1041"/>
            <w:r w:rsidRPr="008C3E6A">
              <w:rPr>
                <w:sz w:val="28"/>
                <w:szCs w:val="28"/>
              </w:rPr>
              <w:t>Деловое управление</w:t>
            </w:r>
            <w:bookmarkEnd w:id="5"/>
            <w:r w:rsidRPr="008C3E6A">
              <w:rPr>
                <w:sz w:val="28"/>
                <w:szCs w:val="28"/>
              </w:rPr>
              <w:t xml:space="preserve"> </w:t>
            </w:r>
          </w:p>
          <w:p w:rsidR="00E51540" w:rsidRPr="008C3E6A" w:rsidRDefault="00E51540" w:rsidP="00242ACB">
            <w:pPr>
              <w:rPr>
                <w:sz w:val="28"/>
                <w:szCs w:val="28"/>
              </w:rPr>
            </w:pPr>
            <w:r w:rsidRPr="008C3E6A">
              <w:rPr>
                <w:sz w:val="28"/>
                <w:szCs w:val="28"/>
              </w:rPr>
              <w:t xml:space="preserve">[4.4] – </w:t>
            </w:r>
            <w:bookmarkStart w:id="6" w:name="sub_1044"/>
            <w:r w:rsidRPr="008C3E6A">
              <w:rPr>
                <w:sz w:val="28"/>
                <w:szCs w:val="28"/>
              </w:rPr>
              <w:t>Магазины</w:t>
            </w:r>
            <w:bookmarkEnd w:id="6"/>
          </w:p>
          <w:p w:rsidR="00E51540" w:rsidRPr="008C3E6A" w:rsidRDefault="00E51540" w:rsidP="00242ACB">
            <w:pPr>
              <w:rPr>
                <w:sz w:val="28"/>
                <w:szCs w:val="28"/>
              </w:rPr>
            </w:pPr>
            <w:r w:rsidRPr="008C3E6A">
              <w:rPr>
                <w:sz w:val="28"/>
                <w:szCs w:val="28"/>
              </w:rPr>
              <w:t xml:space="preserve"> [4.7] – Гостиничное обслуживание </w:t>
            </w:r>
          </w:p>
        </w:tc>
        <w:tc>
          <w:tcPr>
            <w:tcW w:w="5749" w:type="dxa"/>
            <w:shd w:val="clear" w:color="auto" w:fill="auto"/>
          </w:tcPr>
          <w:p w:rsidR="00E51540" w:rsidRPr="008C3E6A" w:rsidRDefault="00E51540" w:rsidP="00242ACB">
            <w:pPr>
              <w:ind w:hanging="23"/>
              <w:rPr>
                <w:sz w:val="28"/>
                <w:szCs w:val="28"/>
              </w:rPr>
            </w:pPr>
            <w:r w:rsidRPr="008C3E6A">
              <w:rPr>
                <w:sz w:val="28"/>
                <w:szCs w:val="28"/>
              </w:rPr>
              <w:lastRenderedPageBreak/>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rPr>
                <w:sz w:val="28"/>
                <w:szCs w:val="28"/>
              </w:rPr>
            </w:pPr>
            <w:r w:rsidRPr="008C3E6A">
              <w:rPr>
                <w:sz w:val="28"/>
                <w:szCs w:val="28"/>
              </w:rPr>
              <w:t xml:space="preserve">      300</w:t>
            </w:r>
          </w:p>
          <w:p w:rsidR="00E51540" w:rsidRPr="008C3E6A" w:rsidRDefault="00E51540" w:rsidP="00242ACB">
            <w:pPr>
              <w:tabs>
                <w:tab w:val="left" w:pos="2520"/>
              </w:tabs>
              <w:rPr>
                <w:sz w:val="28"/>
                <w:szCs w:val="28"/>
              </w:rPr>
            </w:pPr>
          </w:p>
          <w:p w:rsidR="00E51540" w:rsidRPr="008C3E6A" w:rsidRDefault="00E51540" w:rsidP="00242ACB">
            <w:pPr>
              <w:tabs>
                <w:tab w:val="left" w:pos="2520"/>
              </w:tabs>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rPr>
                <w:sz w:val="28"/>
                <w:szCs w:val="28"/>
              </w:rPr>
            </w:pPr>
            <w:r w:rsidRPr="008C3E6A">
              <w:rPr>
                <w:sz w:val="28"/>
                <w:szCs w:val="28"/>
              </w:rPr>
              <w:t xml:space="preserve">     5000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 xml:space="preserve">Минимальная ширина земельных участков вдоль фронта улицы (проезда) </w:t>
            </w:r>
            <w:proofErr w:type="gramStart"/>
            <w:r w:rsidRPr="008C3E6A">
              <w:rPr>
                <w:sz w:val="28"/>
                <w:szCs w:val="28"/>
              </w:rPr>
              <w:t xml:space="preserve">( </w:t>
            </w:r>
            <w:proofErr w:type="gramEnd"/>
            <w:r w:rsidRPr="008C3E6A">
              <w:rPr>
                <w:sz w:val="28"/>
                <w:szCs w:val="28"/>
              </w:rPr>
              <w:t>в метрах)</w:t>
            </w:r>
          </w:p>
        </w:tc>
        <w:tc>
          <w:tcPr>
            <w:tcW w:w="1417" w:type="dxa"/>
            <w:shd w:val="clear" w:color="auto" w:fill="auto"/>
            <w:vAlign w:val="center"/>
          </w:tcPr>
          <w:p w:rsidR="00E51540" w:rsidRPr="008C3E6A" w:rsidRDefault="00E51540" w:rsidP="00242ACB">
            <w:pPr>
              <w:tabs>
                <w:tab w:val="left" w:pos="2520"/>
              </w:tabs>
              <w:rPr>
                <w:sz w:val="28"/>
                <w:szCs w:val="28"/>
              </w:rPr>
            </w:pPr>
            <w:r w:rsidRPr="008C3E6A">
              <w:rPr>
                <w:sz w:val="28"/>
                <w:szCs w:val="28"/>
              </w:rPr>
              <w:t>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E51540" w:rsidRPr="008C3E6A" w:rsidRDefault="00E51540" w:rsidP="00242ACB">
            <w:pPr>
              <w:tabs>
                <w:tab w:val="left" w:pos="2520"/>
              </w:tabs>
              <w:rPr>
                <w:sz w:val="28"/>
                <w:szCs w:val="28"/>
              </w:rPr>
            </w:pPr>
            <w:r w:rsidRPr="008C3E6A">
              <w:rPr>
                <w:sz w:val="28"/>
                <w:szCs w:val="28"/>
              </w:rPr>
              <w:t xml:space="preserve">      3/12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417" w:type="dxa"/>
            <w:shd w:val="clear" w:color="auto" w:fill="auto"/>
            <w:vAlign w:val="center"/>
          </w:tcPr>
          <w:p w:rsidR="00E51540" w:rsidRPr="008C3E6A" w:rsidRDefault="00E51540" w:rsidP="00242ACB">
            <w:pPr>
              <w:tabs>
                <w:tab w:val="left" w:pos="2520"/>
              </w:tabs>
              <w:rPr>
                <w:sz w:val="28"/>
                <w:szCs w:val="28"/>
              </w:rPr>
            </w:pPr>
            <w:r w:rsidRPr="008C3E6A">
              <w:rPr>
                <w:sz w:val="28"/>
                <w:szCs w:val="28"/>
              </w:rPr>
              <w:t xml:space="preserve">       50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tabs>
                <w:tab w:val="left" w:pos="2520"/>
              </w:tabs>
              <w:ind w:hanging="23"/>
              <w:rPr>
                <w:sz w:val="28"/>
                <w:szCs w:val="28"/>
              </w:rPr>
            </w:pPr>
          </w:p>
          <w:p w:rsidR="00E51540" w:rsidRPr="008C3E6A" w:rsidRDefault="00E51540" w:rsidP="00242ACB">
            <w:pPr>
              <w:tabs>
                <w:tab w:val="left" w:pos="2520"/>
              </w:tabs>
              <w:ind w:hanging="23"/>
              <w:rPr>
                <w:sz w:val="28"/>
                <w:szCs w:val="28"/>
              </w:rPr>
            </w:pPr>
          </w:p>
          <w:p w:rsidR="00E51540" w:rsidRPr="008C3E6A" w:rsidRDefault="00E51540" w:rsidP="00242ACB">
            <w:pPr>
              <w:tabs>
                <w:tab w:val="left" w:pos="2520"/>
              </w:tabs>
              <w:ind w:hanging="23"/>
              <w:rPr>
                <w:sz w:val="28"/>
                <w:szCs w:val="28"/>
              </w:rPr>
            </w:pPr>
          </w:p>
          <w:p w:rsidR="00E51540" w:rsidRPr="008C3E6A" w:rsidRDefault="00E51540" w:rsidP="00242ACB">
            <w:pPr>
              <w:tabs>
                <w:tab w:val="left" w:pos="2520"/>
              </w:tabs>
              <w:ind w:hanging="23"/>
              <w:rPr>
                <w:sz w:val="28"/>
                <w:szCs w:val="28"/>
              </w:rPr>
            </w:pPr>
          </w:p>
          <w:p w:rsidR="00E51540" w:rsidRPr="008C3E6A" w:rsidRDefault="00E51540" w:rsidP="00242ACB">
            <w:pPr>
              <w:tabs>
                <w:tab w:val="left" w:pos="2520"/>
              </w:tabs>
              <w:ind w:hanging="23"/>
              <w:rPr>
                <w:sz w:val="28"/>
                <w:szCs w:val="28"/>
              </w:rPr>
            </w:pPr>
          </w:p>
          <w:p w:rsidR="00E51540" w:rsidRPr="008C3E6A" w:rsidRDefault="00E51540" w:rsidP="00242ACB">
            <w:pPr>
              <w:tabs>
                <w:tab w:val="left" w:pos="2520"/>
              </w:tabs>
              <w:ind w:hanging="23"/>
              <w:rPr>
                <w:sz w:val="28"/>
                <w:szCs w:val="28"/>
              </w:rPr>
            </w:pPr>
          </w:p>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w:t>
            </w:r>
          </w:p>
          <w:p w:rsidR="00E51540" w:rsidRPr="008C3E6A" w:rsidRDefault="00E51540" w:rsidP="00242ACB">
            <w:pPr>
              <w:tabs>
                <w:tab w:val="left" w:pos="2520"/>
              </w:tabs>
              <w:ind w:hanging="23"/>
              <w:rPr>
                <w:sz w:val="28"/>
                <w:szCs w:val="28"/>
              </w:rPr>
            </w:pPr>
            <w:r w:rsidRPr="008C3E6A">
              <w:rPr>
                <w:sz w:val="28"/>
                <w:szCs w:val="28"/>
              </w:rPr>
              <w:t>площадей;</w:t>
            </w:r>
          </w:p>
          <w:p w:rsidR="00E51540" w:rsidRPr="008C3E6A" w:rsidRDefault="00E51540" w:rsidP="00242ACB">
            <w:pPr>
              <w:ind w:hanging="23"/>
              <w:rPr>
                <w:sz w:val="28"/>
                <w:szCs w:val="28"/>
              </w:rPr>
            </w:pPr>
            <w:r w:rsidRPr="008C3E6A">
              <w:rPr>
                <w:sz w:val="28"/>
                <w:szCs w:val="28"/>
              </w:rPr>
              <w:t>проездов (в метрах)</w:t>
            </w:r>
          </w:p>
        </w:tc>
        <w:tc>
          <w:tcPr>
            <w:tcW w:w="1417" w:type="dxa"/>
            <w:shd w:val="clear" w:color="auto" w:fill="auto"/>
            <w:vAlign w:val="center"/>
          </w:tcPr>
          <w:p w:rsidR="00E51540" w:rsidRPr="008C3E6A" w:rsidRDefault="00E51540" w:rsidP="00242ACB">
            <w:pPr>
              <w:tabs>
                <w:tab w:val="left" w:pos="2520"/>
              </w:tabs>
              <w:rPr>
                <w:sz w:val="28"/>
                <w:szCs w:val="28"/>
              </w:rPr>
            </w:pPr>
            <w:r w:rsidRPr="008C3E6A">
              <w:rPr>
                <w:sz w:val="28"/>
                <w:szCs w:val="28"/>
              </w:rPr>
              <w:t>5</w:t>
            </w:r>
          </w:p>
          <w:p w:rsidR="00E51540" w:rsidRPr="008C3E6A" w:rsidRDefault="00E51540" w:rsidP="00242ACB">
            <w:pPr>
              <w:tabs>
                <w:tab w:val="left" w:pos="2520"/>
              </w:tabs>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pPr>
      <w:r w:rsidRPr="008C3E6A">
        <w:t>Ограничения и особенности использования земельных участков и объектов капитального строительства в зоне ЖЗ-1</w:t>
      </w:r>
    </w:p>
    <w:p w:rsidR="00E51540" w:rsidRPr="008C3E6A" w:rsidRDefault="00E51540" w:rsidP="00E51540">
      <w:pPr>
        <w:pStyle w:val="22222"/>
      </w:pPr>
    </w:p>
    <w:p w:rsidR="00E51540" w:rsidRPr="008C3E6A" w:rsidRDefault="00E51540" w:rsidP="00E51540">
      <w:pPr>
        <w:pStyle w:val="11111"/>
      </w:pPr>
      <w:r w:rsidRPr="008C3E6A">
        <w:t>Ограничения и особенности использования земельных участков и объектов капитального строительства в зоне ЖЗ-1 указаны в статьях 42-49 настоящих Правил.</w:t>
      </w:r>
    </w:p>
    <w:p w:rsidR="00E51540" w:rsidRPr="008C3E6A" w:rsidRDefault="00E51540" w:rsidP="00E51540">
      <w:pPr>
        <w:pStyle w:val="11111"/>
      </w:pPr>
      <w:r w:rsidRPr="008C3E6A">
        <w:lastRenderedPageBreak/>
        <w:t>В пределах приусадебного/</w:t>
      </w:r>
      <w:proofErr w:type="spellStart"/>
      <w:r w:rsidRPr="008C3E6A">
        <w:t>приквартирного</w:t>
      </w:r>
      <w:proofErr w:type="spellEnd"/>
      <w:r w:rsidRPr="008C3E6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E51540" w:rsidRPr="008C3E6A" w:rsidRDefault="00E51540" w:rsidP="00E51540">
      <w:pPr>
        <w:pStyle w:val="11111"/>
      </w:pPr>
      <w:r w:rsidRPr="008C3E6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8C3E6A">
          <w:t>6 м</w:t>
        </w:r>
      </w:smartTag>
      <w:r w:rsidRPr="008C3E6A">
        <w:t>.</w:t>
      </w:r>
    </w:p>
    <w:p w:rsidR="00E51540" w:rsidRPr="008C3E6A" w:rsidRDefault="00E51540" w:rsidP="00E51540">
      <w:pPr>
        <w:pStyle w:val="11111"/>
      </w:pPr>
      <w:r w:rsidRPr="008C3E6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8C3E6A">
          <w:t>4 метров</w:t>
        </w:r>
      </w:smartTag>
      <w:r w:rsidRPr="008C3E6A">
        <w:t>.</w:t>
      </w:r>
    </w:p>
    <w:p w:rsidR="00E51540" w:rsidRPr="008C3E6A" w:rsidRDefault="00E51540" w:rsidP="00E51540">
      <w:pPr>
        <w:pStyle w:val="11111"/>
      </w:pPr>
      <w:r w:rsidRPr="008C3E6A">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E51540" w:rsidRPr="008C3E6A" w:rsidRDefault="00E51540" w:rsidP="00E51540">
      <w:pPr>
        <w:pStyle w:val="11111"/>
      </w:pPr>
      <w:r w:rsidRPr="008C3E6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8C3E6A">
          <w:t>12 метров</w:t>
        </w:r>
      </w:smartTag>
      <w:r w:rsidRPr="008C3E6A">
        <w:t xml:space="preserve"> и менее, для строительства жилого дома минимальный отступ от границы соседнего участка составляет не менее:</w:t>
      </w:r>
    </w:p>
    <w:p w:rsidR="00E51540" w:rsidRPr="008C3E6A" w:rsidRDefault="00E51540" w:rsidP="00E51540">
      <w:pPr>
        <w:pStyle w:val="11111"/>
      </w:pPr>
      <w:smartTag w:uri="urn:schemas-microsoft-com:office:smarttags" w:element="metricconverter">
        <w:smartTagPr>
          <w:attr w:name="ProductID" w:val="1,0 м"/>
        </w:smartTagPr>
        <w:r w:rsidRPr="008C3E6A">
          <w:t>1,0 м</w:t>
        </w:r>
      </w:smartTag>
      <w:r w:rsidRPr="008C3E6A">
        <w:t xml:space="preserve"> - для одноэтажного жилого дома;</w:t>
      </w:r>
    </w:p>
    <w:p w:rsidR="00E51540" w:rsidRPr="008C3E6A" w:rsidRDefault="00E51540" w:rsidP="00E51540">
      <w:pPr>
        <w:pStyle w:val="11111"/>
      </w:pPr>
      <w:smartTag w:uri="urn:schemas-microsoft-com:office:smarttags" w:element="metricconverter">
        <w:smartTagPr>
          <w:attr w:name="ProductID" w:val="1,5 м"/>
        </w:smartTagPr>
        <w:r w:rsidRPr="008C3E6A">
          <w:t>1,5 м</w:t>
        </w:r>
      </w:smartTag>
      <w:r w:rsidRPr="008C3E6A">
        <w:t xml:space="preserve"> - для двухэтажного жилого дома;</w:t>
      </w:r>
    </w:p>
    <w:p w:rsidR="00E51540" w:rsidRPr="008C3E6A" w:rsidRDefault="00E51540" w:rsidP="00E51540">
      <w:pPr>
        <w:pStyle w:val="11111"/>
      </w:pPr>
      <w:smartTag w:uri="urn:schemas-microsoft-com:office:smarttags" w:element="metricconverter">
        <w:smartTagPr>
          <w:attr w:name="ProductID" w:val="2,0 м"/>
        </w:smartTagPr>
        <w:r w:rsidRPr="008C3E6A">
          <w:t>2,0 м</w:t>
        </w:r>
      </w:smartTag>
      <w:r w:rsidRPr="008C3E6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8C3E6A">
          <w:t>5 м</w:t>
        </w:r>
      </w:smartTag>
      <w:r w:rsidRPr="008C3E6A">
        <w:t>;</w:t>
      </w:r>
    </w:p>
    <w:p w:rsidR="00E51540" w:rsidRPr="008C3E6A" w:rsidRDefault="00E51540" w:rsidP="00E51540">
      <w:pPr>
        <w:pStyle w:val="11111"/>
      </w:pPr>
      <w:r w:rsidRPr="008C3E6A">
        <w:t xml:space="preserve">До границы соседнего </w:t>
      </w:r>
      <w:proofErr w:type="spellStart"/>
      <w:r w:rsidRPr="008C3E6A">
        <w:t>приквартирного</w:t>
      </w:r>
      <w:proofErr w:type="spellEnd"/>
      <w:r w:rsidRPr="008C3E6A">
        <w:t xml:space="preserve"> участка расстояния по санитарно-бытовым условиям должны быть не менее:</w:t>
      </w:r>
    </w:p>
    <w:p w:rsidR="00E51540" w:rsidRPr="008C3E6A" w:rsidRDefault="00E51540" w:rsidP="00E51540">
      <w:pPr>
        <w:pStyle w:val="11111"/>
      </w:pPr>
      <w:r w:rsidRPr="008C3E6A">
        <w:t xml:space="preserve"> от постройки для содержания скота и птицы - </w:t>
      </w:r>
      <w:smartTag w:uri="urn:schemas-microsoft-com:office:smarttags" w:element="metricconverter">
        <w:smartTagPr>
          <w:attr w:name="ProductID" w:val="4 м"/>
        </w:smartTagPr>
        <w:r w:rsidRPr="008C3E6A">
          <w:t>4 м</w:t>
        </w:r>
      </w:smartTag>
      <w:r w:rsidRPr="008C3E6A">
        <w:t>;</w:t>
      </w:r>
    </w:p>
    <w:p w:rsidR="00E51540" w:rsidRPr="008C3E6A" w:rsidRDefault="00E51540" w:rsidP="00E51540">
      <w:pPr>
        <w:pStyle w:val="11111"/>
      </w:pPr>
      <w:r w:rsidRPr="008C3E6A">
        <w:t xml:space="preserve"> от других построек (бани, гаража и других)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r w:rsidRPr="008C3E6A">
        <w:t xml:space="preserve">от стволов высокорослых деревьев - </w:t>
      </w:r>
      <w:smartTag w:uri="urn:schemas-microsoft-com:office:smarttags" w:element="metricconverter">
        <w:smartTagPr>
          <w:attr w:name="ProductID" w:val="4 м"/>
        </w:smartTagPr>
        <w:r w:rsidRPr="008C3E6A">
          <w:t>4 м</w:t>
        </w:r>
      </w:smartTag>
      <w:r w:rsidRPr="008C3E6A">
        <w:t>;</w:t>
      </w:r>
    </w:p>
    <w:p w:rsidR="00E51540" w:rsidRPr="008C3E6A" w:rsidRDefault="00E51540" w:rsidP="00E51540">
      <w:pPr>
        <w:pStyle w:val="11111"/>
      </w:pPr>
      <w:r w:rsidRPr="008C3E6A">
        <w:t xml:space="preserve"> от стволов </w:t>
      </w:r>
      <w:proofErr w:type="spellStart"/>
      <w:r w:rsidRPr="008C3E6A">
        <w:t>среднерослых</w:t>
      </w:r>
      <w:proofErr w:type="spellEnd"/>
      <w:r w:rsidRPr="008C3E6A">
        <w:t xml:space="preserve"> деревьев - </w:t>
      </w:r>
      <w:smartTag w:uri="urn:schemas-microsoft-com:office:smarttags" w:element="metricconverter">
        <w:smartTagPr>
          <w:attr w:name="ProductID" w:val="2 м"/>
        </w:smartTagPr>
        <w:r w:rsidRPr="008C3E6A">
          <w:t>2 м</w:t>
        </w:r>
      </w:smartTag>
      <w:r w:rsidRPr="008C3E6A">
        <w:t>;</w:t>
      </w:r>
    </w:p>
    <w:p w:rsidR="00E51540" w:rsidRPr="008C3E6A" w:rsidRDefault="00E51540" w:rsidP="00E51540">
      <w:pPr>
        <w:pStyle w:val="11111"/>
      </w:pPr>
      <w:r w:rsidRPr="008C3E6A">
        <w:t xml:space="preserve"> от кустарника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pPr>
      <w:r w:rsidRPr="008C3E6A">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E51540" w:rsidRPr="008C3E6A" w:rsidRDefault="00E51540" w:rsidP="00E51540">
      <w:pPr>
        <w:pStyle w:val="11111"/>
        <w:rPr>
          <w:rFonts w:eastAsia="SimSun"/>
          <w:lang w:eastAsia="zh-CN"/>
        </w:rPr>
      </w:pPr>
      <w:r w:rsidRPr="008C3E6A">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E51540" w:rsidRPr="008C3E6A" w:rsidRDefault="00E51540" w:rsidP="00E51540">
      <w:pPr>
        <w:pStyle w:val="11111"/>
        <w:rPr>
          <w:rFonts w:eastAsia="SimSun"/>
          <w:lang w:eastAsia="zh-CN"/>
        </w:rPr>
      </w:pPr>
      <w:r w:rsidRPr="008C3E6A">
        <w:rPr>
          <w:rFonts w:eastAsia="SimSun"/>
          <w:lang w:eastAsia="zh-CN"/>
        </w:rPr>
        <w:lastRenderedPageBreak/>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E51540" w:rsidRPr="008C3E6A" w:rsidRDefault="00E51540" w:rsidP="00E51540">
      <w:pPr>
        <w:pStyle w:val="11111"/>
        <w:rPr>
          <w:rFonts w:eastAsia="SimSun"/>
          <w:lang w:eastAsia="zh-CN"/>
        </w:rPr>
      </w:pPr>
      <w:r w:rsidRPr="008C3E6A">
        <w:rPr>
          <w:rFonts w:eastAsia="SimSun"/>
          <w:lang w:eastAsia="zh-CN"/>
        </w:rPr>
        <w:t>- охранных зон инженерных коммуникаций.</w:t>
      </w:r>
    </w:p>
    <w:p w:rsidR="00E51540" w:rsidRPr="008C3E6A" w:rsidRDefault="00E51540" w:rsidP="00E51540">
      <w:pPr>
        <w:pStyle w:val="11111"/>
      </w:pPr>
      <w:r w:rsidRPr="008C3E6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E51540" w:rsidRPr="008C3E6A" w:rsidRDefault="00E51540" w:rsidP="00E51540">
      <w:pPr>
        <w:pStyle w:val="11111"/>
      </w:pPr>
      <w:r w:rsidRPr="008C3E6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E51540" w:rsidRPr="008C3E6A" w:rsidRDefault="00E51540" w:rsidP="00E51540">
      <w:pPr>
        <w:pStyle w:val="11111"/>
      </w:pPr>
      <w:r w:rsidRPr="008C3E6A">
        <w:t>В случае</w:t>
      </w:r>
      <w:proofErr w:type="gramStart"/>
      <w:r w:rsidRPr="008C3E6A">
        <w:t>,</w:t>
      </w:r>
      <w:proofErr w:type="gramEnd"/>
      <w:r w:rsidRPr="008C3E6A">
        <w:t xml:space="preserve">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51540" w:rsidRPr="008C3E6A" w:rsidRDefault="00E51540" w:rsidP="00E51540">
      <w:pPr>
        <w:pStyle w:val="11111"/>
      </w:pPr>
      <w:r w:rsidRPr="008C3E6A">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E51540" w:rsidRPr="008C3E6A" w:rsidRDefault="00E51540" w:rsidP="00E51540">
      <w:pPr>
        <w:pStyle w:val="11111"/>
      </w:pPr>
      <w:r w:rsidRPr="008C3E6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E51540" w:rsidRPr="008C3E6A" w:rsidRDefault="00E51540" w:rsidP="00E51540">
      <w:pPr>
        <w:pStyle w:val="11111"/>
      </w:pPr>
      <w:r w:rsidRPr="008C3E6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E51540" w:rsidRPr="008C3E6A" w:rsidRDefault="00E51540" w:rsidP="00E51540">
      <w:pPr>
        <w:pStyle w:val="11111"/>
      </w:pPr>
      <w:r w:rsidRPr="008C3E6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51540" w:rsidRPr="008C3E6A" w:rsidRDefault="00E51540" w:rsidP="00E51540">
      <w:pPr>
        <w:pStyle w:val="11111"/>
      </w:pPr>
      <w:r w:rsidRPr="008C3E6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51540" w:rsidRPr="008C3E6A" w:rsidRDefault="00E51540" w:rsidP="00E51540">
      <w:pPr>
        <w:pStyle w:val="11111"/>
        <w:rPr>
          <w:b/>
        </w:rPr>
      </w:pPr>
    </w:p>
    <w:p w:rsidR="00E51540" w:rsidRPr="008C3E6A" w:rsidRDefault="00E51540" w:rsidP="00E51540">
      <w:pPr>
        <w:pStyle w:val="22222"/>
      </w:pPr>
      <w:r w:rsidRPr="008C3E6A">
        <w:t>ЖЗ-2. Зона проектируемой индивидуальной жилой застройки с приусадебными участками.</w:t>
      </w:r>
    </w:p>
    <w:p w:rsidR="00E51540" w:rsidRPr="008C3E6A" w:rsidRDefault="00E51540" w:rsidP="00E51540">
      <w:pPr>
        <w:pStyle w:val="22222"/>
      </w:pPr>
      <w:r w:rsidRPr="008C3E6A">
        <w:t xml:space="preserve"> (ЖЗ-2,1- ЖЗ-2,2)</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8C3E6A" w:rsidRPr="008C3E6A" w:rsidTr="00242ACB">
        <w:trPr>
          <w:trHeight w:val="552"/>
        </w:trPr>
        <w:tc>
          <w:tcPr>
            <w:tcW w:w="2411" w:type="dxa"/>
          </w:tcPr>
          <w:p w:rsidR="00E51540" w:rsidRPr="008C3E6A" w:rsidRDefault="00E51540" w:rsidP="00242ACB">
            <w:pPr>
              <w:pStyle w:val="nienie"/>
              <w:ind w:left="0" w:firstLine="0"/>
              <w:jc w:val="center"/>
              <w:rPr>
                <w:rFonts w:ascii="Times New Roman" w:hAnsi="Times New Roman" w:cs="Times New Roman"/>
                <w:sz w:val="28"/>
                <w:szCs w:val="28"/>
              </w:rPr>
            </w:pPr>
            <w:r w:rsidRPr="008C3E6A">
              <w:rPr>
                <w:rFonts w:ascii="Times New Roman" w:hAnsi="Times New Roman" w:cs="Times New Roman"/>
                <w:sz w:val="28"/>
                <w:szCs w:val="28"/>
              </w:rPr>
              <w:lastRenderedPageBreak/>
              <w:t>Виды  разрешенного использования земельного участка</w:t>
            </w:r>
          </w:p>
        </w:tc>
        <w:tc>
          <w:tcPr>
            <w:tcW w:w="7512" w:type="dxa"/>
            <w:shd w:val="clear" w:color="auto" w:fill="auto"/>
          </w:tcPr>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ind w:firstLine="317"/>
              <w:rPr>
                <w:sz w:val="28"/>
                <w:szCs w:val="28"/>
              </w:rPr>
            </w:pPr>
          </w:p>
        </w:tc>
      </w:tr>
      <w:tr w:rsidR="008C3E6A" w:rsidRPr="008C3E6A" w:rsidTr="00242ACB">
        <w:trPr>
          <w:trHeight w:val="552"/>
        </w:trPr>
        <w:tc>
          <w:tcPr>
            <w:tcW w:w="2411" w:type="dxa"/>
          </w:tcPr>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t>для индивидуального жилищного строительства</w:t>
            </w:r>
          </w:p>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t>код 2.1</w:t>
            </w:r>
          </w:p>
          <w:p w:rsidR="00E51540" w:rsidRPr="008C3E6A" w:rsidRDefault="00E51540" w:rsidP="00242ACB">
            <w:pPr>
              <w:pStyle w:val="nienie"/>
              <w:ind w:left="0" w:firstLine="0"/>
              <w:rPr>
                <w:rFonts w:ascii="Times New Roman" w:hAnsi="Times New Roman" w:cs="Times New Roman"/>
                <w:sz w:val="28"/>
                <w:szCs w:val="28"/>
              </w:rPr>
            </w:pPr>
          </w:p>
          <w:p w:rsidR="00E51540" w:rsidRPr="008C3E6A" w:rsidRDefault="00E51540" w:rsidP="00242ACB">
            <w:pPr>
              <w:pStyle w:val="nienie"/>
              <w:ind w:left="0" w:firstLine="0"/>
              <w:jc w:val="left"/>
              <w:rPr>
                <w:rFonts w:ascii="Times New Roman" w:hAnsi="Times New Roman" w:cs="Times New Roman"/>
                <w:sz w:val="28"/>
                <w:szCs w:val="28"/>
              </w:rPr>
            </w:pPr>
          </w:p>
        </w:tc>
        <w:tc>
          <w:tcPr>
            <w:tcW w:w="7512" w:type="dxa"/>
            <w:shd w:val="clear" w:color="auto" w:fill="auto"/>
          </w:tcPr>
          <w:p w:rsidR="00E51540" w:rsidRPr="008C3E6A" w:rsidRDefault="00E51540" w:rsidP="00242ACB">
            <w:pPr>
              <w:pStyle w:val="s10"/>
              <w:rPr>
                <w:sz w:val="28"/>
                <w:szCs w:val="28"/>
              </w:rPr>
            </w:pPr>
            <w:r w:rsidRPr="008C3E6A">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E51540" w:rsidRPr="008C3E6A" w:rsidRDefault="00E51540" w:rsidP="00242ACB">
            <w:pPr>
              <w:pStyle w:val="s10"/>
              <w:rPr>
                <w:sz w:val="28"/>
                <w:szCs w:val="28"/>
              </w:rPr>
            </w:pPr>
            <w:r w:rsidRPr="008C3E6A">
              <w:rPr>
                <w:sz w:val="28"/>
                <w:szCs w:val="28"/>
              </w:rPr>
              <w:t>выращивание сельскохозяйственных культур;</w:t>
            </w:r>
          </w:p>
          <w:p w:rsidR="00E51540" w:rsidRPr="008C3E6A" w:rsidRDefault="00E51540" w:rsidP="00242ACB">
            <w:pPr>
              <w:ind w:firstLine="34"/>
              <w:rPr>
                <w:sz w:val="28"/>
                <w:szCs w:val="28"/>
              </w:rPr>
            </w:pPr>
            <w:r w:rsidRPr="008C3E6A">
              <w:rPr>
                <w:sz w:val="28"/>
                <w:szCs w:val="28"/>
              </w:rPr>
              <w:t>размещение индивидуальных гаражей и хозяйственных построек</w:t>
            </w:r>
          </w:p>
        </w:tc>
      </w:tr>
      <w:tr w:rsidR="008C3E6A" w:rsidRPr="008C3E6A" w:rsidTr="00242ACB">
        <w:trPr>
          <w:trHeight w:val="552"/>
        </w:trPr>
        <w:tc>
          <w:tcPr>
            <w:tcW w:w="2411"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малоэтажная многоквартирная жилая застройка</w:t>
            </w:r>
          </w:p>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код 2.1.1</w:t>
            </w:r>
          </w:p>
          <w:p w:rsidR="00E51540" w:rsidRPr="008C3E6A" w:rsidRDefault="00E51540" w:rsidP="00242ACB">
            <w:pPr>
              <w:pStyle w:val="nienie"/>
              <w:ind w:left="0" w:firstLine="0"/>
              <w:rPr>
                <w:rFonts w:ascii="Times New Roman" w:hAnsi="Times New Roman" w:cs="Times New Roman"/>
                <w:sz w:val="28"/>
                <w:szCs w:val="28"/>
              </w:rPr>
            </w:pPr>
          </w:p>
          <w:p w:rsidR="00E51540" w:rsidRPr="008C3E6A" w:rsidRDefault="00E51540" w:rsidP="00242ACB">
            <w:pPr>
              <w:pStyle w:val="nienie"/>
              <w:ind w:left="-108" w:firstLine="108"/>
              <w:jc w:val="center"/>
              <w:rPr>
                <w:rFonts w:ascii="Times New Roman" w:hAnsi="Times New Roman" w:cs="Times New Roman"/>
                <w:sz w:val="28"/>
                <w:szCs w:val="28"/>
              </w:rPr>
            </w:pP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малоэтажных многоквартирных домов (многоквартирные дома высотой до 4 этажей, включая </w:t>
            </w:r>
            <w:proofErr w:type="gramStart"/>
            <w:r w:rsidRPr="008C3E6A">
              <w:rPr>
                <w:sz w:val="28"/>
                <w:szCs w:val="28"/>
              </w:rPr>
              <w:t>мансардный</w:t>
            </w:r>
            <w:proofErr w:type="gramEnd"/>
            <w:r w:rsidRPr="008C3E6A">
              <w:rPr>
                <w:sz w:val="28"/>
                <w:szCs w:val="28"/>
              </w:rPr>
              <w:t>);</w:t>
            </w:r>
          </w:p>
          <w:p w:rsidR="00E51540" w:rsidRPr="008C3E6A" w:rsidRDefault="00E51540" w:rsidP="00242ACB">
            <w:pPr>
              <w:ind w:firstLine="34"/>
              <w:rPr>
                <w:sz w:val="28"/>
                <w:szCs w:val="28"/>
              </w:rPr>
            </w:pPr>
            <w:r w:rsidRPr="008C3E6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земельные участки (территории) общего пользования </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w:t>
            </w:r>
          </w:p>
        </w:tc>
        <w:tc>
          <w:tcPr>
            <w:tcW w:w="7512" w:type="dxa"/>
            <w:shd w:val="clear" w:color="auto" w:fill="auto"/>
          </w:tcPr>
          <w:p w:rsidR="00E51540" w:rsidRPr="008C3E6A" w:rsidRDefault="00E51540" w:rsidP="00242ACB">
            <w:pPr>
              <w:pStyle w:val="s10"/>
              <w:rPr>
                <w:sz w:val="28"/>
                <w:szCs w:val="28"/>
              </w:rPr>
            </w:pPr>
            <w:r w:rsidRPr="008C3E6A">
              <w:rPr>
                <w:sz w:val="28"/>
                <w:szCs w:val="28"/>
              </w:rPr>
              <w:t>Земельные участки общего пользования.</w:t>
            </w:r>
          </w:p>
          <w:p w:rsidR="00E51540" w:rsidRPr="008C3E6A" w:rsidRDefault="00E51540" w:rsidP="00242ACB">
            <w:pPr>
              <w:widowControl w:val="0"/>
              <w:rPr>
                <w:rFonts w:eastAsia="Arial"/>
                <w:sz w:val="28"/>
                <w:szCs w:val="28"/>
              </w:rPr>
            </w:pPr>
            <w:r w:rsidRPr="008C3E6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16" w:anchor="block_11201" w:history="1">
              <w:r w:rsidRPr="008C3E6A">
                <w:rPr>
                  <w:rStyle w:val="ad"/>
                  <w:color w:val="auto"/>
                  <w:sz w:val="28"/>
                  <w:szCs w:val="28"/>
                  <w:u w:val="none"/>
                </w:rPr>
                <w:t>кодами 12.0.1 - 12.0.2</w:t>
              </w:r>
            </w:hyperlink>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12.0.1</w:t>
            </w: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pStyle w:val="s10"/>
              <w:rPr>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w:t>
            </w:r>
            <w:r w:rsidRPr="008C3E6A">
              <w:rPr>
                <w:sz w:val="28"/>
                <w:szCs w:val="28"/>
              </w:rPr>
              <w:lastRenderedPageBreak/>
              <w:t xml:space="preserve">использования с </w:t>
            </w:r>
            <w:hyperlink r:id="rId17" w:anchor="block_10271" w:history="1">
              <w:r w:rsidRPr="008C3E6A">
                <w:rPr>
                  <w:rStyle w:val="ad"/>
                  <w:color w:val="auto"/>
                  <w:sz w:val="28"/>
                  <w:szCs w:val="28"/>
                  <w:u w:val="none"/>
                </w:rPr>
                <w:t>кодами 2.7.1</w:t>
              </w:r>
            </w:hyperlink>
            <w:r w:rsidRPr="008C3E6A">
              <w:rPr>
                <w:sz w:val="28"/>
                <w:szCs w:val="28"/>
              </w:rPr>
              <w:t xml:space="preserve">, </w:t>
            </w:r>
            <w:hyperlink r:id="rId18" w:anchor="block_1049" w:history="1">
              <w:r w:rsidRPr="008C3E6A">
                <w:rPr>
                  <w:rStyle w:val="ad"/>
                  <w:color w:val="auto"/>
                  <w:sz w:val="28"/>
                  <w:szCs w:val="28"/>
                  <w:u w:val="none"/>
                </w:rPr>
                <w:t>4.9</w:t>
              </w:r>
            </w:hyperlink>
            <w:r w:rsidRPr="008C3E6A">
              <w:rPr>
                <w:sz w:val="28"/>
                <w:szCs w:val="28"/>
              </w:rPr>
              <w:t xml:space="preserve">, </w:t>
            </w:r>
            <w:hyperlink r:id="rId19"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ЖЗ-2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ЖЗ-2 не устанавливаются.</w:t>
      </w:r>
    </w:p>
    <w:p w:rsidR="00E51540" w:rsidRPr="008C3E6A" w:rsidRDefault="00E51540" w:rsidP="00E51540">
      <w:pPr>
        <w:pStyle w:val="11111"/>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8C3E6A" w:rsidRPr="008C3E6A" w:rsidTr="00242ACB">
        <w:tc>
          <w:tcPr>
            <w:tcW w:w="2815" w:type="dxa"/>
            <w:shd w:val="clear" w:color="auto" w:fill="auto"/>
          </w:tcPr>
          <w:p w:rsidR="00E51540" w:rsidRPr="008C3E6A" w:rsidRDefault="00E51540" w:rsidP="00242ACB">
            <w:pP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rsidR="00E51540" w:rsidRPr="008C3E6A" w:rsidRDefault="00E51540" w:rsidP="00242ACB">
            <w:pP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815" w:type="dxa"/>
            <w:vMerge w:val="restart"/>
            <w:shd w:val="clear" w:color="auto" w:fill="auto"/>
          </w:tcPr>
          <w:p w:rsidR="00E51540" w:rsidRPr="008C3E6A" w:rsidRDefault="00E51540" w:rsidP="00242ACB">
            <w:pPr>
              <w:rPr>
                <w:sz w:val="28"/>
                <w:szCs w:val="28"/>
              </w:rPr>
            </w:pPr>
            <w:r w:rsidRPr="008C3E6A">
              <w:rPr>
                <w:sz w:val="28"/>
                <w:szCs w:val="28"/>
              </w:rPr>
              <w:t>[2.1] - Для индивидуального жилищного строительства</w:t>
            </w:r>
          </w:p>
          <w:p w:rsidR="00E51540" w:rsidRPr="008C3E6A" w:rsidRDefault="00E51540" w:rsidP="00242ACB">
            <w:pPr>
              <w:rPr>
                <w:sz w:val="28"/>
                <w:szCs w:val="28"/>
              </w:rPr>
            </w:pPr>
            <w:r w:rsidRPr="008C3E6A">
              <w:rPr>
                <w:sz w:val="28"/>
                <w:szCs w:val="28"/>
              </w:rPr>
              <w:t>[2.1.1] - Малоэтажная многоквартирная жилая застройка</w:t>
            </w:r>
          </w:p>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Минимальная ширина земельных участков вдоль фронта улицы (проезда) </w:t>
            </w:r>
            <w:proofErr w:type="gramStart"/>
            <w:r w:rsidRPr="008C3E6A">
              <w:rPr>
                <w:sz w:val="28"/>
                <w:szCs w:val="28"/>
              </w:rPr>
              <w:t xml:space="preserve">( </w:t>
            </w:r>
            <w:proofErr w:type="gramEnd"/>
            <w:r w:rsidRPr="008C3E6A">
              <w:rPr>
                <w:sz w:val="28"/>
                <w:szCs w:val="28"/>
              </w:rPr>
              <w:t>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12</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w:t>
            </w:r>
          </w:p>
          <w:p w:rsidR="00E51540" w:rsidRPr="008C3E6A" w:rsidRDefault="00E51540" w:rsidP="00242ACB">
            <w:pPr>
              <w:tabs>
                <w:tab w:val="left" w:pos="2520"/>
              </w:tabs>
              <w:ind w:hanging="23"/>
              <w:rPr>
                <w:sz w:val="28"/>
                <w:szCs w:val="28"/>
              </w:rPr>
            </w:pPr>
            <w:r w:rsidRPr="008C3E6A">
              <w:rPr>
                <w:sz w:val="28"/>
                <w:szCs w:val="28"/>
              </w:rPr>
              <w:t>площадей;</w:t>
            </w:r>
          </w:p>
          <w:p w:rsidR="00E51540" w:rsidRPr="008C3E6A" w:rsidRDefault="00E51540" w:rsidP="00242ACB">
            <w:pPr>
              <w:tabs>
                <w:tab w:val="left" w:pos="2520"/>
              </w:tabs>
              <w:ind w:hanging="23"/>
              <w:rPr>
                <w:sz w:val="28"/>
                <w:szCs w:val="28"/>
              </w:rPr>
            </w:pPr>
            <w:r w:rsidRPr="008C3E6A">
              <w:rPr>
                <w:sz w:val="28"/>
                <w:szCs w:val="28"/>
              </w:rPr>
              <w:lastRenderedPageBreak/>
              <w:t>проездов (в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lastRenderedPageBreak/>
              <w:t>3</w:t>
            </w:r>
          </w:p>
        </w:tc>
      </w:tr>
    </w:tbl>
    <w:p w:rsidR="00E51540" w:rsidRPr="008C3E6A" w:rsidRDefault="00E51540" w:rsidP="00E51540">
      <w:pPr>
        <w:pStyle w:val="22222"/>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ЖЗ-2</w:t>
      </w:r>
    </w:p>
    <w:p w:rsidR="00E51540" w:rsidRPr="008C3E6A" w:rsidRDefault="00E51540" w:rsidP="00E51540">
      <w:pPr>
        <w:pStyle w:val="22222"/>
      </w:pPr>
    </w:p>
    <w:p w:rsidR="00E51540" w:rsidRPr="008C3E6A" w:rsidRDefault="00E51540" w:rsidP="00E51540">
      <w:pPr>
        <w:pStyle w:val="11111"/>
      </w:pPr>
      <w:r w:rsidRPr="008C3E6A">
        <w:t>Ограничения и особенности использования земельных участков и объектов капитального строительства в зоне ЖЗ-2 указаны в статьях 42-49 настоящих Правил.</w:t>
      </w:r>
    </w:p>
    <w:p w:rsidR="00E51540" w:rsidRPr="008C3E6A" w:rsidRDefault="00E51540" w:rsidP="00E51540">
      <w:pPr>
        <w:pStyle w:val="11111"/>
      </w:pPr>
      <w:r w:rsidRPr="008C3E6A">
        <w:t>В пределах приусадебного/</w:t>
      </w:r>
      <w:proofErr w:type="spellStart"/>
      <w:r w:rsidRPr="008C3E6A">
        <w:t>приквартирного</w:t>
      </w:r>
      <w:proofErr w:type="spellEnd"/>
      <w:r w:rsidRPr="008C3E6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E51540" w:rsidRPr="008C3E6A" w:rsidRDefault="00E51540" w:rsidP="00E51540">
      <w:pPr>
        <w:pStyle w:val="11111"/>
      </w:pPr>
      <w:r w:rsidRPr="008C3E6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8C3E6A">
          <w:t>4 метров</w:t>
        </w:r>
      </w:smartTag>
      <w:r w:rsidRPr="008C3E6A">
        <w:t>.</w:t>
      </w:r>
    </w:p>
    <w:p w:rsidR="00E51540" w:rsidRPr="008C3E6A" w:rsidRDefault="00E51540" w:rsidP="00E51540">
      <w:pPr>
        <w:pStyle w:val="11111"/>
      </w:pPr>
      <w:r w:rsidRPr="008C3E6A">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E51540" w:rsidRPr="008C3E6A" w:rsidRDefault="00E51540" w:rsidP="00E51540">
      <w:pPr>
        <w:pStyle w:val="11111"/>
      </w:pPr>
      <w:r w:rsidRPr="008C3E6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8C3E6A">
          <w:t>6 м</w:t>
        </w:r>
      </w:smartTag>
      <w:r w:rsidRPr="008C3E6A">
        <w:t>.</w:t>
      </w:r>
    </w:p>
    <w:p w:rsidR="00E51540" w:rsidRPr="008C3E6A" w:rsidRDefault="00E51540" w:rsidP="00E51540">
      <w:pPr>
        <w:pStyle w:val="11111"/>
      </w:pPr>
      <w:r w:rsidRPr="008C3E6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8C3E6A">
          <w:t>12 метров</w:t>
        </w:r>
      </w:smartTag>
      <w:r w:rsidRPr="008C3E6A">
        <w:t xml:space="preserve"> и менее, для строительства жилого дома минимальный отступ от границы соседнего участка составляет не менее:</w:t>
      </w:r>
    </w:p>
    <w:p w:rsidR="00E51540" w:rsidRPr="008C3E6A" w:rsidRDefault="00E51540" w:rsidP="00E51540">
      <w:pPr>
        <w:pStyle w:val="11111"/>
      </w:pPr>
      <w:smartTag w:uri="urn:schemas-microsoft-com:office:smarttags" w:element="metricconverter">
        <w:smartTagPr>
          <w:attr w:name="ProductID" w:val="1,0 м"/>
        </w:smartTagPr>
        <w:r w:rsidRPr="008C3E6A">
          <w:t>1,0 м</w:t>
        </w:r>
      </w:smartTag>
      <w:r w:rsidRPr="008C3E6A">
        <w:t xml:space="preserve"> - для одноэтажного жилого дома;</w:t>
      </w:r>
    </w:p>
    <w:p w:rsidR="00E51540" w:rsidRPr="008C3E6A" w:rsidRDefault="00E51540" w:rsidP="00E51540">
      <w:pPr>
        <w:pStyle w:val="11111"/>
      </w:pPr>
      <w:smartTag w:uri="urn:schemas-microsoft-com:office:smarttags" w:element="metricconverter">
        <w:smartTagPr>
          <w:attr w:name="ProductID" w:val="1,5 м"/>
        </w:smartTagPr>
        <w:r w:rsidRPr="008C3E6A">
          <w:t>1,5 м</w:t>
        </w:r>
      </w:smartTag>
      <w:r w:rsidRPr="008C3E6A">
        <w:t xml:space="preserve"> - для двухэтажного жилого дома;</w:t>
      </w:r>
    </w:p>
    <w:p w:rsidR="00E51540" w:rsidRPr="008C3E6A" w:rsidRDefault="00E51540" w:rsidP="00E51540">
      <w:pPr>
        <w:pStyle w:val="11111"/>
      </w:pPr>
      <w:smartTag w:uri="urn:schemas-microsoft-com:office:smarttags" w:element="metricconverter">
        <w:smartTagPr>
          <w:attr w:name="ProductID" w:val="2,0 м"/>
        </w:smartTagPr>
        <w:r w:rsidRPr="008C3E6A">
          <w:t>2,0 м</w:t>
        </w:r>
      </w:smartTag>
      <w:r w:rsidRPr="008C3E6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8C3E6A">
          <w:t>5 м</w:t>
        </w:r>
      </w:smartTag>
      <w:r w:rsidRPr="008C3E6A">
        <w:t>;</w:t>
      </w:r>
    </w:p>
    <w:p w:rsidR="00E51540" w:rsidRPr="008C3E6A" w:rsidRDefault="00E51540" w:rsidP="00E51540">
      <w:pPr>
        <w:pStyle w:val="11111"/>
      </w:pPr>
      <w:r w:rsidRPr="008C3E6A">
        <w:t xml:space="preserve">До границы соседнего </w:t>
      </w:r>
      <w:proofErr w:type="spellStart"/>
      <w:r w:rsidRPr="008C3E6A">
        <w:t>приквартирного</w:t>
      </w:r>
      <w:proofErr w:type="spellEnd"/>
      <w:r w:rsidRPr="008C3E6A">
        <w:t xml:space="preserve"> участка расстояния по санитарно-бытовым условиям должны быть не менее:</w:t>
      </w:r>
    </w:p>
    <w:p w:rsidR="00E51540" w:rsidRPr="008C3E6A" w:rsidRDefault="00E51540" w:rsidP="00E51540">
      <w:pPr>
        <w:pStyle w:val="11111"/>
      </w:pPr>
      <w:r w:rsidRPr="008C3E6A">
        <w:t xml:space="preserve"> от постройки для содержания скота и птицы - </w:t>
      </w:r>
      <w:smartTag w:uri="urn:schemas-microsoft-com:office:smarttags" w:element="metricconverter">
        <w:smartTagPr>
          <w:attr w:name="ProductID" w:val="4 м"/>
        </w:smartTagPr>
        <w:r w:rsidRPr="008C3E6A">
          <w:t>4 м</w:t>
        </w:r>
      </w:smartTag>
      <w:r w:rsidRPr="008C3E6A">
        <w:t>;</w:t>
      </w:r>
    </w:p>
    <w:p w:rsidR="00E51540" w:rsidRPr="008C3E6A" w:rsidRDefault="00E51540" w:rsidP="00E51540">
      <w:pPr>
        <w:pStyle w:val="11111"/>
      </w:pPr>
      <w:r w:rsidRPr="008C3E6A">
        <w:t xml:space="preserve"> от других построек (бани, гаража и других)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r w:rsidRPr="008C3E6A">
        <w:t xml:space="preserve">от стволов высокорослых деревьев - </w:t>
      </w:r>
      <w:smartTag w:uri="urn:schemas-microsoft-com:office:smarttags" w:element="metricconverter">
        <w:smartTagPr>
          <w:attr w:name="ProductID" w:val="4 м"/>
        </w:smartTagPr>
        <w:r w:rsidRPr="008C3E6A">
          <w:t>4 м</w:t>
        </w:r>
      </w:smartTag>
      <w:r w:rsidRPr="008C3E6A">
        <w:t>;</w:t>
      </w:r>
    </w:p>
    <w:p w:rsidR="00E51540" w:rsidRPr="008C3E6A" w:rsidRDefault="00E51540" w:rsidP="00E51540">
      <w:pPr>
        <w:pStyle w:val="11111"/>
      </w:pPr>
      <w:r w:rsidRPr="008C3E6A">
        <w:t xml:space="preserve"> от стволов </w:t>
      </w:r>
      <w:proofErr w:type="spellStart"/>
      <w:r w:rsidRPr="008C3E6A">
        <w:t>среднерослых</w:t>
      </w:r>
      <w:proofErr w:type="spellEnd"/>
      <w:r w:rsidRPr="008C3E6A">
        <w:t xml:space="preserve"> деревьев - </w:t>
      </w:r>
      <w:smartTag w:uri="urn:schemas-microsoft-com:office:smarttags" w:element="metricconverter">
        <w:smartTagPr>
          <w:attr w:name="ProductID" w:val="2 м"/>
        </w:smartTagPr>
        <w:r w:rsidRPr="008C3E6A">
          <w:t>2 м</w:t>
        </w:r>
      </w:smartTag>
      <w:r w:rsidRPr="008C3E6A">
        <w:t>;</w:t>
      </w:r>
    </w:p>
    <w:p w:rsidR="00E51540" w:rsidRPr="008C3E6A" w:rsidRDefault="00E51540" w:rsidP="00E51540">
      <w:pPr>
        <w:pStyle w:val="11111"/>
      </w:pPr>
      <w:r w:rsidRPr="008C3E6A">
        <w:t xml:space="preserve"> от кустарника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proofErr w:type="gramStart"/>
      <w:r w:rsidRPr="008C3E6A">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w:t>
      </w:r>
      <w:r w:rsidRPr="008C3E6A">
        <w:lastRenderedPageBreak/>
        <w:t>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pPr>
      <w:r w:rsidRPr="008C3E6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E51540" w:rsidRPr="008C3E6A" w:rsidRDefault="00E51540" w:rsidP="00E51540">
      <w:pPr>
        <w:pStyle w:val="11111"/>
      </w:pPr>
      <w:r w:rsidRPr="008C3E6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E51540" w:rsidRPr="008C3E6A" w:rsidRDefault="00E51540" w:rsidP="00E51540">
      <w:pPr>
        <w:pStyle w:val="11111"/>
      </w:pPr>
      <w:r w:rsidRPr="008C3E6A">
        <w:t>В случае</w:t>
      </w:r>
      <w:proofErr w:type="gramStart"/>
      <w:r w:rsidRPr="008C3E6A">
        <w:t>,</w:t>
      </w:r>
      <w:proofErr w:type="gramEnd"/>
      <w:r w:rsidRPr="008C3E6A">
        <w:t xml:space="preserve">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51540" w:rsidRPr="008C3E6A" w:rsidRDefault="00E51540" w:rsidP="00E51540">
      <w:pPr>
        <w:pStyle w:val="11111"/>
      </w:pPr>
      <w:r w:rsidRPr="008C3E6A">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E51540" w:rsidRPr="008C3E6A" w:rsidRDefault="00E51540" w:rsidP="00E51540">
      <w:pPr>
        <w:pStyle w:val="11111"/>
      </w:pPr>
      <w:r w:rsidRPr="008C3E6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E51540" w:rsidRPr="008C3E6A" w:rsidRDefault="00E51540" w:rsidP="00E51540">
      <w:pPr>
        <w:pStyle w:val="11111"/>
      </w:pPr>
      <w:r w:rsidRPr="008C3E6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E51540" w:rsidRPr="008C3E6A" w:rsidRDefault="00E51540" w:rsidP="00E51540">
      <w:pPr>
        <w:pStyle w:val="11111"/>
      </w:pPr>
      <w:r w:rsidRPr="008C3E6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51540" w:rsidRPr="008C3E6A" w:rsidRDefault="00E51540" w:rsidP="00E51540">
      <w:pPr>
        <w:pStyle w:val="11111"/>
      </w:pPr>
      <w:r w:rsidRPr="008C3E6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51540" w:rsidRPr="008C3E6A" w:rsidRDefault="00E51540" w:rsidP="00E51540">
      <w:pPr>
        <w:tabs>
          <w:tab w:val="left" w:pos="426"/>
          <w:tab w:val="left" w:pos="567"/>
        </w:tabs>
        <w:ind w:right="-284"/>
        <w:rPr>
          <w:sz w:val="28"/>
          <w:szCs w:val="28"/>
        </w:rPr>
      </w:pPr>
    </w:p>
    <w:p w:rsidR="00E51540" w:rsidRPr="008C3E6A" w:rsidRDefault="00E51540" w:rsidP="00E51540">
      <w:pPr>
        <w:pStyle w:val="22222"/>
      </w:pPr>
      <w:r w:rsidRPr="008C3E6A">
        <w:t>ЖЗ-3. Зона проектируемой блокированной жилой застройки с приусадебными участками.</w:t>
      </w:r>
    </w:p>
    <w:p w:rsidR="00E51540" w:rsidRPr="008C3E6A" w:rsidRDefault="00E51540" w:rsidP="00E51540">
      <w:pPr>
        <w:pStyle w:val="22222"/>
      </w:pPr>
      <w:r w:rsidRPr="008C3E6A">
        <w:t>(ЖЗ-3.1)</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8C3E6A" w:rsidRPr="008C3E6A" w:rsidTr="00242ACB">
        <w:trPr>
          <w:trHeight w:val="552"/>
        </w:trPr>
        <w:tc>
          <w:tcPr>
            <w:tcW w:w="2411" w:type="dxa"/>
          </w:tcPr>
          <w:p w:rsidR="00E51540" w:rsidRPr="008C3E6A" w:rsidRDefault="00E51540" w:rsidP="00242ACB">
            <w:pPr>
              <w:pStyle w:val="nienie"/>
              <w:ind w:left="0" w:firstLine="0"/>
              <w:jc w:val="center"/>
              <w:rPr>
                <w:rFonts w:ascii="Times New Roman" w:hAnsi="Times New Roman" w:cs="Times New Roman"/>
                <w:sz w:val="28"/>
                <w:szCs w:val="28"/>
              </w:rPr>
            </w:pPr>
            <w:r w:rsidRPr="008C3E6A">
              <w:rPr>
                <w:rFonts w:ascii="Times New Roman" w:hAnsi="Times New Roman" w:cs="Times New Roman"/>
                <w:sz w:val="28"/>
                <w:szCs w:val="28"/>
              </w:rPr>
              <w:t xml:space="preserve">Виды  разрешенного </w:t>
            </w:r>
            <w:r w:rsidRPr="008C3E6A">
              <w:rPr>
                <w:rFonts w:ascii="Times New Roman" w:hAnsi="Times New Roman" w:cs="Times New Roman"/>
                <w:sz w:val="28"/>
                <w:szCs w:val="28"/>
              </w:rPr>
              <w:lastRenderedPageBreak/>
              <w:t>использования земельного участка</w:t>
            </w:r>
          </w:p>
        </w:tc>
        <w:tc>
          <w:tcPr>
            <w:tcW w:w="7512" w:type="dxa"/>
            <w:shd w:val="clear" w:color="auto" w:fill="auto"/>
          </w:tcPr>
          <w:p w:rsidR="00E51540" w:rsidRPr="008C3E6A" w:rsidRDefault="00E51540" w:rsidP="00242ACB">
            <w:pPr>
              <w:ind w:hanging="2"/>
              <w:jc w:val="center"/>
              <w:rPr>
                <w:sz w:val="28"/>
                <w:szCs w:val="28"/>
              </w:rPr>
            </w:pPr>
            <w:r w:rsidRPr="008C3E6A">
              <w:rPr>
                <w:sz w:val="28"/>
                <w:szCs w:val="28"/>
              </w:rPr>
              <w:lastRenderedPageBreak/>
              <w:t>Примечание</w:t>
            </w:r>
          </w:p>
          <w:p w:rsidR="00E51540" w:rsidRPr="008C3E6A" w:rsidRDefault="00E51540" w:rsidP="00242ACB">
            <w:pPr>
              <w:ind w:firstLine="317"/>
              <w:rPr>
                <w:sz w:val="28"/>
                <w:szCs w:val="28"/>
              </w:rPr>
            </w:pPr>
          </w:p>
        </w:tc>
      </w:tr>
      <w:tr w:rsidR="008C3E6A" w:rsidRPr="008C3E6A" w:rsidTr="00242ACB">
        <w:trPr>
          <w:trHeight w:val="552"/>
        </w:trPr>
        <w:tc>
          <w:tcPr>
            <w:tcW w:w="2411" w:type="dxa"/>
          </w:tcPr>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lastRenderedPageBreak/>
              <w:t>для индивидуального жилищного строительства</w:t>
            </w:r>
          </w:p>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t>код 2.1</w:t>
            </w:r>
          </w:p>
          <w:p w:rsidR="00E51540" w:rsidRPr="008C3E6A" w:rsidRDefault="00E51540" w:rsidP="00242ACB">
            <w:pPr>
              <w:pStyle w:val="nienie"/>
              <w:ind w:left="0" w:firstLine="0"/>
              <w:rPr>
                <w:rFonts w:ascii="Times New Roman" w:hAnsi="Times New Roman" w:cs="Times New Roman"/>
                <w:sz w:val="28"/>
                <w:szCs w:val="28"/>
              </w:rPr>
            </w:pPr>
          </w:p>
          <w:p w:rsidR="00E51540" w:rsidRPr="008C3E6A" w:rsidRDefault="00E51540" w:rsidP="00242ACB">
            <w:pPr>
              <w:pStyle w:val="nienie"/>
              <w:ind w:left="0" w:firstLine="0"/>
              <w:jc w:val="left"/>
              <w:rPr>
                <w:rFonts w:ascii="Times New Roman" w:hAnsi="Times New Roman" w:cs="Times New Roman"/>
                <w:sz w:val="28"/>
                <w:szCs w:val="28"/>
              </w:rPr>
            </w:pPr>
          </w:p>
        </w:tc>
        <w:tc>
          <w:tcPr>
            <w:tcW w:w="7512" w:type="dxa"/>
            <w:shd w:val="clear" w:color="auto" w:fill="auto"/>
          </w:tcPr>
          <w:p w:rsidR="00E51540" w:rsidRPr="008C3E6A" w:rsidRDefault="00E51540" w:rsidP="00242ACB">
            <w:pPr>
              <w:pStyle w:val="s10"/>
              <w:rPr>
                <w:sz w:val="28"/>
                <w:szCs w:val="28"/>
              </w:rPr>
            </w:pPr>
            <w:r w:rsidRPr="008C3E6A">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E51540" w:rsidRPr="008C3E6A" w:rsidRDefault="00E51540" w:rsidP="00242ACB">
            <w:pPr>
              <w:pStyle w:val="s10"/>
              <w:rPr>
                <w:sz w:val="28"/>
                <w:szCs w:val="28"/>
              </w:rPr>
            </w:pPr>
            <w:r w:rsidRPr="008C3E6A">
              <w:rPr>
                <w:sz w:val="28"/>
                <w:szCs w:val="28"/>
              </w:rPr>
              <w:t>выращивание сельскохозяйственных культур;</w:t>
            </w:r>
          </w:p>
          <w:p w:rsidR="00E51540" w:rsidRPr="008C3E6A" w:rsidRDefault="00E51540" w:rsidP="00242ACB">
            <w:pPr>
              <w:ind w:firstLine="34"/>
              <w:rPr>
                <w:sz w:val="28"/>
                <w:szCs w:val="28"/>
              </w:rPr>
            </w:pPr>
            <w:r w:rsidRPr="008C3E6A">
              <w:rPr>
                <w:sz w:val="28"/>
                <w:szCs w:val="28"/>
              </w:rPr>
              <w:t>размещение индивидуальных гаражей и хозяйственных построек</w:t>
            </w:r>
          </w:p>
        </w:tc>
      </w:tr>
      <w:tr w:rsidR="008C3E6A" w:rsidRPr="008C3E6A" w:rsidTr="00242ACB">
        <w:trPr>
          <w:trHeight w:val="552"/>
        </w:trPr>
        <w:tc>
          <w:tcPr>
            <w:tcW w:w="2411"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малоэтажная многоквартирная жилая застройка</w:t>
            </w:r>
          </w:p>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код 2.1.1</w:t>
            </w:r>
          </w:p>
          <w:p w:rsidR="00E51540" w:rsidRPr="008C3E6A" w:rsidRDefault="00E51540" w:rsidP="00242ACB">
            <w:pPr>
              <w:pStyle w:val="nienie"/>
              <w:ind w:left="0" w:firstLine="0"/>
              <w:rPr>
                <w:rFonts w:ascii="Times New Roman" w:hAnsi="Times New Roman" w:cs="Times New Roman"/>
                <w:sz w:val="28"/>
                <w:szCs w:val="28"/>
              </w:rPr>
            </w:pPr>
          </w:p>
          <w:p w:rsidR="00E51540" w:rsidRPr="008C3E6A" w:rsidRDefault="00E51540" w:rsidP="00242ACB">
            <w:pPr>
              <w:pStyle w:val="nienie"/>
              <w:ind w:left="-108" w:firstLine="108"/>
              <w:jc w:val="center"/>
              <w:rPr>
                <w:rFonts w:ascii="Times New Roman" w:hAnsi="Times New Roman" w:cs="Times New Roman"/>
                <w:sz w:val="28"/>
                <w:szCs w:val="28"/>
              </w:rPr>
            </w:pP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малоэтажных многоквартирных домов (многоквартирные дома высотой до 4 этажей, включая </w:t>
            </w:r>
            <w:proofErr w:type="gramStart"/>
            <w:r w:rsidRPr="008C3E6A">
              <w:rPr>
                <w:sz w:val="28"/>
                <w:szCs w:val="28"/>
              </w:rPr>
              <w:t>мансардный</w:t>
            </w:r>
            <w:proofErr w:type="gramEnd"/>
            <w:r w:rsidRPr="008C3E6A">
              <w:rPr>
                <w:sz w:val="28"/>
                <w:szCs w:val="28"/>
              </w:rPr>
              <w:t>);</w:t>
            </w:r>
          </w:p>
          <w:p w:rsidR="00E51540" w:rsidRPr="008C3E6A" w:rsidRDefault="00E51540" w:rsidP="00242ACB">
            <w:pPr>
              <w:ind w:firstLine="34"/>
              <w:rPr>
                <w:sz w:val="28"/>
                <w:szCs w:val="28"/>
              </w:rPr>
            </w:pPr>
            <w:r w:rsidRPr="008C3E6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C3E6A" w:rsidRPr="008C3E6A" w:rsidTr="00242ACB">
        <w:trPr>
          <w:trHeight w:val="552"/>
        </w:trPr>
        <w:tc>
          <w:tcPr>
            <w:tcW w:w="2411"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блокированная жилая застройка код 2.3</w:t>
            </w:r>
          </w:p>
        </w:tc>
        <w:tc>
          <w:tcPr>
            <w:tcW w:w="7512" w:type="dxa"/>
            <w:shd w:val="clear" w:color="auto" w:fill="auto"/>
          </w:tcPr>
          <w:p w:rsidR="00E51540" w:rsidRPr="008C3E6A" w:rsidRDefault="00E51540" w:rsidP="00242ACB">
            <w:pPr>
              <w:pStyle w:val="s10"/>
              <w:rPr>
                <w:sz w:val="28"/>
                <w:szCs w:val="28"/>
              </w:rPr>
            </w:pPr>
            <w:proofErr w:type="gramStart"/>
            <w:r w:rsidRPr="008C3E6A">
              <w:rPr>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8C3E6A">
              <w:rPr>
                <w:sz w:val="28"/>
                <w:szCs w:val="28"/>
              </w:rPr>
              <w:t xml:space="preserve"> пользования (жилые дома блокированной застройки);</w:t>
            </w:r>
          </w:p>
          <w:p w:rsidR="00E51540" w:rsidRPr="008C3E6A" w:rsidRDefault="00E51540" w:rsidP="00242ACB">
            <w:pPr>
              <w:pStyle w:val="afff6"/>
              <w:rPr>
                <w:sz w:val="28"/>
                <w:szCs w:val="28"/>
              </w:rPr>
            </w:pPr>
            <w:r w:rsidRPr="008C3E6A">
              <w:rPr>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8C3E6A" w:rsidRPr="008C3E6A" w:rsidTr="00242ACB">
        <w:trPr>
          <w:trHeight w:val="1056"/>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12.0.1</w:t>
            </w: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8C3E6A">
              <w:rPr>
                <w:sz w:val="28"/>
                <w:szCs w:val="28"/>
              </w:rPr>
              <w:lastRenderedPageBreak/>
              <w:t xml:space="preserve">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pStyle w:val="s10"/>
              <w:rPr>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20" w:anchor="block_10271" w:history="1">
              <w:r w:rsidRPr="008C3E6A">
                <w:rPr>
                  <w:rStyle w:val="ad"/>
                  <w:color w:val="auto"/>
                  <w:sz w:val="28"/>
                  <w:szCs w:val="28"/>
                  <w:u w:val="none"/>
                </w:rPr>
                <w:t>кодами 2.7.1</w:t>
              </w:r>
            </w:hyperlink>
            <w:r w:rsidRPr="008C3E6A">
              <w:rPr>
                <w:sz w:val="28"/>
                <w:szCs w:val="28"/>
              </w:rPr>
              <w:t xml:space="preserve">, </w:t>
            </w:r>
            <w:hyperlink r:id="rId21" w:anchor="block_1049" w:history="1">
              <w:r w:rsidRPr="008C3E6A">
                <w:rPr>
                  <w:rStyle w:val="ad"/>
                  <w:color w:val="auto"/>
                  <w:sz w:val="28"/>
                  <w:szCs w:val="28"/>
                  <w:u w:val="none"/>
                </w:rPr>
                <w:t>4.9</w:t>
              </w:r>
            </w:hyperlink>
            <w:r w:rsidRPr="008C3E6A">
              <w:rPr>
                <w:sz w:val="28"/>
                <w:szCs w:val="28"/>
              </w:rPr>
              <w:t xml:space="preserve">, </w:t>
            </w:r>
            <w:hyperlink r:id="rId22"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8C3E6A" w:rsidRPr="008C3E6A" w:rsidTr="00242ACB">
        <w:trPr>
          <w:trHeight w:val="1056"/>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ЖЗ-3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ЖЗ-3 не устанавливаются.</w:t>
      </w:r>
    </w:p>
    <w:p w:rsidR="00E51540" w:rsidRPr="008C3E6A" w:rsidRDefault="00E51540" w:rsidP="00E51540">
      <w:pPr>
        <w:pStyle w:val="22222"/>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8C3E6A" w:rsidRPr="008C3E6A" w:rsidTr="00242ACB">
        <w:tc>
          <w:tcPr>
            <w:tcW w:w="2815" w:type="dxa"/>
            <w:shd w:val="clear" w:color="auto" w:fill="auto"/>
          </w:tcPr>
          <w:p w:rsidR="00E51540" w:rsidRPr="008C3E6A" w:rsidRDefault="00E51540" w:rsidP="00242ACB">
            <w:pP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rsidR="00E51540" w:rsidRPr="008C3E6A" w:rsidRDefault="00E51540" w:rsidP="00242ACB">
            <w:pP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815" w:type="dxa"/>
            <w:vMerge w:val="restart"/>
            <w:shd w:val="clear" w:color="auto" w:fill="auto"/>
          </w:tcPr>
          <w:p w:rsidR="00E51540" w:rsidRPr="008C3E6A" w:rsidRDefault="00E51540" w:rsidP="00242ACB">
            <w:pPr>
              <w:rPr>
                <w:sz w:val="28"/>
                <w:szCs w:val="28"/>
              </w:rPr>
            </w:pPr>
            <w:r w:rsidRPr="008C3E6A">
              <w:rPr>
                <w:sz w:val="28"/>
                <w:szCs w:val="28"/>
              </w:rPr>
              <w:t>[2.1] - Для индивидуального жилищного строительства</w:t>
            </w:r>
          </w:p>
          <w:p w:rsidR="00E51540" w:rsidRPr="008C3E6A" w:rsidRDefault="00E51540" w:rsidP="00242ACB">
            <w:pPr>
              <w:rPr>
                <w:sz w:val="28"/>
                <w:szCs w:val="28"/>
              </w:rPr>
            </w:pPr>
            <w:r w:rsidRPr="008C3E6A">
              <w:rPr>
                <w:sz w:val="28"/>
                <w:szCs w:val="28"/>
              </w:rPr>
              <w:t>[2.1.1] - Малоэтажная многоквартирная жилая застройка</w:t>
            </w:r>
          </w:p>
          <w:p w:rsidR="00E51540" w:rsidRPr="008C3E6A" w:rsidRDefault="00E51540" w:rsidP="00242ACB">
            <w:pPr>
              <w:rPr>
                <w:sz w:val="28"/>
                <w:szCs w:val="28"/>
              </w:rPr>
            </w:pPr>
            <w:r w:rsidRPr="008C3E6A">
              <w:rPr>
                <w:sz w:val="28"/>
                <w:szCs w:val="28"/>
              </w:rPr>
              <w:t>[2.3] – Блокированная жилая застройка</w:t>
            </w:r>
          </w:p>
          <w:p w:rsidR="00E51540" w:rsidRPr="008C3E6A" w:rsidRDefault="00E51540" w:rsidP="00242ACB">
            <w:pPr>
              <w:rPr>
                <w:sz w:val="28"/>
                <w:szCs w:val="28"/>
              </w:rPr>
            </w:pPr>
          </w:p>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Минимальная ширина земельных участков вдоль фронта улицы (проезда) </w:t>
            </w:r>
            <w:proofErr w:type="gramStart"/>
            <w:r w:rsidRPr="008C3E6A">
              <w:rPr>
                <w:sz w:val="28"/>
                <w:szCs w:val="28"/>
              </w:rPr>
              <w:t xml:space="preserve">( </w:t>
            </w:r>
            <w:proofErr w:type="gramEnd"/>
            <w:r w:rsidRPr="008C3E6A">
              <w:rPr>
                <w:sz w:val="28"/>
                <w:szCs w:val="28"/>
              </w:rPr>
              <w:t>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12</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Предельное количество этажей и/или </w:t>
            </w:r>
            <w:r w:rsidRPr="008C3E6A">
              <w:rPr>
                <w:sz w:val="28"/>
                <w:szCs w:val="28"/>
              </w:rPr>
              <w:lastRenderedPageBreak/>
              <w:t>предельная высота зданий, строений, сооружений (м)</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lastRenderedPageBreak/>
              <w:t>3/12</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w:t>
            </w:r>
          </w:p>
          <w:p w:rsidR="00E51540" w:rsidRPr="008C3E6A" w:rsidRDefault="00E51540" w:rsidP="00242ACB">
            <w:pPr>
              <w:tabs>
                <w:tab w:val="left" w:pos="2520"/>
              </w:tabs>
              <w:ind w:hanging="23"/>
              <w:rPr>
                <w:sz w:val="28"/>
                <w:szCs w:val="28"/>
              </w:rPr>
            </w:pPr>
            <w:r w:rsidRPr="008C3E6A">
              <w:rPr>
                <w:sz w:val="28"/>
                <w:szCs w:val="28"/>
              </w:rPr>
              <w:t>площадей;</w:t>
            </w:r>
          </w:p>
          <w:p w:rsidR="00E51540" w:rsidRPr="008C3E6A" w:rsidRDefault="00E51540" w:rsidP="00242ACB">
            <w:pPr>
              <w:tabs>
                <w:tab w:val="left" w:pos="2520"/>
              </w:tabs>
              <w:ind w:hanging="23"/>
              <w:rPr>
                <w:sz w:val="28"/>
                <w:szCs w:val="28"/>
              </w:rPr>
            </w:pPr>
            <w:r w:rsidRPr="008C3E6A">
              <w:rPr>
                <w:sz w:val="28"/>
                <w:szCs w:val="28"/>
              </w:rPr>
              <w:t>проездов (в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ЖЗ-3</w:t>
      </w:r>
    </w:p>
    <w:p w:rsidR="00E51540" w:rsidRPr="008C3E6A" w:rsidRDefault="00E51540" w:rsidP="00E51540">
      <w:pPr>
        <w:pStyle w:val="22222"/>
      </w:pPr>
    </w:p>
    <w:p w:rsidR="00E51540" w:rsidRPr="008C3E6A" w:rsidRDefault="00E51540" w:rsidP="00E51540">
      <w:pPr>
        <w:pStyle w:val="11111"/>
      </w:pPr>
      <w:r w:rsidRPr="008C3E6A">
        <w:t>Ограничения и особенности использования земельных участков и объектов капитального строительства в зоне ЖЗ-3 указаны в статьях 42-49 настоящих Правил.</w:t>
      </w:r>
    </w:p>
    <w:p w:rsidR="00E51540" w:rsidRPr="008C3E6A" w:rsidRDefault="00E51540" w:rsidP="00E51540">
      <w:pPr>
        <w:pStyle w:val="11111"/>
      </w:pPr>
      <w:r w:rsidRPr="008C3E6A">
        <w:t>В пределах приусадебного/</w:t>
      </w:r>
      <w:proofErr w:type="spellStart"/>
      <w:r w:rsidRPr="008C3E6A">
        <w:t>приквартирного</w:t>
      </w:r>
      <w:proofErr w:type="spellEnd"/>
      <w:r w:rsidRPr="008C3E6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E51540" w:rsidRPr="008C3E6A" w:rsidRDefault="00E51540" w:rsidP="00E51540">
      <w:pPr>
        <w:pStyle w:val="11111"/>
      </w:pPr>
      <w:r w:rsidRPr="008C3E6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8C3E6A">
          <w:t>4 метров</w:t>
        </w:r>
      </w:smartTag>
      <w:r w:rsidRPr="008C3E6A">
        <w:t>.</w:t>
      </w:r>
    </w:p>
    <w:p w:rsidR="00E51540" w:rsidRPr="008C3E6A" w:rsidRDefault="00E51540" w:rsidP="00E51540">
      <w:pPr>
        <w:pStyle w:val="11111"/>
      </w:pPr>
      <w:r w:rsidRPr="008C3E6A">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E51540" w:rsidRPr="008C3E6A" w:rsidRDefault="00E51540" w:rsidP="00E51540">
      <w:pPr>
        <w:pStyle w:val="11111"/>
      </w:pPr>
      <w:r w:rsidRPr="008C3E6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8C3E6A">
          <w:t>6 м</w:t>
        </w:r>
      </w:smartTag>
      <w:r w:rsidRPr="008C3E6A">
        <w:t>.</w:t>
      </w:r>
    </w:p>
    <w:p w:rsidR="00E51540" w:rsidRPr="008C3E6A" w:rsidRDefault="00E51540" w:rsidP="00E51540">
      <w:pPr>
        <w:pStyle w:val="11111"/>
      </w:pPr>
      <w:r w:rsidRPr="008C3E6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8C3E6A">
          <w:t>12 метров</w:t>
        </w:r>
      </w:smartTag>
      <w:r w:rsidRPr="008C3E6A">
        <w:t xml:space="preserve"> и менее, для строительства жилого дома минимальный отступ от границы соседнего участка составляет не менее:</w:t>
      </w:r>
    </w:p>
    <w:p w:rsidR="00E51540" w:rsidRPr="008C3E6A" w:rsidRDefault="00E51540" w:rsidP="00E51540">
      <w:pPr>
        <w:pStyle w:val="11111"/>
      </w:pPr>
      <w:smartTag w:uri="urn:schemas-microsoft-com:office:smarttags" w:element="metricconverter">
        <w:smartTagPr>
          <w:attr w:name="ProductID" w:val="1,0 м"/>
        </w:smartTagPr>
        <w:r w:rsidRPr="008C3E6A">
          <w:t>1,0 м</w:t>
        </w:r>
      </w:smartTag>
      <w:r w:rsidRPr="008C3E6A">
        <w:t xml:space="preserve"> - для одноэтажного жилого дома;</w:t>
      </w:r>
    </w:p>
    <w:p w:rsidR="00E51540" w:rsidRPr="008C3E6A" w:rsidRDefault="00E51540" w:rsidP="00E51540">
      <w:pPr>
        <w:pStyle w:val="11111"/>
      </w:pPr>
      <w:smartTag w:uri="urn:schemas-microsoft-com:office:smarttags" w:element="metricconverter">
        <w:smartTagPr>
          <w:attr w:name="ProductID" w:val="1,5 м"/>
        </w:smartTagPr>
        <w:r w:rsidRPr="008C3E6A">
          <w:t>1,5 м</w:t>
        </w:r>
      </w:smartTag>
      <w:r w:rsidRPr="008C3E6A">
        <w:t xml:space="preserve"> - для двухэтажного жилого дома;</w:t>
      </w:r>
    </w:p>
    <w:p w:rsidR="00E51540" w:rsidRPr="008C3E6A" w:rsidRDefault="00E51540" w:rsidP="00E51540">
      <w:pPr>
        <w:pStyle w:val="11111"/>
      </w:pPr>
      <w:smartTag w:uri="urn:schemas-microsoft-com:office:smarttags" w:element="metricconverter">
        <w:smartTagPr>
          <w:attr w:name="ProductID" w:val="2,0 м"/>
        </w:smartTagPr>
        <w:r w:rsidRPr="008C3E6A">
          <w:t>2,0 м</w:t>
        </w:r>
      </w:smartTag>
      <w:r w:rsidRPr="008C3E6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8C3E6A">
          <w:t>5 м</w:t>
        </w:r>
      </w:smartTag>
      <w:r w:rsidRPr="008C3E6A">
        <w:t>;</w:t>
      </w:r>
    </w:p>
    <w:p w:rsidR="00E51540" w:rsidRPr="008C3E6A" w:rsidRDefault="00E51540" w:rsidP="00E51540">
      <w:pPr>
        <w:pStyle w:val="11111"/>
      </w:pPr>
      <w:r w:rsidRPr="008C3E6A">
        <w:t xml:space="preserve">До границы соседнего </w:t>
      </w:r>
      <w:proofErr w:type="spellStart"/>
      <w:r w:rsidRPr="008C3E6A">
        <w:t>приквартирного</w:t>
      </w:r>
      <w:proofErr w:type="spellEnd"/>
      <w:r w:rsidRPr="008C3E6A">
        <w:t xml:space="preserve"> участка расстояния по санитарно-бытовым условиям должны быть не менее:</w:t>
      </w:r>
    </w:p>
    <w:p w:rsidR="00E51540" w:rsidRPr="008C3E6A" w:rsidRDefault="00E51540" w:rsidP="00E51540">
      <w:pPr>
        <w:pStyle w:val="11111"/>
      </w:pPr>
      <w:r w:rsidRPr="008C3E6A">
        <w:t xml:space="preserve">от других построек (бани, гаража и других)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r w:rsidRPr="008C3E6A">
        <w:t xml:space="preserve">от стволов высокорослых деревьев - </w:t>
      </w:r>
      <w:smartTag w:uri="urn:schemas-microsoft-com:office:smarttags" w:element="metricconverter">
        <w:smartTagPr>
          <w:attr w:name="ProductID" w:val="4 м"/>
        </w:smartTagPr>
        <w:r w:rsidRPr="008C3E6A">
          <w:t>4 м</w:t>
        </w:r>
      </w:smartTag>
      <w:r w:rsidRPr="008C3E6A">
        <w:t>;</w:t>
      </w:r>
    </w:p>
    <w:p w:rsidR="00E51540" w:rsidRPr="008C3E6A" w:rsidRDefault="00E51540" w:rsidP="00E51540">
      <w:pPr>
        <w:pStyle w:val="11111"/>
      </w:pPr>
      <w:r w:rsidRPr="008C3E6A">
        <w:t xml:space="preserve"> от стволов </w:t>
      </w:r>
      <w:proofErr w:type="spellStart"/>
      <w:r w:rsidRPr="008C3E6A">
        <w:t>среднерослых</w:t>
      </w:r>
      <w:proofErr w:type="spellEnd"/>
      <w:r w:rsidRPr="008C3E6A">
        <w:t xml:space="preserve"> деревьев - </w:t>
      </w:r>
      <w:smartTag w:uri="urn:schemas-microsoft-com:office:smarttags" w:element="metricconverter">
        <w:smartTagPr>
          <w:attr w:name="ProductID" w:val="2 м"/>
        </w:smartTagPr>
        <w:r w:rsidRPr="008C3E6A">
          <w:t>2 м</w:t>
        </w:r>
      </w:smartTag>
      <w:r w:rsidRPr="008C3E6A">
        <w:t>;</w:t>
      </w:r>
    </w:p>
    <w:p w:rsidR="00E51540" w:rsidRPr="008C3E6A" w:rsidRDefault="00E51540" w:rsidP="00E51540">
      <w:pPr>
        <w:pStyle w:val="11111"/>
      </w:pPr>
      <w:r w:rsidRPr="008C3E6A">
        <w:t xml:space="preserve"> от кустарника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proofErr w:type="gramStart"/>
      <w:r w:rsidRPr="008C3E6A">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pPr>
      <w:r w:rsidRPr="008C3E6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E51540" w:rsidRPr="008C3E6A" w:rsidRDefault="00E51540" w:rsidP="00E51540">
      <w:pPr>
        <w:pStyle w:val="11111"/>
      </w:pPr>
      <w:r w:rsidRPr="008C3E6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E51540" w:rsidRPr="008C3E6A" w:rsidRDefault="00E51540" w:rsidP="00E51540">
      <w:pPr>
        <w:pStyle w:val="11111"/>
      </w:pPr>
      <w:r w:rsidRPr="008C3E6A">
        <w:t>В случае</w:t>
      </w:r>
      <w:proofErr w:type="gramStart"/>
      <w:r w:rsidRPr="008C3E6A">
        <w:t>,</w:t>
      </w:r>
      <w:proofErr w:type="gramEnd"/>
      <w:r w:rsidRPr="008C3E6A">
        <w:t xml:space="preserve">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51540" w:rsidRPr="008C3E6A" w:rsidRDefault="00E51540" w:rsidP="00E51540">
      <w:pPr>
        <w:pStyle w:val="11111"/>
      </w:pPr>
      <w:r w:rsidRPr="008C3E6A">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E51540" w:rsidRPr="008C3E6A" w:rsidRDefault="00E51540" w:rsidP="00E51540">
      <w:pPr>
        <w:pStyle w:val="11111"/>
      </w:pPr>
      <w:r w:rsidRPr="008C3E6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E51540" w:rsidRPr="008C3E6A" w:rsidRDefault="00E51540" w:rsidP="00E51540">
      <w:pPr>
        <w:pStyle w:val="11111"/>
      </w:pPr>
      <w:r w:rsidRPr="008C3E6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E51540" w:rsidRPr="008C3E6A" w:rsidRDefault="00E51540" w:rsidP="00E51540">
      <w:pPr>
        <w:pStyle w:val="11111"/>
      </w:pPr>
      <w:r w:rsidRPr="008C3E6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51540" w:rsidRPr="008C3E6A" w:rsidRDefault="00E51540" w:rsidP="00E51540">
      <w:pPr>
        <w:pStyle w:val="11111"/>
      </w:pPr>
      <w:r w:rsidRPr="008C3E6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51540" w:rsidRPr="008C3E6A" w:rsidRDefault="00E51540" w:rsidP="00E51540">
      <w:pPr>
        <w:pStyle w:val="11111"/>
      </w:pPr>
    </w:p>
    <w:p w:rsidR="00E51540" w:rsidRPr="008C3E6A" w:rsidRDefault="00E51540" w:rsidP="00E51540">
      <w:pPr>
        <w:pStyle w:val="22222"/>
      </w:pPr>
      <w:r w:rsidRPr="008C3E6A">
        <w:t>ЖЗ-4. Зона ЛПХ.</w:t>
      </w:r>
    </w:p>
    <w:p w:rsidR="00E51540" w:rsidRPr="008C3E6A" w:rsidRDefault="00E51540" w:rsidP="00E51540">
      <w:pPr>
        <w:pStyle w:val="22222"/>
      </w:pPr>
      <w:r w:rsidRPr="008C3E6A">
        <w:t xml:space="preserve">Для введения личного подсобного хозяйства </w:t>
      </w:r>
    </w:p>
    <w:p w:rsidR="00E51540" w:rsidRPr="008C3E6A" w:rsidRDefault="00E51540" w:rsidP="00E51540">
      <w:pPr>
        <w:pStyle w:val="22222"/>
      </w:pPr>
      <w:r w:rsidRPr="008C3E6A">
        <w:t>(ЖЗ-4.1)</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lastRenderedPageBreak/>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8C3E6A" w:rsidRPr="008C3E6A" w:rsidTr="00242ACB">
        <w:trPr>
          <w:trHeight w:val="552"/>
        </w:trPr>
        <w:tc>
          <w:tcPr>
            <w:tcW w:w="2411" w:type="dxa"/>
          </w:tcPr>
          <w:p w:rsidR="00E51540" w:rsidRPr="008C3E6A" w:rsidRDefault="00E51540" w:rsidP="00242ACB">
            <w:pPr>
              <w:pStyle w:val="nienie"/>
              <w:ind w:left="0" w:firstLine="0"/>
              <w:jc w:val="center"/>
              <w:rPr>
                <w:rFonts w:ascii="Times New Roman" w:hAnsi="Times New Roman" w:cs="Times New Roman"/>
                <w:sz w:val="28"/>
                <w:szCs w:val="28"/>
              </w:rPr>
            </w:pPr>
            <w:r w:rsidRPr="008C3E6A">
              <w:rPr>
                <w:rFonts w:ascii="Times New Roman" w:hAnsi="Times New Roman" w:cs="Times New Roman"/>
                <w:sz w:val="28"/>
                <w:szCs w:val="28"/>
              </w:rPr>
              <w:t>Виды  разрешенного использования земельного участка</w:t>
            </w:r>
          </w:p>
        </w:tc>
        <w:tc>
          <w:tcPr>
            <w:tcW w:w="7512" w:type="dxa"/>
            <w:shd w:val="clear" w:color="auto" w:fill="auto"/>
          </w:tcPr>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ind w:firstLine="317"/>
              <w:rPr>
                <w:sz w:val="28"/>
                <w:szCs w:val="28"/>
              </w:rPr>
            </w:pPr>
          </w:p>
        </w:tc>
      </w:tr>
      <w:tr w:rsidR="008C3E6A" w:rsidRPr="008C3E6A" w:rsidTr="00242ACB">
        <w:trPr>
          <w:trHeight w:val="552"/>
        </w:trPr>
        <w:tc>
          <w:tcPr>
            <w:tcW w:w="2411" w:type="dxa"/>
          </w:tcPr>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t>для введения личного подсобного хозяйства (приусадебный земельный участок)</w:t>
            </w:r>
          </w:p>
          <w:p w:rsidR="00E51540" w:rsidRPr="008C3E6A" w:rsidRDefault="00E51540" w:rsidP="00242ACB">
            <w:pPr>
              <w:pStyle w:val="nienie"/>
              <w:ind w:left="0" w:firstLine="0"/>
              <w:jc w:val="left"/>
              <w:rPr>
                <w:rFonts w:ascii="Times New Roman" w:hAnsi="Times New Roman" w:cs="Times New Roman"/>
                <w:sz w:val="28"/>
                <w:szCs w:val="28"/>
              </w:rPr>
            </w:pPr>
            <w:r w:rsidRPr="008C3E6A">
              <w:rPr>
                <w:rFonts w:ascii="Times New Roman" w:hAnsi="Times New Roman" w:cs="Times New Roman"/>
                <w:sz w:val="28"/>
                <w:szCs w:val="28"/>
              </w:rPr>
              <w:t>код 2.2</w:t>
            </w:r>
          </w:p>
          <w:p w:rsidR="00E51540" w:rsidRPr="008C3E6A" w:rsidRDefault="00E51540" w:rsidP="00242ACB">
            <w:pPr>
              <w:pStyle w:val="nienie"/>
              <w:ind w:left="0" w:firstLine="0"/>
              <w:jc w:val="left"/>
              <w:rPr>
                <w:rFonts w:ascii="Times New Roman" w:hAnsi="Times New Roman" w:cs="Times New Roman"/>
                <w:sz w:val="28"/>
                <w:szCs w:val="28"/>
              </w:rPr>
            </w:pP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жилого дома, указанного в описании вида разрешенного использования с </w:t>
            </w:r>
            <w:hyperlink r:id="rId23" w:anchor="block_1021" w:history="1">
              <w:r w:rsidRPr="008C3E6A">
                <w:rPr>
                  <w:rStyle w:val="ad"/>
                  <w:color w:val="auto"/>
                  <w:sz w:val="28"/>
                  <w:szCs w:val="28"/>
                  <w:u w:val="none"/>
                </w:rPr>
                <w:t>кодом 2.1</w:t>
              </w:r>
            </w:hyperlink>
            <w:r w:rsidRPr="008C3E6A">
              <w:rPr>
                <w:sz w:val="28"/>
                <w:szCs w:val="28"/>
              </w:rPr>
              <w:t>;</w:t>
            </w:r>
          </w:p>
          <w:p w:rsidR="00E51540" w:rsidRPr="008C3E6A" w:rsidRDefault="00E51540" w:rsidP="00242ACB">
            <w:pPr>
              <w:pStyle w:val="s10"/>
              <w:rPr>
                <w:sz w:val="28"/>
                <w:szCs w:val="28"/>
              </w:rPr>
            </w:pPr>
            <w:r w:rsidRPr="008C3E6A">
              <w:rPr>
                <w:sz w:val="28"/>
                <w:szCs w:val="28"/>
              </w:rPr>
              <w:t>производство сельскохозяйственной продукции;</w:t>
            </w:r>
          </w:p>
          <w:p w:rsidR="00E51540" w:rsidRPr="008C3E6A" w:rsidRDefault="00E51540" w:rsidP="00242ACB">
            <w:pPr>
              <w:pStyle w:val="s10"/>
              <w:rPr>
                <w:sz w:val="28"/>
                <w:szCs w:val="28"/>
              </w:rPr>
            </w:pPr>
            <w:r w:rsidRPr="008C3E6A">
              <w:rPr>
                <w:sz w:val="28"/>
                <w:szCs w:val="28"/>
              </w:rPr>
              <w:t>размещение гаража и иных вспомогательных сооружений;</w:t>
            </w:r>
          </w:p>
          <w:p w:rsidR="00E51540" w:rsidRPr="008C3E6A" w:rsidRDefault="00E51540" w:rsidP="00242ACB">
            <w:pPr>
              <w:rPr>
                <w:sz w:val="28"/>
                <w:szCs w:val="28"/>
              </w:rPr>
            </w:pPr>
            <w:r w:rsidRPr="008C3E6A">
              <w:rPr>
                <w:sz w:val="28"/>
                <w:szCs w:val="28"/>
              </w:rPr>
              <w:t>содержание сельскохозяйственных животных</w:t>
            </w:r>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12.0.1</w:t>
            </w:r>
          </w:p>
        </w:tc>
        <w:tc>
          <w:tcPr>
            <w:tcW w:w="7512" w:type="dxa"/>
            <w:shd w:val="clear" w:color="auto" w:fill="auto"/>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pStyle w:val="s10"/>
              <w:rPr>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24" w:anchor="block_10271" w:history="1">
              <w:r w:rsidRPr="008C3E6A">
                <w:rPr>
                  <w:rStyle w:val="ad"/>
                  <w:color w:val="auto"/>
                  <w:sz w:val="28"/>
                  <w:szCs w:val="28"/>
                  <w:u w:val="none"/>
                </w:rPr>
                <w:t>кодами 2.7.1</w:t>
              </w:r>
            </w:hyperlink>
            <w:r w:rsidRPr="008C3E6A">
              <w:rPr>
                <w:sz w:val="28"/>
                <w:szCs w:val="28"/>
              </w:rPr>
              <w:t xml:space="preserve">, </w:t>
            </w:r>
            <w:hyperlink r:id="rId25" w:anchor="block_1049" w:history="1">
              <w:r w:rsidRPr="008C3E6A">
                <w:rPr>
                  <w:rStyle w:val="ad"/>
                  <w:color w:val="auto"/>
                  <w:sz w:val="28"/>
                  <w:szCs w:val="28"/>
                  <w:u w:val="none"/>
                </w:rPr>
                <w:t>4.9</w:t>
              </w:r>
            </w:hyperlink>
            <w:r w:rsidRPr="008C3E6A">
              <w:rPr>
                <w:sz w:val="28"/>
                <w:szCs w:val="28"/>
              </w:rPr>
              <w:t xml:space="preserve">, </w:t>
            </w:r>
            <w:hyperlink r:id="rId26"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8C3E6A" w:rsidRPr="008C3E6A" w:rsidTr="00242ACB">
        <w:trPr>
          <w:trHeight w:val="552"/>
        </w:trPr>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C3E6A" w:rsidRPr="008C3E6A" w:rsidTr="00242ACB">
        <w:trPr>
          <w:trHeight w:val="552"/>
        </w:trPr>
        <w:tc>
          <w:tcPr>
            <w:tcW w:w="2411" w:type="dxa"/>
          </w:tcPr>
          <w:p w:rsidR="00E51540" w:rsidRPr="008C3E6A" w:rsidRDefault="00E51540" w:rsidP="00242ACB">
            <w:pPr>
              <w:rPr>
                <w:sz w:val="28"/>
                <w:szCs w:val="28"/>
              </w:rPr>
            </w:pPr>
            <w:r w:rsidRPr="008C3E6A">
              <w:rPr>
                <w:sz w:val="28"/>
                <w:szCs w:val="28"/>
              </w:rPr>
              <w:t>ведение огородничества код 13.1</w:t>
            </w:r>
          </w:p>
        </w:tc>
        <w:tc>
          <w:tcPr>
            <w:tcW w:w="7512" w:type="dxa"/>
            <w:shd w:val="clear" w:color="auto" w:fill="auto"/>
          </w:tcPr>
          <w:p w:rsidR="00E51540" w:rsidRPr="008C3E6A" w:rsidRDefault="00E51540" w:rsidP="00242ACB">
            <w:pPr>
              <w:rPr>
                <w:sz w:val="28"/>
                <w:szCs w:val="28"/>
              </w:rPr>
            </w:pPr>
            <w:r w:rsidRPr="008C3E6A">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C3E6A" w:rsidRPr="008C3E6A" w:rsidTr="00242ACB">
        <w:trPr>
          <w:trHeight w:val="552"/>
        </w:trPr>
        <w:tc>
          <w:tcPr>
            <w:tcW w:w="2411" w:type="dxa"/>
          </w:tcPr>
          <w:p w:rsidR="00E51540" w:rsidRPr="008C3E6A" w:rsidRDefault="00E51540" w:rsidP="00242ACB">
            <w:pPr>
              <w:rPr>
                <w:sz w:val="28"/>
                <w:szCs w:val="28"/>
              </w:rPr>
            </w:pPr>
            <w:r w:rsidRPr="008C3E6A">
              <w:rPr>
                <w:sz w:val="28"/>
                <w:szCs w:val="28"/>
              </w:rPr>
              <w:t xml:space="preserve">ведение садоводства </w:t>
            </w:r>
          </w:p>
          <w:p w:rsidR="00E51540" w:rsidRPr="008C3E6A" w:rsidRDefault="00E51540" w:rsidP="00242ACB">
            <w:pPr>
              <w:rPr>
                <w:sz w:val="28"/>
                <w:szCs w:val="28"/>
              </w:rPr>
            </w:pPr>
            <w:r w:rsidRPr="008C3E6A">
              <w:rPr>
                <w:sz w:val="28"/>
                <w:szCs w:val="28"/>
              </w:rPr>
              <w:t>код 13.2</w:t>
            </w:r>
          </w:p>
        </w:tc>
        <w:tc>
          <w:tcPr>
            <w:tcW w:w="7512" w:type="dxa"/>
            <w:shd w:val="clear" w:color="auto" w:fill="auto"/>
          </w:tcPr>
          <w:p w:rsidR="00E51540" w:rsidRPr="008C3E6A" w:rsidRDefault="00E51540" w:rsidP="00242ACB">
            <w:pPr>
              <w:rPr>
                <w:sz w:val="28"/>
                <w:szCs w:val="28"/>
              </w:rPr>
            </w:pPr>
            <w:r w:rsidRPr="008C3E6A">
              <w:rPr>
                <w:sz w:val="28"/>
                <w:szCs w:val="2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w:t>
            </w:r>
            <w:r w:rsidRPr="008C3E6A">
              <w:rPr>
                <w:sz w:val="28"/>
                <w:szCs w:val="28"/>
              </w:rPr>
              <w:lastRenderedPageBreak/>
              <w:t xml:space="preserve">дома, указанного в описании вида разрешенного использования с </w:t>
            </w:r>
            <w:hyperlink r:id="rId27" w:anchor="block_1021" w:history="1">
              <w:r w:rsidRPr="008C3E6A">
                <w:rPr>
                  <w:rStyle w:val="ad"/>
                  <w:color w:val="auto"/>
                  <w:sz w:val="28"/>
                  <w:szCs w:val="28"/>
                  <w:u w:val="none"/>
                </w:rPr>
                <w:t>кодом 2.1</w:t>
              </w:r>
            </w:hyperlink>
            <w:r w:rsidRPr="008C3E6A">
              <w:rPr>
                <w:sz w:val="28"/>
                <w:szCs w:val="28"/>
              </w:rPr>
              <w:t>, хозяйственных построек и гаражей</w:t>
            </w:r>
          </w:p>
        </w:tc>
      </w:tr>
    </w:tbl>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ЖЗ-4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ЖЗ-4 не устанавливаются.</w:t>
      </w:r>
    </w:p>
    <w:p w:rsidR="00E51540" w:rsidRPr="008C3E6A" w:rsidRDefault="00E51540" w:rsidP="00E51540">
      <w:pPr>
        <w:pStyle w:val="11111"/>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8C3E6A" w:rsidRPr="008C3E6A" w:rsidTr="00242ACB">
        <w:tc>
          <w:tcPr>
            <w:tcW w:w="2815" w:type="dxa"/>
            <w:shd w:val="clear" w:color="auto" w:fill="auto"/>
          </w:tcPr>
          <w:p w:rsidR="00E51540" w:rsidRPr="008C3E6A" w:rsidRDefault="00E51540" w:rsidP="00242ACB">
            <w:pP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rsidR="00E51540" w:rsidRPr="008C3E6A" w:rsidRDefault="00E51540" w:rsidP="00242ACB">
            <w:pP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815" w:type="dxa"/>
            <w:vMerge w:val="restart"/>
            <w:shd w:val="clear" w:color="auto" w:fill="auto"/>
          </w:tcPr>
          <w:p w:rsidR="00E51540" w:rsidRPr="008C3E6A" w:rsidRDefault="00E51540" w:rsidP="00242ACB">
            <w:pPr>
              <w:rPr>
                <w:sz w:val="28"/>
                <w:szCs w:val="28"/>
              </w:rPr>
            </w:pPr>
            <w:r w:rsidRPr="008C3E6A">
              <w:rPr>
                <w:sz w:val="28"/>
                <w:szCs w:val="28"/>
              </w:rPr>
              <w:t>[2.2] - Для ведения личного подсобного хозяйства (приусадебный земельный участок)</w:t>
            </w:r>
          </w:p>
          <w:p w:rsidR="00E51540" w:rsidRPr="008C3E6A" w:rsidRDefault="00E51540" w:rsidP="00242ACB">
            <w:pPr>
              <w:rPr>
                <w:sz w:val="28"/>
                <w:szCs w:val="28"/>
              </w:rPr>
            </w:pPr>
            <w:r w:rsidRPr="008C3E6A">
              <w:rPr>
                <w:sz w:val="28"/>
                <w:szCs w:val="28"/>
              </w:rPr>
              <w:t>[13.1] – Ведение огородничества</w:t>
            </w:r>
          </w:p>
          <w:p w:rsidR="00E51540" w:rsidRPr="008C3E6A" w:rsidRDefault="00E51540" w:rsidP="00242ACB">
            <w:pPr>
              <w:rPr>
                <w:sz w:val="28"/>
                <w:szCs w:val="28"/>
              </w:rPr>
            </w:pPr>
            <w:r w:rsidRPr="008C3E6A">
              <w:rPr>
                <w:sz w:val="28"/>
                <w:szCs w:val="28"/>
              </w:rPr>
              <w:t>[13.2] – Ведение садоводства</w:t>
            </w:r>
          </w:p>
          <w:p w:rsidR="00E51540" w:rsidRPr="008C3E6A" w:rsidRDefault="00E51540" w:rsidP="00242ACB">
            <w:pPr>
              <w:rPr>
                <w:sz w:val="28"/>
                <w:szCs w:val="28"/>
              </w:rPr>
            </w:pPr>
          </w:p>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Минимальная ширина земельных участков вдоль фронта улицы (проезда) </w:t>
            </w:r>
            <w:proofErr w:type="gramStart"/>
            <w:r w:rsidRPr="008C3E6A">
              <w:rPr>
                <w:sz w:val="28"/>
                <w:szCs w:val="28"/>
              </w:rPr>
              <w:t xml:space="preserve">( </w:t>
            </w:r>
            <w:proofErr w:type="gramEnd"/>
            <w:r w:rsidRPr="008C3E6A">
              <w:rPr>
                <w:sz w:val="28"/>
                <w:szCs w:val="28"/>
              </w:rPr>
              <w:t>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256"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8C3E6A" w:rsidRPr="008C3E6A" w:rsidTr="00242ACB">
        <w:tc>
          <w:tcPr>
            <w:tcW w:w="2815" w:type="dxa"/>
            <w:vMerge/>
            <w:shd w:val="clear" w:color="auto" w:fill="auto"/>
          </w:tcPr>
          <w:p w:rsidR="00E51540" w:rsidRPr="008C3E6A" w:rsidRDefault="00E51540" w:rsidP="00242ACB">
            <w:pPr>
              <w:rPr>
                <w:sz w:val="28"/>
                <w:szCs w:val="28"/>
              </w:rPr>
            </w:pPr>
          </w:p>
        </w:tc>
        <w:tc>
          <w:tcPr>
            <w:tcW w:w="5852"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w:t>
            </w:r>
          </w:p>
          <w:p w:rsidR="00E51540" w:rsidRPr="008C3E6A" w:rsidRDefault="00E51540" w:rsidP="00242ACB">
            <w:pPr>
              <w:tabs>
                <w:tab w:val="left" w:pos="2520"/>
              </w:tabs>
              <w:ind w:hanging="23"/>
              <w:rPr>
                <w:sz w:val="28"/>
                <w:szCs w:val="28"/>
              </w:rPr>
            </w:pPr>
            <w:r w:rsidRPr="008C3E6A">
              <w:rPr>
                <w:sz w:val="28"/>
                <w:szCs w:val="28"/>
              </w:rPr>
              <w:t>площадей;</w:t>
            </w:r>
          </w:p>
          <w:p w:rsidR="00E51540" w:rsidRPr="008C3E6A" w:rsidRDefault="00E51540" w:rsidP="00242ACB">
            <w:pPr>
              <w:tabs>
                <w:tab w:val="left" w:pos="2520"/>
              </w:tabs>
              <w:ind w:hanging="23"/>
              <w:rPr>
                <w:sz w:val="28"/>
                <w:szCs w:val="28"/>
              </w:rPr>
            </w:pPr>
            <w:r w:rsidRPr="008C3E6A">
              <w:rPr>
                <w:sz w:val="28"/>
                <w:szCs w:val="28"/>
              </w:rPr>
              <w:t>проездов (в метрах)</w:t>
            </w:r>
          </w:p>
        </w:tc>
        <w:tc>
          <w:tcPr>
            <w:tcW w:w="1256"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rPr>
          <w:b/>
          <w:sz w:val="28"/>
          <w:szCs w:val="28"/>
        </w:rPr>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ЖЗ-4 указаны в статьях 42-49 настоящих Правил.</w:t>
      </w:r>
    </w:p>
    <w:p w:rsidR="00E51540" w:rsidRPr="008C3E6A" w:rsidRDefault="00E51540" w:rsidP="00E51540">
      <w:pPr>
        <w:rPr>
          <w:b/>
          <w:sz w:val="28"/>
          <w:szCs w:val="28"/>
        </w:rPr>
      </w:pPr>
    </w:p>
    <w:p w:rsidR="00E51540" w:rsidRPr="008C3E6A" w:rsidRDefault="00E51540" w:rsidP="00E51540">
      <w:pPr>
        <w:pStyle w:val="11111"/>
      </w:pPr>
      <w:r w:rsidRPr="008C3E6A">
        <w:lastRenderedPageBreak/>
        <w:t>В пределах приусадебного/</w:t>
      </w:r>
      <w:proofErr w:type="spellStart"/>
      <w:r w:rsidRPr="008C3E6A">
        <w:t>приквартирного</w:t>
      </w:r>
      <w:proofErr w:type="spellEnd"/>
      <w:r w:rsidRPr="008C3E6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E51540" w:rsidRPr="008C3E6A" w:rsidRDefault="00E51540" w:rsidP="00E51540">
      <w:pPr>
        <w:pStyle w:val="11111"/>
      </w:pPr>
      <w:r w:rsidRPr="008C3E6A">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8C3E6A">
          <w:t>6 м</w:t>
        </w:r>
      </w:smartTag>
      <w:r w:rsidRPr="008C3E6A">
        <w:t>.</w:t>
      </w:r>
    </w:p>
    <w:p w:rsidR="00E51540" w:rsidRPr="008C3E6A" w:rsidRDefault="00E51540" w:rsidP="00E51540">
      <w:pPr>
        <w:pStyle w:val="11111"/>
      </w:pPr>
      <w:r w:rsidRPr="008C3E6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8C3E6A">
          <w:t>4 метров</w:t>
        </w:r>
      </w:smartTag>
      <w:r w:rsidRPr="008C3E6A">
        <w:t>.</w:t>
      </w:r>
    </w:p>
    <w:p w:rsidR="00E51540" w:rsidRPr="008C3E6A" w:rsidRDefault="00E51540" w:rsidP="00E51540">
      <w:pPr>
        <w:pStyle w:val="11111"/>
      </w:pPr>
      <w:r w:rsidRPr="008C3E6A">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E51540" w:rsidRPr="008C3E6A" w:rsidRDefault="00E51540" w:rsidP="00E51540">
      <w:pPr>
        <w:pStyle w:val="11111"/>
      </w:pPr>
      <w:r w:rsidRPr="008C3E6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8C3E6A">
          <w:t>12 метров</w:t>
        </w:r>
      </w:smartTag>
      <w:r w:rsidRPr="008C3E6A">
        <w:t xml:space="preserve"> и менее, для строительства жилого дома минимальный отступ от границы соседнего участка составляет не менее:</w:t>
      </w:r>
    </w:p>
    <w:p w:rsidR="00E51540" w:rsidRPr="008C3E6A" w:rsidRDefault="00E51540" w:rsidP="00E51540">
      <w:pPr>
        <w:pStyle w:val="11111"/>
      </w:pPr>
      <w:smartTag w:uri="urn:schemas-microsoft-com:office:smarttags" w:element="metricconverter">
        <w:smartTagPr>
          <w:attr w:name="ProductID" w:val="1,0 м"/>
        </w:smartTagPr>
        <w:r w:rsidRPr="008C3E6A">
          <w:t>1,0 м</w:t>
        </w:r>
      </w:smartTag>
      <w:r w:rsidRPr="008C3E6A">
        <w:t xml:space="preserve"> - для одноэтажного жилого дома;</w:t>
      </w:r>
    </w:p>
    <w:p w:rsidR="00E51540" w:rsidRPr="008C3E6A" w:rsidRDefault="00E51540" w:rsidP="00E51540">
      <w:pPr>
        <w:pStyle w:val="11111"/>
      </w:pPr>
      <w:smartTag w:uri="urn:schemas-microsoft-com:office:smarttags" w:element="metricconverter">
        <w:smartTagPr>
          <w:attr w:name="ProductID" w:val="1,5 м"/>
        </w:smartTagPr>
        <w:r w:rsidRPr="008C3E6A">
          <w:t>1,5 м</w:t>
        </w:r>
      </w:smartTag>
      <w:r w:rsidRPr="008C3E6A">
        <w:t xml:space="preserve"> - для двухэтажного жилого дома;</w:t>
      </w:r>
    </w:p>
    <w:p w:rsidR="00E51540" w:rsidRPr="008C3E6A" w:rsidRDefault="00E51540" w:rsidP="00E51540">
      <w:pPr>
        <w:pStyle w:val="11111"/>
      </w:pPr>
      <w:smartTag w:uri="urn:schemas-microsoft-com:office:smarttags" w:element="metricconverter">
        <w:smartTagPr>
          <w:attr w:name="ProductID" w:val="2,0 м"/>
        </w:smartTagPr>
        <w:r w:rsidRPr="008C3E6A">
          <w:t>2,0 м</w:t>
        </w:r>
      </w:smartTag>
      <w:r w:rsidRPr="008C3E6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8C3E6A">
          <w:t>5 м</w:t>
        </w:r>
      </w:smartTag>
      <w:r w:rsidRPr="008C3E6A">
        <w:t>;</w:t>
      </w:r>
    </w:p>
    <w:p w:rsidR="00E51540" w:rsidRPr="008C3E6A" w:rsidRDefault="00E51540" w:rsidP="00E51540">
      <w:pPr>
        <w:pStyle w:val="11111"/>
      </w:pPr>
      <w:r w:rsidRPr="008C3E6A">
        <w:t xml:space="preserve">До границы соседнего </w:t>
      </w:r>
      <w:proofErr w:type="spellStart"/>
      <w:r w:rsidRPr="008C3E6A">
        <w:t>приквартирного</w:t>
      </w:r>
      <w:proofErr w:type="spellEnd"/>
      <w:r w:rsidRPr="008C3E6A">
        <w:t xml:space="preserve"> участка расстояния по санитарно-бытовым условиям должны быть не менее:</w:t>
      </w:r>
    </w:p>
    <w:p w:rsidR="00E51540" w:rsidRPr="008C3E6A" w:rsidRDefault="00E51540" w:rsidP="00E51540">
      <w:pPr>
        <w:pStyle w:val="11111"/>
      </w:pPr>
      <w:r w:rsidRPr="008C3E6A">
        <w:t xml:space="preserve"> от постройки для содержания скота и птицы - </w:t>
      </w:r>
      <w:smartTag w:uri="urn:schemas-microsoft-com:office:smarttags" w:element="metricconverter">
        <w:smartTagPr>
          <w:attr w:name="ProductID" w:val="4 м"/>
        </w:smartTagPr>
        <w:r w:rsidRPr="008C3E6A">
          <w:t>4 м</w:t>
        </w:r>
      </w:smartTag>
      <w:r w:rsidRPr="008C3E6A">
        <w:t>;</w:t>
      </w:r>
    </w:p>
    <w:p w:rsidR="00E51540" w:rsidRPr="008C3E6A" w:rsidRDefault="00E51540" w:rsidP="00E51540">
      <w:pPr>
        <w:pStyle w:val="11111"/>
      </w:pPr>
      <w:r w:rsidRPr="008C3E6A">
        <w:t xml:space="preserve"> от других построек (бани, гаража и других)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r w:rsidRPr="008C3E6A">
        <w:t xml:space="preserve">от стволов высокорослых деревьев - </w:t>
      </w:r>
      <w:smartTag w:uri="urn:schemas-microsoft-com:office:smarttags" w:element="metricconverter">
        <w:smartTagPr>
          <w:attr w:name="ProductID" w:val="4 м"/>
        </w:smartTagPr>
        <w:r w:rsidRPr="008C3E6A">
          <w:t>4 м</w:t>
        </w:r>
      </w:smartTag>
      <w:r w:rsidRPr="008C3E6A">
        <w:t>;</w:t>
      </w:r>
    </w:p>
    <w:p w:rsidR="00E51540" w:rsidRPr="008C3E6A" w:rsidRDefault="00E51540" w:rsidP="00E51540">
      <w:pPr>
        <w:pStyle w:val="11111"/>
      </w:pPr>
      <w:r w:rsidRPr="008C3E6A">
        <w:t xml:space="preserve"> от стволов </w:t>
      </w:r>
      <w:proofErr w:type="spellStart"/>
      <w:r w:rsidRPr="008C3E6A">
        <w:t>среднерослых</w:t>
      </w:r>
      <w:proofErr w:type="spellEnd"/>
      <w:r w:rsidRPr="008C3E6A">
        <w:t xml:space="preserve"> деревьев - </w:t>
      </w:r>
      <w:smartTag w:uri="urn:schemas-microsoft-com:office:smarttags" w:element="metricconverter">
        <w:smartTagPr>
          <w:attr w:name="ProductID" w:val="2 м"/>
        </w:smartTagPr>
        <w:r w:rsidRPr="008C3E6A">
          <w:t>2 м</w:t>
        </w:r>
      </w:smartTag>
      <w:r w:rsidRPr="008C3E6A">
        <w:t>;</w:t>
      </w:r>
    </w:p>
    <w:p w:rsidR="00E51540" w:rsidRPr="008C3E6A" w:rsidRDefault="00E51540" w:rsidP="00E51540">
      <w:pPr>
        <w:pStyle w:val="11111"/>
      </w:pPr>
      <w:r w:rsidRPr="008C3E6A">
        <w:t xml:space="preserve"> от кустарника - </w:t>
      </w:r>
      <w:smartTag w:uri="urn:schemas-microsoft-com:office:smarttags" w:element="metricconverter">
        <w:smartTagPr>
          <w:attr w:name="ProductID" w:val="1 м"/>
        </w:smartTagPr>
        <w:r w:rsidRPr="008C3E6A">
          <w:t>1 м</w:t>
        </w:r>
      </w:smartTag>
      <w:r w:rsidRPr="008C3E6A">
        <w:t>.</w:t>
      </w: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pPr>
      <w:r w:rsidRPr="008C3E6A">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E51540" w:rsidRPr="008C3E6A" w:rsidRDefault="00E51540" w:rsidP="00E51540">
      <w:pPr>
        <w:pStyle w:val="11111"/>
        <w:rPr>
          <w:rFonts w:eastAsia="SimSun"/>
          <w:lang w:eastAsia="zh-CN"/>
        </w:rPr>
      </w:pPr>
      <w:r w:rsidRPr="008C3E6A">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E51540" w:rsidRPr="008C3E6A" w:rsidRDefault="00E51540" w:rsidP="00E51540">
      <w:pPr>
        <w:pStyle w:val="11111"/>
        <w:rPr>
          <w:rFonts w:eastAsia="SimSun"/>
          <w:lang w:eastAsia="zh-CN"/>
        </w:rPr>
      </w:pPr>
      <w:r w:rsidRPr="008C3E6A">
        <w:rPr>
          <w:rFonts w:eastAsia="SimSun"/>
          <w:lang w:eastAsia="zh-CN"/>
        </w:rPr>
        <w:lastRenderedPageBreak/>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E51540" w:rsidRPr="008C3E6A" w:rsidRDefault="00E51540" w:rsidP="00E51540">
      <w:pPr>
        <w:pStyle w:val="11111"/>
        <w:rPr>
          <w:rFonts w:eastAsia="SimSun"/>
          <w:lang w:eastAsia="zh-CN"/>
        </w:rPr>
      </w:pPr>
      <w:r w:rsidRPr="008C3E6A">
        <w:rPr>
          <w:rFonts w:eastAsia="SimSun"/>
          <w:lang w:eastAsia="zh-CN"/>
        </w:rPr>
        <w:t>- охранных зон инженерных коммуникаций.</w:t>
      </w:r>
    </w:p>
    <w:p w:rsidR="00E51540" w:rsidRPr="008C3E6A" w:rsidRDefault="00E51540" w:rsidP="00E51540">
      <w:pPr>
        <w:pStyle w:val="11111"/>
      </w:pPr>
      <w:r w:rsidRPr="008C3E6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E51540" w:rsidRPr="008C3E6A" w:rsidRDefault="00E51540" w:rsidP="00E51540">
      <w:pPr>
        <w:pStyle w:val="11111"/>
      </w:pPr>
      <w:r w:rsidRPr="008C3E6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E51540" w:rsidRPr="008C3E6A" w:rsidRDefault="00E51540" w:rsidP="00E51540">
      <w:pPr>
        <w:pStyle w:val="11111"/>
      </w:pPr>
      <w:r w:rsidRPr="008C3E6A">
        <w:t>В случае</w:t>
      </w:r>
      <w:proofErr w:type="gramStart"/>
      <w:r w:rsidRPr="008C3E6A">
        <w:t>,</w:t>
      </w:r>
      <w:proofErr w:type="gramEnd"/>
      <w:r w:rsidRPr="008C3E6A">
        <w:t xml:space="preserve">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51540" w:rsidRPr="008C3E6A" w:rsidRDefault="00E51540" w:rsidP="00E51540">
      <w:pPr>
        <w:pStyle w:val="11111"/>
      </w:pPr>
      <w:r w:rsidRPr="008C3E6A">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E51540" w:rsidRPr="008C3E6A" w:rsidRDefault="00E51540" w:rsidP="00E51540">
      <w:pPr>
        <w:pStyle w:val="11111"/>
      </w:pPr>
      <w:r w:rsidRPr="008C3E6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E51540" w:rsidRPr="008C3E6A" w:rsidRDefault="00E51540" w:rsidP="00E51540">
      <w:pPr>
        <w:pStyle w:val="11111"/>
      </w:pPr>
      <w:r w:rsidRPr="008C3E6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E51540" w:rsidRPr="008C3E6A" w:rsidRDefault="00E51540" w:rsidP="00E51540">
      <w:pPr>
        <w:pStyle w:val="11111"/>
      </w:pPr>
      <w:r w:rsidRPr="008C3E6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51540" w:rsidRPr="008C3E6A" w:rsidRDefault="00E51540" w:rsidP="00E51540">
      <w:pPr>
        <w:pStyle w:val="11111"/>
      </w:pPr>
      <w:r w:rsidRPr="008C3E6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51540" w:rsidRPr="008C3E6A" w:rsidRDefault="00E51540" w:rsidP="00E51540">
      <w:pPr>
        <w:pStyle w:val="22222"/>
      </w:pPr>
    </w:p>
    <w:p w:rsidR="00E51540" w:rsidRPr="008C3E6A" w:rsidRDefault="00E51540" w:rsidP="00E51540">
      <w:pPr>
        <w:pStyle w:val="22222"/>
      </w:pPr>
      <w:bookmarkStart w:id="7" w:name="_Toc449000172"/>
      <w:bookmarkStart w:id="8" w:name="_Toc483580773"/>
      <w:r w:rsidRPr="008C3E6A">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7"/>
      <w:bookmarkEnd w:id="8"/>
    </w:p>
    <w:p w:rsidR="00E51540" w:rsidRPr="008C3E6A" w:rsidRDefault="00E51540" w:rsidP="00E51540">
      <w:pPr>
        <w:pStyle w:val="22222"/>
      </w:pPr>
    </w:p>
    <w:p w:rsidR="00E51540" w:rsidRPr="008C3E6A" w:rsidRDefault="00E51540" w:rsidP="00E51540">
      <w:pPr>
        <w:pStyle w:val="22222"/>
      </w:pPr>
      <w:r w:rsidRPr="008C3E6A">
        <w:t>ОБЩЕСТВЕННО-ДЕЛОВАЯ ЗОНА (ОДЗ)</w:t>
      </w:r>
    </w:p>
    <w:p w:rsidR="00E51540" w:rsidRPr="008C3E6A" w:rsidRDefault="00E51540" w:rsidP="00E51540">
      <w:pPr>
        <w:pStyle w:val="22222"/>
      </w:pPr>
    </w:p>
    <w:p w:rsidR="00E51540" w:rsidRPr="008C3E6A" w:rsidRDefault="00E51540" w:rsidP="00E51540">
      <w:pPr>
        <w:pStyle w:val="22222"/>
      </w:pPr>
      <w:r w:rsidRPr="008C3E6A">
        <w:t xml:space="preserve">ОДЗ-1. Зона делового, общественного и коммерческого назначения. </w:t>
      </w:r>
    </w:p>
    <w:p w:rsidR="00E51540" w:rsidRPr="008C3E6A" w:rsidRDefault="00E51540" w:rsidP="00E51540">
      <w:pPr>
        <w:pStyle w:val="22222"/>
      </w:pPr>
      <w:r w:rsidRPr="008C3E6A">
        <w:t>(ОДЗ-1.1-ОДЗ-1.9)</w:t>
      </w:r>
    </w:p>
    <w:p w:rsidR="00E51540" w:rsidRPr="008C3E6A" w:rsidRDefault="00E51540" w:rsidP="00E51540">
      <w:pPr>
        <w:pStyle w:val="22222"/>
      </w:pPr>
      <w:r w:rsidRPr="008C3E6A">
        <w:lastRenderedPageBreak/>
        <w:t>Зона обслуживания и деловой активности местного значения ОДЗ-1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8C3E6A" w:rsidRPr="008C3E6A" w:rsidTr="00242ACB">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jc w:val="center"/>
              <w:rPr>
                <w:rFonts w:eastAsia="Arial"/>
                <w:sz w:val="28"/>
                <w:szCs w:val="28"/>
              </w:rPr>
            </w:pPr>
            <w:r w:rsidRPr="008C3E6A">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ind w:hanging="2"/>
              <w:jc w:val="center"/>
              <w:rPr>
                <w:rFonts w:eastAsia="Arial"/>
                <w:sz w:val="28"/>
                <w:szCs w:val="28"/>
              </w:rPr>
            </w:pPr>
            <w:r w:rsidRPr="008C3E6A">
              <w:rPr>
                <w:rFonts w:eastAsia="Arial"/>
                <w:sz w:val="28"/>
                <w:szCs w:val="28"/>
              </w:rPr>
              <w:t>Примечание</w:t>
            </w:r>
          </w:p>
        </w:tc>
      </w:tr>
      <w:tr w:rsidR="008C3E6A" w:rsidRPr="008C3E6A" w:rsidTr="00242ACB">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widowControl w:val="0"/>
              <w:rPr>
                <w:rFonts w:eastAsia="Arial"/>
                <w:sz w:val="28"/>
                <w:szCs w:val="28"/>
              </w:rPr>
            </w:pP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sz w:val="28"/>
                <w:szCs w:val="28"/>
              </w:rPr>
              <w:t>государственное управление</w:t>
            </w:r>
            <w:r w:rsidRPr="008C3E6A">
              <w:rPr>
                <w:rFonts w:eastAsia="Arial"/>
                <w:sz w:val="28"/>
                <w:szCs w:val="28"/>
              </w:rPr>
              <w:t xml:space="preserve"> </w:t>
            </w:r>
          </w:p>
          <w:p w:rsidR="00E51540" w:rsidRPr="008C3E6A" w:rsidRDefault="00E51540" w:rsidP="00242ACB">
            <w:pPr>
              <w:widowControl w:val="0"/>
              <w:rPr>
                <w:rFonts w:eastAsia="Arial"/>
                <w:sz w:val="28"/>
                <w:szCs w:val="28"/>
              </w:rPr>
            </w:pPr>
            <w:r w:rsidRPr="008C3E6A">
              <w:rPr>
                <w:rFonts w:eastAsia="Arial"/>
                <w:sz w:val="28"/>
                <w:szCs w:val="28"/>
              </w:rPr>
              <w:t>код 3.8</w:t>
            </w:r>
          </w:p>
          <w:p w:rsidR="00E51540" w:rsidRPr="008C3E6A" w:rsidRDefault="00E51540" w:rsidP="00242ACB">
            <w:pPr>
              <w:widowControl w:val="0"/>
              <w:rPr>
                <w:rFonts w:eastAsia="Arial"/>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11111"/>
              <w:ind w:firstLine="0"/>
              <w:rPr>
                <w:rFonts w:eastAsia="Arial"/>
              </w:rPr>
            </w:pPr>
            <w:r w:rsidRPr="008C3E6A">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outlineLvl w:val="4"/>
              <w:rPr>
                <w:rFonts w:eastAsia="Arial"/>
                <w:sz w:val="28"/>
                <w:szCs w:val="28"/>
              </w:rPr>
            </w:pPr>
            <w:r w:rsidRPr="008C3E6A">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8" w:anchor="block_1321" w:history="1">
              <w:r w:rsidRPr="008C3E6A">
                <w:rPr>
                  <w:rStyle w:val="ad"/>
                  <w:color w:val="auto"/>
                  <w:sz w:val="28"/>
                  <w:szCs w:val="28"/>
                  <w:u w:val="none"/>
                </w:rPr>
                <w:t>кодами 3.2.1 - 3.2.4</w:t>
              </w:r>
            </w:hyperlink>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дома социального обслуживания</w:t>
            </w:r>
          </w:p>
          <w:p w:rsidR="00E51540" w:rsidRPr="008C3E6A" w:rsidRDefault="00E51540" w:rsidP="00242ACB">
            <w:pPr>
              <w:widowControl w:val="0"/>
              <w:rPr>
                <w:rFonts w:eastAsia="Arial"/>
                <w:sz w:val="28"/>
                <w:szCs w:val="28"/>
              </w:rPr>
            </w:pPr>
            <w:r w:rsidRPr="008C3E6A">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E51540" w:rsidRPr="008C3E6A" w:rsidRDefault="00E51540" w:rsidP="00242ACB">
            <w:pPr>
              <w:widowControl w:val="0"/>
              <w:outlineLvl w:val="4"/>
              <w:rPr>
                <w:rFonts w:eastAsia="Arial"/>
                <w:sz w:val="28"/>
                <w:szCs w:val="28"/>
              </w:rPr>
            </w:pPr>
            <w:r w:rsidRPr="008C3E6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оказание социальной помощи населению</w:t>
            </w:r>
          </w:p>
          <w:p w:rsidR="00E51540" w:rsidRPr="008C3E6A" w:rsidRDefault="00E51540" w:rsidP="00242ACB">
            <w:pPr>
              <w:widowControl w:val="0"/>
              <w:rPr>
                <w:sz w:val="28"/>
                <w:szCs w:val="28"/>
              </w:rPr>
            </w:pPr>
            <w:r w:rsidRPr="008C3E6A">
              <w:rPr>
                <w:sz w:val="28"/>
                <w:szCs w:val="28"/>
              </w:rPr>
              <w:t>код 3.2.2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proofErr w:type="gramStart"/>
            <w:r w:rsidRPr="008C3E6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 xml:space="preserve">оказание услуг связи </w:t>
            </w:r>
          </w:p>
          <w:p w:rsidR="00E51540" w:rsidRPr="008C3E6A" w:rsidRDefault="00E51540" w:rsidP="00242ACB">
            <w:pPr>
              <w:widowControl w:val="0"/>
              <w:rPr>
                <w:sz w:val="28"/>
                <w:szCs w:val="28"/>
              </w:rPr>
            </w:pPr>
            <w:r w:rsidRPr="008C3E6A">
              <w:rPr>
                <w:sz w:val="28"/>
                <w:szCs w:val="28"/>
              </w:rPr>
              <w:t>код 3.2.3</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lastRenderedPageBreak/>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proofErr w:type="gramStart"/>
            <w:r w:rsidRPr="008C3E6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среднее и высшее профессиональное образование код 3.5.2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proofErr w:type="gramStart"/>
            <w:r w:rsidRPr="008C3E6A">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амбулаторно-поликлиническое обслуживание код 3.4.1 </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51540" w:rsidRPr="008C3E6A" w:rsidRDefault="00E51540" w:rsidP="00242ACB">
            <w:pPr>
              <w:pStyle w:val="s10"/>
              <w:rPr>
                <w:sz w:val="28"/>
                <w:szCs w:val="28"/>
              </w:rPr>
            </w:pPr>
            <w:r w:rsidRPr="008C3E6A">
              <w:rPr>
                <w:sz w:val="28"/>
                <w:szCs w:val="28"/>
              </w:rPr>
              <w:t>размещение станций скорой помощи;</w:t>
            </w:r>
          </w:p>
          <w:p w:rsidR="00E51540" w:rsidRPr="008C3E6A" w:rsidRDefault="00E51540" w:rsidP="00242ACB">
            <w:pPr>
              <w:pStyle w:val="afff6"/>
              <w:rPr>
                <w:sz w:val="28"/>
                <w:szCs w:val="28"/>
              </w:rPr>
            </w:pPr>
            <w:r w:rsidRPr="008C3E6A">
              <w:rPr>
                <w:sz w:val="28"/>
                <w:szCs w:val="28"/>
              </w:rPr>
              <w:t>размещение площадок санитарной авиации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sz w:val="28"/>
                <w:szCs w:val="28"/>
              </w:rPr>
              <w:t xml:space="preserve">объекты </w:t>
            </w:r>
            <w:proofErr w:type="spellStart"/>
            <w:r w:rsidRPr="008C3E6A">
              <w:rPr>
                <w:sz w:val="28"/>
                <w:szCs w:val="28"/>
              </w:rPr>
              <w:t>культурно-досуговой</w:t>
            </w:r>
            <w:proofErr w:type="spellEnd"/>
            <w:r w:rsidRPr="008C3E6A">
              <w:rPr>
                <w:sz w:val="28"/>
                <w:szCs w:val="28"/>
              </w:rPr>
              <w:t xml:space="preserve"> деятельности</w:t>
            </w:r>
            <w:r w:rsidRPr="008C3E6A">
              <w:rPr>
                <w:rFonts w:eastAsia="Arial"/>
                <w:sz w:val="28"/>
                <w:szCs w:val="28"/>
              </w:rPr>
              <w:t xml:space="preserve"> </w:t>
            </w:r>
          </w:p>
          <w:p w:rsidR="00E51540" w:rsidRPr="008C3E6A" w:rsidRDefault="00E51540" w:rsidP="00242ACB">
            <w:pPr>
              <w:widowControl w:val="0"/>
              <w:ind w:firstLine="34"/>
              <w:rPr>
                <w:rFonts w:eastAsia="Arial"/>
              </w:rPr>
            </w:pPr>
            <w:r w:rsidRPr="008C3E6A">
              <w:rPr>
                <w:rFonts w:eastAsia="Arial"/>
                <w:sz w:val="28"/>
                <w:szCs w:val="28"/>
              </w:rPr>
              <w:t>код 3.6.1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proofErr w:type="gramStart"/>
            <w:r w:rsidRPr="008C3E6A">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E51540" w:rsidRPr="008C3E6A" w:rsidRDefault="00E51540" w:rsidP="00242ACB">
            <w:pPr>
              <w:pStyle w:val="afff6"/>
              <w:rPr>
                <w:sz w:val="28"/>
                <w:szCs w:val="28"/>
              </w:rPr>
            </w:pP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осуществление религиозных обрядов</w:t>
            </w:r>
          </w:p>
          <w:p w:rsidR="00E51540" w:rsidRPr="008C3E6A" w:rsidRDefault="00E51540" w:rsidP="00242ACB">
            <w:pPr>
              <w:widowControl w:val="0"/>
              <w:rPr>
                <w:rFonts w:eastAsia="Arial"/>
                <w:sz w:val="28"/>
                <w:szCs w:val="28"/>
              </w:rPr>
            </w:pPr>
            <w:r w:rsidRPr="008C3E6A">
              <w:rPr>
                <w:rFonts w:eastAsia="Arial"/>
                <w:sz w:val="28"/>
                <w:szCs w:val="28"/>
              </w:rPr>
              <w:t xml:space="preserve"> код 3.7.1 </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 xml:space="preserve">деловое управление </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4.1</w:t>
            </w:r>
          </w:p>
          <w:p w:rsidR="00E51540" w:rsidRPr="008C3E6A" w:rsidRDefault="00E51540" w:rsidP="00242ACB">
            <w:pPr>
              <w:pStyle w:val="ConsPlusNormal"/>
              <w:ind w:firstLine="0"/>
              <w:jc w:val="both"/>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rFonts w:eastAsia="Arial"/>
                <w:sz w:val="28"/>
                <w:szCs w:val="28"/>
              </w:rPr>
            </w:pPr>
            <w:r w:rsidRPr="008C3E6A">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банковская и страховая деятельность код 4.5</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proofErr w:type="gramStart"/>
            <w:r w:rsidRPr="008C3E6A">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 xml:space="preserve">служебные гаражи </w:t>
            </w:r>
          </w:p>
          <w:p w:rsidR="00E51540" w:rsidRPr="008C3E6A" w:rsidRDefault="00E51540" w:rsidP="00242ACB">
            <w:pPr>
              <w:widowControl w:val="0"/>
              <w:rPr>
                <w:sz w:val="28"/>
                <w:szCs w:val="28"/>
              </w:rPr>
            </w:pPr>
            <w:r w:rsidRPr="008C3E6A">
              <w:rPr>
                <w:sz w:val="28"/>
                <w:szCs w:val="28"/>
              </w:rPr>
              <w:t>код 4.9</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rFonts w:eastAsia="Arial"/>
                <w:sz w:val="28"/>
                <w:szCs w:val="28"/>
              </w:rPr>
            </w:pPr>
            <w:r w:rsidRPr="008C3E6A">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9" w:anchor="block_1030" w:history="1">
              <w:r w:rsidRPr="008C3E6A">
                <w:rPr>
                  <w:rStyle w:val="ad"/>
                  <w:color w:val="auto"/>
                  <w:sz w:val="28"/>
                  <w:szCs w:val="28"/>
                  <w:u w:val="none"/>
                </w:rPr>
                <w:t>кодами 3.0</w:t>
              </w:r>
            </w:hyperlink>
            <w:r w:rsidRPr="008C3E6A">
              <w:rPr>
                <w:sz w:val="28"/>
                <w:szCs w:val="28"/>
              </w:rPr>
              <w:t xml:space="preserve">, </w:t>
            </w:r>
            <w:hyperlink r:id="rId30" w:anchor="block_1040" w:history="1">
              <w:r w:rsidRPr="008C3E6A">
                <w:rPr>
                  <w:rStyle w:val="ad"/>
                  <w:color w:val="auto"/>
                  <w:sz w:val="28"/>
                  <w:szCs w:val="28"/>
                  <w:u w:val="none"/>
                </w:rPr>
                <w:t>4.0</w:t>
              </w:r>
            </w:hyperlink>
            <w:r w:rsidRPr="008C3E6A">
              <w:rPr>
                <w:sz w:val="28"/>
                <w:szCs w:val="28"/>
              </w:rPr>
              <w:t>, а также для стоянки и хранения транспортных средств общего пользования, в том числе в депо</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рынки </w:t>
            </w:r>
          </w:p>
          <w:p w:rsidR="00E51540" w:rsidRPr="008C3E6A" w:rsidRDefault="00E51540" w:rsidP="00242ACB">
            <w:pPr>
              <w:widowControl w:val="0"/>
              <w:rPr>
                <w:rFonts w:eastAsia="Arial"/>
                <w:sz w:val="28"/>
                <w:szCs w:val="28"/>
              </w:rPr>
            </w:pPr>
            <w:r w:rsidRPr="008C3E6A">
              <w:rPr>
                <w:rFonts w:eastAsia="Arial"/>
                <w:sz w:val="28"/>
                <w:szCs w:val="28"/>
              </w:rPr>
              <w:t>код 4.3</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8C3E6A">
                <w:rPr>
                  <w:sz w:val="28"/>
                  <w:szCs w:val="28"/>
                </w:rPr>
                <w:t>200 кв. м</w:t>
              </w:r>
            </w:smartTag>
            <w:r w:rsidRPr="008C3E6A">
              <w:rPr>
                <w:sz w:val="28"/>
                <w:szCs w:val="28"/>
              </w:rPr>
              <w:t>;</w:t>
            </w:r>
          </w:p>
          <w:p w:rsidR="00E51540" w:rsidRPr="008C3E6A" w:rsidRDefault="00E51540" w:rsidP="00242ACB">
            <w:pPr>
              <w:pStyle w:val="afff6"/>
              <w:rPr>
                <w:sz w:val="28"/>
                <w:szCs w:val="28"/>
              </w:rPr>
            </w:pPr>
            <w:r w:rsidRPr="008C3E6A">
              <w:rPr>
                <w:sz w:val="28"/>
                <w:szCs w:val="28"/>
              </w:rPr>
              <w:t>размещение гаражей и (или) стоянок для автомобилей сотрудников и посетителей рынка</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магазины </w:t>
            </w:r>
          </w:p>
          <w:p w:rsidR="00E51540" w:rsidRPr="008C3E6A" w:rsidRDefault="00E51540" w:rsidP="00242ACB">
            <w:pPr>
              <w:widowControl w:val="0"/>
              <w:rPr>
                <w:rFonts w:eastAsia="Arial"/>
                <w:sz w:val="28"/>
                <w:szCs w:val="28"/>
              </w:rPr>
            </w:pPr>
            <w:r w:rsidRPr="008C3E6A">
              <w:rPr>
                <w:rFonts w:eastAsia="Arial"/>
                <w:sz w:val="28"/>
                <w:szCs w:val="28"/>
              </w:rPr>
              <w:t>код 4.4</w:t>
            </w:r>
          </w:p>
          <w:p w:rsidR="00E51540" w:rsidRPr="008C3E6A" w:rsidRDefault="00E51540" w:rsidP="00242ACB">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8C3E6A">
                <w:rPr>
                  <w:sz w:val="28"/>
                  <w:szCs w:val="28"/>
                </w:rPr>
                <w:t>5000 кв. м</w:t>
              </w:r>
            </w:smartTag>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гостиничное обслуживание код 4.7</w:t>
            </w:r>
          </w:p>
          <w:p w:rsidR="00E51540" w:rsidRPr="008C3E6A" w:rsidRDefault="00E51540" w:rsidP="00242ACB">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tabs>
                <w:tab w:val="num" w:pos="-142"/>
              </w:tabs>
              <w:ind w:left="0" w:firstLine="0"/>
              <w:jc w:val="left"/>
              <w:rPr>
                <w:rFonts w:ascii="Times New Roman" w:hAnsi="Times New Roman" w:cs="Times New Roman"/>
                <w:sz w:val="28"/>
                <w:szCs w:val="28"/>
              </w:rPr>
            </w:pPr>
            <w:r w:rsidRPr="008C3E6A">
              <w:rPr>
                <w:rFonts w:ascii="Times New Roman" w:hAnsi="Times New Roman" w:cs="Times New Roman"/>
                <w:sz w:val="28"/>
                <w:szCs w:val="28"/>
              </w:rPr>
              <w:t>бытовое обслуживание код 3.3</w:t>
            </w:r>
          </w:p>
          <w:p w:rsidR="00E51540" w:rsidRPr="008C3E6A" w:rsidRDefault="00E51540" w:rsidP="00242ACB">
            <w:pPr>
              <w:pStyle w:val="nienie"/>
              <w:tabs>
                <w:tab w:val="num" w:pos="-142"/>
              </w:tabs>
              <w:ind w:left="0" w:firstLine="0"/>
              <w:jc w:val="left"/>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rFonts w:eastAsia="Arial"/>
                <w:sz w:val="28"/>
                <w:szCs w:val="28"/>
              </w:rPr>
            </w:pPr>
            <w:r w:rsidRPr="008C3E6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общественное питание </w:t>
            </w:r>
          </w:p>
          <w:p w:rsidR="00E51540" w:rsidRPr="008C3E6A" w:rsidRDefault="00E51540" w:rsidP="00242ACB">
            <w:pPr>
              <w:widowControl w:val="0"/>
              <w:rPr>
                <w:rFonts w:eastAsia="Arial"/>
                <w:sz w:val="28"/>
                <w:szCs w:val="28"/>
              </w:rPr>
            </w:pPr>
            <w:r w:rsidRPr="008C3E6A">
              <w:rPr>
                <w:rFonts w:eastAsia="Arial"/>
                <w:sz w:val="28"/>
                <w:szCs w:val="28"/>
              </w:rPr>
              <w:t>код 4.6</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tabs>
                <w:tab w:val="left" w:pos="1211"/>
              </w:tabs>
              <w:ind w:left="-2" w:firstLine="2"/>
              <w:rPr>
                <w:rFonts w:ascii="Times New Roman" w:hAnsi="Times New Roman" w:cs="Times New Roman"/>
                <w:sz w:val="28"/>
                <w:szCs w:val="28"/>
              </w:rPr>
            </w:pPr>
            <w:r w:rsidRPr="008C3E6A">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предоставление коммунальных услуг</w:t>
            </w:r>
          </w:p>
          <w:p w:rsidR="00E51540" w:rsidRPr="008C3E6A" w:rsidRDefault="00E51540" w:rsidP="00242ACB">
            <w:pPr>
              <w:widowControl w:val="0"/>
              <w:rPr>
                <w:rFonts w:eastAsia="Arial"/>
                <w:sz w:val="28"/>
                <w:szCs w:val="28"/>
              </w:rPr>
            </w:pPr>
            <w:r w:rsidRPr="008C3E6A">
              <w:rPr>
                <w:rFonts w:eastAsia="Arial"/>
                <w:sz w:val="28"/>
                <w:szCs w:val="28"/>
              </w:rPr>
              <w:t>код 3.1.1</w:t>
            </w:r>
          </w:p>
          <w:p w:rsidR="00E51540" w:rsidRPr="008C3E6A" w:rsidRDefault="00E51540" w:rsidP="00242ACB">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proofErr w:type="gramStart"/>
            <w:r w:rsidRPr="008C3E6A">
              <w:rPr>
                <w:sz w:val="28"/>
                <w:szCs w:val="28"/>
              </w:rPr>
              <w:lastRenderedPageBreak/>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8C3E6A">
              <w:rPr>
                <w:sz w:val="28"/>
                <w:szCs w:val="28"/>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lastRenderedPageBreak/>
              <w:t>административные здания организаций, обеспечивающих предоставление коммунальных услуг</w:t>
            </w:r>
          </w:p>
          <w:p w:rsidR="00E51540" w:rsidRPr="008C3E6A" w:rsidRDefault="00E51540" w:rsidP="00242ACB">
            <w:pPr>
              <w:widowControl w:val="0"/>
              <w:rPr>
                <w:sz w:val="28"/>
                <w:szCs w:val="28"/>
              </w:rPr>
            </w:pPr>
            <w:r w:rsidRPr="008C3E6A">
              <w:rPr>
                <w:sz w:val="28"/>
                <w:szCs w:val="28"/>
              </w:rPr>
              <w:t>код 3.1.2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31" w:anchor="block_10271" w:history="1">
              <w:r w:rsidRPr="008C3E6A">
                <w:rPr>
                  <w:rStyle w:val="ad"/>
                  <w:color w:val="auto"/>
                  <w:sz w:val="28"/>
                  <w:szCs w:val="28"/>
                  <w:u w:val="none"/>
                </w:rPr>
                <w:t>кодами 2.7.1</w:t>
              </w:r>
            </w:hyperlink>
            <w:r w:rsidRPr="008C3E6A">
              <w:rPr>
                <w:sz w:val="28"/>
                <w:szCs w:val="28"/>
              </w:rPr>
              <w:t xml:space="preserve">, </w:t>
            </w:r>
            <w:hyperlink r:id="rId32" w:anchor="block_1049" w:history="1">
              <w:r w:rsidRPr="008C3E6A">
                <w:rPr>
                  <w:rStyle w:val="ad"/>
                  <w:color w:val="auto"/>
                  <w:sz w:val="28"/>
                  <w:szCs w:val="28"/>
                  <w:u w:val="none"/>
                </w:rPr>
                <w:t>4.9</w:t>
              </w:r>
            </w:hyperlink>
            <w:r w:rsidRPr="008C3E6A">
              <w:rPr>
                <w:sz w:val="28"/>
                <w:szCs w:val="28"/>
              </w:rPr>
              <w:t xml:space="preserve">, </w:t>
            </w:r>
            <w:hyperlink r:id="rId33"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outlineLvl w:val="3"/>
              <w:rPr>
                <w:sz w:val="28"/>
                <w:szCs w:val="28"/>
              </w:rPr>
            </w:pPr>
            <w:proofErr w:type="gramStart"/>
            <w:r w:rsidRPr="008C3E6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E51540" w:rsidRPr="008C3E6A" w:rsidRDefault="00E51540" w:rsidP="00E51540">
      <w:pPr>
        <w:pStyle w:val="22222"/>
        <w:rPr>
          <w:lang w:val="ru-RU"/>
        </w:rPr>
      </w:pPr>
    </w:p>
    <w:p w:rsidR="00E51540" w:rsidRPr="008C3E6A" w:rsidRDefault="00E51540" w:rsidP="00E51540">
      <w:pPr>
        <w:pStyle w:val="22222"/>
        <w:rPr>
          <w:lang w:val="ru-RU"/>
        </w:rPr>
      </w:pPr>
    </w:p>
    <w:p w:rsidR="00E51540" w:rsidRPr="008C3E6A" w:rsidRDefault="00E51540" w:rsidP="00E51540">
      <w:pPr>
        <w:pStyle w:val="22222"/>
        <w:rPr>
          <w:lang w:val="ru-RU"/>
        </w:rPr>
      </w:pPr>
    </w:p>
    <w:p w:rsidR="00E51540" w:rsidRPr="008C3E6A" w:rsidRDefault="00E51540" w:rsidP="00E51540">
      <w:pPr>
        <w:pStyle w:val="22222"/>
        <w:rPr>
          <w:lang w:val="ru-RU"/>
        </w:rPr>
      </w:pPr>
    </w:p>
    <w:p w:rsidR="00E51540" w:rsidRPr="008C3E6A" w:rsidRDefault="00E51540" w:rsidP="00E51540">
      <w:pPr>
        <w:pStyle w:val="22222"/>
        <w:rPr>
          <w:lang w:val="ru-RU"/>
        </w:rPr>
      </w:pPr>
    </w:p>
    <w:p w:rsidR="00E51540" w:rsidRPr="008C3E6A" w:rsidRDefault="00E51540" w:rsidP="00E51540">
      <w:pPr>
        <w:pStyle w:val="22222"/>
      </w:pPr>
      <w:r w:rsidRPr="008C3E6A">
        <w:t xml:space="preserve">УСЛОВНО РАЗРЕШЕННЫЕ ВИДЫ ИСПОЛЬЗОВАНИЯ </w:t>
      </w:r>
    </w:p>
    <w:p w:rsidR="00E51540" w:rsidRPr="008C3E6A" w:rsidRDefault="00E51540" w:rsidP="00E51540">
      <w:pPr>
        <w:pStyle w:val="22222"/>
      </w:pPr>
      <w:r w:rsidRPr="008C3E6A">
        <w:t>ЗЕМЕЛЬНЫХ УЧАСТКОВ И ОБЪЕКТОВ КАПИТАЛЬНОГО СТРОИТЕЛЬСТВА</w:t>
      </w:r>
    </w:p>
    <w:p w:rsidR="00E51540" w:rsidRPr="008C3E6A" w:rsidRDefault="00E51540" w:rsidP="00E51540">
      <w:pPr>
        <w:jc w:val="center"/>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09"/>
        <w:gridCol w:w="7431"/>
      </w:tblGrid>
      <w:tr w:rsidR="008C3E6A" w:rsidRPr="008C3E6A" w:rsidTr="00242ACB">
        <w:trPr>
          <w:trHeight w:val="322"/>
        </w:trPr>
        <w:tc>
          <w:tcPr>
            <w:tcW w:w="2209"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jc w:val="center"/>
              <w:rPr>
                <w:rFonts w:eastAsia="Arial"/>
                <w:sz w:val="28"/>
                <w:szCs w:val="28"/>
              </w:rPr>
            </w:pPr>
            <w:r w:rsidRPr="008C3E6A">
              <w:rPr>
                <w:rFonts w:eastAsia="Arial"/>
                <w:sz w:val="28"/>
                <w:szCs w:val="28"/>
              </w:rPr>
              <w:t>Виды разрешенного использования  земельного участка</w:t>
            </w:r>
          </w:p>
        </w:tc>
        <w:tc>
          <w:tcPr>
            <w:tcW w:w="7431"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ind w:firstLine="34"/>
              <w:jc w:val="center"/>
              <w:rPr>
                <w:rFonts w:eastAsia="Arial"/>
                <w:sz w:val="28"/>
                <w:szCs w:val="28"/>
              </w:rPr>
            </w:pPr>
            <w:r w:rsidRPr="008C3E6A">
              <w:rPr>
                <w:rFonts w:eastAsia="Arial"/>
                <w:sz w:val="28"/>
                <w:szCs w:val="28"/>
              </w:rPr>
              <w:t>Примечание</w:t>
            </w:r>
          </w:p>
        </w:tc>
      </w:tr>
      <w:tr w:rsidR="008C3E6A" w:rsidRPr="008C3E6A" w:rsidTr="00242ACB">
        <w:trPr>
          <w:trHeight w:val="322"/>
        </w:trPr>
        <w:tc>
          <w:tcPr>
            <w:tcW w:w="2209"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widowControl w:val="0"/>
              <w:rPr>
                <w:rFonts w:eastAsia="Arial"/>
                <w:sz w:val="28"/>
                <w:szCs w:val="28"/>
              </w:rPr>
            </w:pPr>
          </w:p>
        </w:tc>
        <w:tc>
          <w:tcPr>
            <w:tcW w:w="7431"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widowControl w:val="0"/>
              <w:rPr>
                <w:rFonts w:eastAsia="Arial"/>
                <w:sz w:val="28"/>
                <w:szCs w:val="28"/>
              </w:rPr>
            </w:pPr>
          </w:p>
        </w:tc>
      </w:tr>
      <w:tr w:rsidR="008C3E6A" w:rsidRPr="008C3E6A" w:rsidTr="00242ACB">
        <w:tc>
          <w:tcPr>
            <w:tcW w:w="2209"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tabs>
                <w:tab w:val="left" w:pos="708"/>
              </w:tabs>
              <w:ind w:left="0" w:firstLine="0"/>
              <w:rPr>
                <w:rFonts w:ascii="Times New Roman" w:hAnsi="Times New Roman" w:cs="Times New Roman"/>
                <w:sz w:val="28"/>
                <w:szCs w:val="28"/>
              </w:rPr>
            </w:pPr>
            <w:r w:rsidRPr="008C3E6A">
              <w:rPr>
                <w:rFonts w:ascii="Times New Roman" w:hAnsi="Times New Roman" w:cs="Times New Roman"/>
                <w:sz w:val="28"/>
                <w:szCs w:val="28"/>
              </w:rPr>
              <w:t xml:space="preserve">для </w:t>
            </w:r>
            <w:proofErr w:type="spellStart"/>
            <w:proofErr w:type="gramStart"/>
            <w:r w:rsidRPr="008C3E6A">
              <w:rPr>
                <w:rFonts w:ascii="Times New Roman" w:hAnsi="Times New Roman" w:cs="Times New Roman"/>
                <w:sz w:val="28"/>
                <w:szCs w:val="28"/>
              </w:rPr>
              <w:t>индивидуаль-ного</w:t>
            </w:r>
            <w:proofErr w:type="spellEnd"/>
            <w:proofErr w:type="gramEnd"/>
            <w:r w:rsidRPr="008C3E6A">
              <w:rPr>
                <w:rFonts w:ascii="Times New Roman" w:hAnsi="Times New Roman" w:cs="Times New Roman"/>
                <w:sz w:val="28"/>
                <w:szCs w:val="28"/>
              </w:rPr>
              <w:t xml:space="preserve"> </w:t>
            </w:r>
            <w:proofErr w:type="spellStart"/>
            <w:r w:rsidRPr="008C3E6A">
              <w:rPr>
                <w:rFonts w:ascii="Times New Roman" w:hAnsi="Times New Roman" w:cs="Times New Roman"/>
                <w:sz w:val="28"/>
                <w:szCs w:val="28"/>
              </w:rPr>
              <w:t>жилищ-ного</w:t>
            </w:r>
            <w:proofErr w:type="spellEnd"/>
            <w:r w:rsidRPr="008C3E6A">
              <w:rPr>
                <w:rFonts w:ascii="Times New Roman" w:hAnsi="Times New Roman" w:cs="Times New Roman"/>
                <w:sz w:val="28"/>
                <w:szCs w:val="28"/>
              </w:rPr>
              <w:t xml:space="preserve"> </w:t>
            </w:r>
            <w:proofErr w:type="spellStart"/>
            <w:r w:rsidRPr="008C3E6A">
              <w:rPr>
                <w:rFonts w:ascii="Times New Roman" w:hAnsi="Times New Roman" w:cs="Times New Roman"/>
                <w:sz w:val="28"/>
                <w:szCs w:val="28"/>
              </w:rPr>
              <w:t>строитель-ства</w:t>
            </w:r>
            <w:proofErr w:type="spellEnd"/>
            <w:r w:rsidRPr="008C3E6A">
              <w:rPr>
                <w:rFonts w:ascii="Times New Roman" w:hAnsi="Times New Roman" w:cs="Times New Roman"/>
                <w:sz w:val="28"/>
                <w:szCs w:val="28"/>
              </w:rPr>
              <w:t xml:space="preserve"> </w:t>
            </w:r>
          </w:p>
          <w:p w:rsidR="00E51540" w:rsidRPr="008C3E6A" w:rsidRDefault="00E51540" w:rsidP="00242ACB">
            <w:pPr>
              <w:pStyle w:val="nienie"/>
              <w:tabs>
                <w:tab w:val="left" w:pos="708"/>
              </w:tabs>
              <w:ind w:left="0" w:firstLine="0"/>
              <w:rPr>
                <w:rFonts w:ascii="Times New Roman" w:hAnsi="Times New Roman" w:cs="Times New Roman"/>
                <w:sz w:val="28"/>
                <w:szCs w:val="28"/>
              </w:rPr>
            </w:pPr>
            <w:r w:rsidRPr="008C3E6A">
              <w:rPr>
                <w:rFonts w:ascii="Times New Roman" w:hAnsi="Times New Roman" w:cs="Times New Roman"/>
                <w:sz w:val="28"/>
                <w:szCs w:val="28"/>
              </w:rPr>
              <w:t>код 2.1</w:t>
            </w:r>
          </w:p>
          <w:p w:rsidR="00E51540" w:rsidRPr="008C3E6A" w:rsidRDefault="00E51540" w:rsidP="00242ACB">
            <w:pPr>
              <w:pStyle w:val="nienie"/>
              <w:tabs>
                <w:tab w:val="left" w:pos="708"/>
              </w:tabs>
              <w:ind w:left="0" w:firstLine="0"/>
              <w:rPr>
                <w:rFonts w:ascii="Times New Roman" w:hAnsi="Times New Roman" w:cs="Times New Roman"/>
                <w:sz w:val="28"/>
                <w:szCs w:val="28"/>
              </w:rPr>
            </w:pPr>
          </w:p>
        </w:tc>
        <w:tc>
          <w:tcPr>
            <w:tcW w:w="743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E51540" w:rsidRPr="008C3E6A" w:rsidRDefault="00E51540" w:rsidP="00242ACB">
            <w:pPr>
              <w:pStyle w:val="s10"/>
              <w:rPr>
                <w:sz w:val="28"/>
                <w:szCs w:val="28"/>
              </w:rPr>
            </w:pPr>
            <w:r w:rsidRPr="008C3E6A">
              <w:rPr>
                <w:sz w:val="28"/>
                <w:szCs w:val="28"/>
              </w:rPr>
              <w:t>выращивание сельскохозяйственных культур;</w:t>
            </w:r>
          </w:p>
          <w:p w:rsidR="00E51540" w:rsidRPr="008C3E6A" w:rsidRDefault="00E51540" w:rsidP="00242ACB">
            <w:pPr>
              <w:pStyle w:val="afff6"/>
              <w:rPr>
                <w:sz w:val="28"/>
                <w:szCs w:val="28"/>
              </w:rPr>
            </w:pPr>
            <w:r w:rsidRPr="008C3E6A">
              <w:rPr>
                <w:sz w:val="28"/>
                <w:szCs w:val="28"/>
              </w:rPr>
              <w:t>размещение индивидуальных гаражей и хозяйственных построек</w:t>
            </w:r>
          </w:p>
        </w:tc>
      </w:tr>
      <w:tr w:rsidR="008C3E6A" w:rsidRPr="008C3E6A" w:rsidTr="00242ACB">
        <w:tc>
          <w:tcPr>
            <w:tcW w:w="2209"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tabs>
                <w:tab w:val="left" w:pos="708"/>
              </w:tabs>
              <w:ind w:left="0" w:firstLine="0"/>
              <w:rPr>
                <w:rFonts w:ascii="Times New Roman" w:hAnsi="Times New Roman" w:cs="Times New Roman"/>
                <w:sz w:val="28"/>
                <w:szCs w:val="28"/>
              </w:rPr>
            </w:pPr>
            <w:r w:rsidRPr="008C3E6A">
              <w:rPr>
                <w:rFonts w:ascii="Times New Roman" w:hAnsi="Times New Roman" w:cs="Times New Roman"/>
                <w:sz w:val="28"/>
                <w:szCs w:val="28"/>
              </w:rPr>
              <w:t xml:space="preserve">малоэтажная </w:t>
            </w:r>
            <w:proofErr w:type="spellStart"/>
            <w:proofErr w:type="gramStart"/>
            <w:r w:rsidRPr="008C3E6A">
              <w:rPr>
                <w:rFonts w:ascii="Times New Roman" w:hAnsi="Times New Roman" w:cs="Times New Roman"/>
                <w:sz w:val="28"/>
                <w:szCs w:val="28"/>
              </w:rPr>
              <w:t>многоквартир-ная</w:t>
            </w:r>
            <w:proofErr w:type="spellEnd"/>
            <w:proofErr w:type="gramEnd"/>
            <w:r w:rsidRPr="008C3E6A">
              <w:rPr>
                <w:rFonts w:ascii="Times New Roman" w:hAnsi="Times New Roman" w:cs="Times New Roman"/>
                <w:sz w:val="28"/>
                <w:szCs w:val="28"/>
              </w:rPr>
              <w:t xml:space="preserve"> жилая застройка </w:t>
            </w:r>
          </w:p>
          <w:p w:rsidR="00E51540" w:rsidRPr="008C3E6A" w:rsidRDefault="00E51540" w:rsidP="00242ACB">
            <w:pPr>
              <w:pStyle w:val="nienie"/>
              <w:tabs>
                <w:tab w:val="left" w:pos="708"/>
              </w:tabs>
              <w:ind w:left="0" w:firstLine="0"/>
              <w:rPr>
                <w:rFonts w:ascii="Times New Roman" w:hAnsi="Times New Roman" w:cs="Times New Roman"/>
                <w:sz w:val="28"/>
                <w:szCs w:val="28"/>
              </w:rPr>
            </w:pPr>
            <w:r w:rsidRPr="008C3E6A">
              <w:rPr>
                <w:rFonts w:ascii="Times New Roman" w:hAnsi="Times New Roman" w:cs="Times New Roman"/>
                <w:sz w:val="28"/>
                <w:szCs w:val="28"/>
              </w:rPr>
              <w:t>код 2.1.1</w:t>
            </w:r>
          </w:p>
          <w:p w:rsidR="00E51540" w:rsidRPr="008C3E6A" w:rsidRDefault="00E51540" w:rsidP="00242ACB">
            <w:pPr>
              <w:pStyle w:val="nienie"/>
              <w:tabs>
                <w:tab w:val="left" w:pos="708"/>
              </w:tabs>
              <w:ind w:left="0" w:firstLine="0"/>
              <w:rPr>
                <w:rFonts w:ascii="Times New Roman" w:hAnsi="Times New Roman" w:cs="Times New Roman"/>
                <w:sz w:val="28"/>
                <w:szCs w:val="28"/>
              </w:rPr>
            </w:pPr>
          </w:p>
        </w:tc>
        <w:tc>
          <w:tcPr>
            <w:tcW w:w="743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 xml:space="preserve">Размещение малоэтажных многоквартирных домов (многоквартирные дома высотой до 4 этажей, включая </w:t>
            </w:r>
            <w:proofErr w:type="gramStart"/>
            <w:r w:rsidRPr="008C3E6A">
              <w:rPr>
                <w:sz w:val="28"/>
                <w:szCs w:val="28"/>
              </w:rPr>
              <w:t>мансардный</w:t>
            </w:r>
            <w:proofErr w:type="gramEnd"/>
            <w:r w:rsidRPr="008C3E6A">
              <w:rPr>
                <w:sz w:val="28"/>
                <w:szCs w:val="28"/>
              </w:rPr>
              <w:t>);</w:t>
            </w:r>
          </w:p>
          <w:p w:rsidR="00E51540" w:rsidRPr="008C3E6A" w:rsidRDefault="00E51540" w:rsidP="00242ACB">
            <w:pPr>
              <w:pStyle w:val="afff6"/>
              <w:rPr>
                <w:sz w:val="28"/>
                <w:szCs w:val="28"/>
              </w:rPr>
            </w:pPr>
            <w:r w:rsidRPr="008C3E6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E51540" w:rsidRPr="008C3E6A" w:rsidRDefault="00E51540" w:rsidP="00E51540">
      <w:pPr>
        <w:pStyle w:val="11111"/>
      </w:pP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ОДЗ-1 не устанавливаются.</w:t>
      </w:r>
    </w:p>
    <w:p w:rsidR="00E51540" w:rsidRPr="008C3E6A" w:rsidRDefault="00E51540" w:rsidP="00E51540">
      <w:pPr>
        <w:pStyle w:val="22222"/>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 xml:space="preserve">[3.2] - Социальное обслуживание </w:t>
            </w:r>
          </w:p>
          <w:p w:rsidR="00E51540" w:rsidRPr="008C3E6A" w:rsidRDefault="00E51540" w:rsidP="00242ACB">
            <w:pPr>
              <w:widowControl w:val="0"/>
              <w:rPr>
                <w:sz w:val="28"/>
                <w:szCs w:val="28"/>
              </w:rPr>
            </w:pPr>
            <w:r w:rsidRPr="008C3E6A">
              <w:rPr>
                <w:sz w:val="28"/>
                <w:szCs w:val="28"/>
              </w:rPr>
              <w:t>[3.2.1] - Дома социального обслуживания</w:t>
            </w:r>
          </w:p>
          <w:p w:rsidR="00E51540" w:rsidRPr="008C3E6A" w:rsidRDefault="00E51540" w:rsidP="00242ACB">
            <w:pPr>
              <w:widowControl w:val="0"/>
              <w:rPr>
                <w:sz w:val="28"/>
                <w:szCs w:val="28"/>
              </w:rPr>
            </w:pPr>
            <w:r w:rsidRPr="008C3E6A">
              <w:rPr>
                <w:sz w:val="28"/>
                <w:szCs w:val="28"/>
              </w:rPr>
              <w:t xml:space="preserve">[3.2.3] - Оказание услуг связи </w:t>
            </w:r>
          </w:p>
          <w:p w:rsidR="00E51540" w:rsidRPr="008C3E6A" w:rsidRDefault="00E51540" w:rsidP="00242ACB">
            <w:pPr>
              <w:rPr>
                <w:sz w:val="28"/>
                <w:szCs w:val="28"/>
              </w:rPr>
            </w:pPr>
            <w:r w:rsidRPr="008C3E6A">
              <w:rPr>
                <w:sz w:val="28"/>
                <w:szCs w:val="28"/>
              </w:rPr>
              <w:t>[3.3] - Бытовое обслуживание</w:t>
            </w:r>
          </w:p>
          <w:p w:rsidR="00E51540" w:rsidRPr="008C3E6A" w:rsidRDefault="00E51540" w:rsidP="00242ACB">
            <w:pPr>
              <w:rPr>
                <w:sz w:val="28"/>
                <w:szCs w:val="28"/>
              </w:rPr>
            </w:pPr>
            <w:r w:rsidRPr="008C3E6A">
              <w:rPr>
                <w:sz w:val="28"/>
                <w:szCs w:val="28"/>
              </w:rPr>
              <w:t xml:space="preserve">[3.4.1] - Амбулаторно-поликлиническое обслуживание </w:t>
            </w:r>
          </w:p>
          <w:p w:rsidR="00E51540" w:rsidRPr="008C3E6A" w:rsidRDefault="00E51540" w:rsidP="00242ACB">
            <w:pPr>
              <w:rPr>
                <w:sz w:val="28"/>
                <w:szCs w:val="28"/>
              </w:rPr>
            </w:pPr>
            <w:r w:rsidRPr="008C3E6A">
              <w:rPr>
                <w:sz w:val="28"/>
                <w:szCs w:val="28"/>
              </w:rPr>
              <w:t>[3.4.2] - Стационарное медицинское обслуживание</w:t>
            </w:r>
          </w:p>
          <w:p w:rsidR="00E51540" w:rsidRPr="008C3E6A" w:rsidRDefault="00E51540" w:rsidP="00242ACB">
            <w:pPr>
              <w:rPr>
                <w:sz w:val="28"/>
                <w:szCs w:val="28"/>
              </w:rPr>
            </w:pPr>
            <w:r w:rsidRPr="008C3E6A">
              <w:rPr>
                <w:sz w:val="28"/>
                <w:szCs w:val="28"/>
              </w:rPr>
              <w:t>[3.5.1] - Дошкольное, начальное и среднее общее образование</w:t>
            </w:r>
          </w:p>
          <w:p w:rsidR="00E51540" w:rsidRPr="008C3E6A" w:rsidRDefault="00E51540" w:rsidP="00242ACB">
            <w:pPr>
              <w:rPr>
                <w:sz w:val="28"/>
                <w:szCs w:val="28"/>
              </w:rPr>
            </w:pPr>
            <w:r w:rsidRPr="008C3E6A">
              <w:rPr>
                <w:sz w:val="28"/>
                <w:szCs w:val="28"/>
              </w:rPr>
              <w:t>[3.5.2] - Среднее и высшее профессиональное образование</w:t>
            </w:r>
          </w:p>
          <w:p w:rsidR="00E51540" w:rsidRPr="008C3E6A" w:rsidRDefault="00E51540" w:rsidP="00242ACB">
            <w:pPr>
              <w:widowControl w:val="0"/>
              <w:rPr>
                <w:rFonts w:eastAsia="Arial"/>
                <w:sz w:val="28"/>
                <w:szCs w:val="28"/>
              </w:rPr>
            </w:pPr>
            <w:proofErr w:type="gramStart"/>
            <w:r w:rsidRPr="008C3E6A">
              <w:rPr>
                <w:sz w:val="28"/>
                <w:szCs w:val="28"/>
              </w:rPr>
              <w:t xml:space="preserve">[3.6.1 - Объекты </w:t>
            </w:r>
            <w:proofErr w:type="spellStart"/>
            <w:r w:rsidRPr="008C3E6A">
              <w:rPr>
                <w:sz w:val="28"/>
                <w:szCs w:val="28"/>
              </w:rPr>
              <w:t>культурно-досуговой</w:t>
            </w:r>
            <w:proofErr w:type="spellEnd"/>
            <w:r w:rsidRPr="008C3E6A">
              <w:rPr>
                <w:sz w:val="28"/>
                <w:szCs w:val="28"/>
              </w:rPr>
              <w:t xml:space="preserve"> деятельности</w:t>
            </w:r>
            <w:r w:rsidRPr="008C3E6A">
              <w:rPr>
                <w:rFonts w:eastAsia="Arial"/>
                <w:sz w:val="28"/>
                <w:szCs w:val="28"/>
              </w:rPr>
              <w:t xml:space="preserve"> </w:t>
            </w:r>
            <w:proofErr w:type="gramEnd"/>
          </w:p>
          <w:p w:rsidR="00E51540" w:rsidRPr="008C3E6A" w:rsidRDefault="00E51540" w:rsidP="00242ACB">
            <w:pPr>
              <w:widowControl w:val="0"/>
              <w:rPr>
                <w:sz w:val="28"/>
                <w:szCs w:val="28"/>
              </w:rPr>
            </w:pPr>
            <w:r w:rsidRPr="008C3E6A">
              <w:rPr>
                <w:sz w:val="28"/>
                <w:szCs w:val="28"/>
              </w:rPr>
              <w:t>[3.7.1] - Осуществление религиозных обрядов</w:t>
            </w:r>
          </w:p>
          <w:p w:rsidR="00E51540" w:rsidRPr="008C3E6A" w:rsidRDefault="00E51540" w:rsidP="00242ACB">
            <w:pPr>
              <w:rPr>
                <w:sz w:val="28"/>
                <w:szCs w:val="28"/>
              </w:rPr>
            </w:pPr>
            <w:bookmarkStart w:id="9" w:name="sub_1038"/>
            <w:r w:rsidRPr="008C3E6A">
              <w:rPr>
                <w:sz w:val="28"/>
                <w:szCs w:val="28"/>
              </w:rPr>
              <w:t>[3.8] - Государственное управление</w:t>
            </w:r>
            <w:r w:rsidRPr="008C3E6A">
              <w:rPr>
                <w:rFonts w:eastAsia="Arial"/>
                <w:sz w:val="28"/>
                <w:szCs w:val="28"/>
              </w:rPr>
              <w:t xml:space="preserve"> </w:t>
            </w:r>
            <w:bookmarkEnd w:id="9"/>
          </w:p>
          <w:p w:rsidR="00E51540" w:rsidRPr="008C3E6A" w:rsidRDefault="00E51540" w:rsidP="00242ACB">
            <w:pPr>
              <w:rPr>
                <w:sz w:val="28"/>
                <w:szCs w:val="28"/>
              </w:rPr>
            </w:pPr>
            <w:r w:rsidRPr="008C3E6A">
              <w:rPr>
                <w:sz w:val="28"/>
                <w:szCs w:val="28"/>
              </w:rPr>
              <w:t xml:space="preserve">[4.1] - Деловое </w:t>
            </w:r>
            <w:r w:rsidRPr="008C3E6A">
              <w:rPr>
                <w:sz w:val="28"/>
                <w:szCs w:val="28"/>
              </w:rPr>
              <w:lastRenderedPageBreak/>
              <w:t xml:space="preserve">управление </w:t>
            </w:r>
          </w:p>
          <w:p w:rsidR="00E51540" w:rsidRPr="008C3E6A" w:rsidRDefault="00E51540" w:rsidP="00242ACB">
            <w:pPr>
              <w:rPr>
                <w:sz w:val="28"/>
                <w:szCs w:val="28"/>
              </w:rPr>
            </w:pPr>
            <w:r w:rsidRPr="008C3E6A">
              <w:rPr>
                <w:sz w:val="28"/>
                <w:szCs w:val="28"/>
              </w:rPr>
              <w:t>[4.3] - Рынки</w:t>
            </w:r>
          </w:p>
          <w:p w:rsidR="00E51540" w:rsidRPr="008C3E6A" w:rsidRDefault="00E51540" w:rsidP="00242ACB">
            <w:pPr>
              <w:rPr>
                <w:sz w:val="28"/>
                <w:szCs w:val="28"/>
              </w:rPr>
            </w:pPr>
            <w:r w:rsidRPr="008C3E6A">
              <w:rPr>
                <w:sz w:val="28"/>
                <w:szCs w:val="28"/>
              </w:rPr>
              <w:t>[4.4] – Магазины</w:t>
            </w:r>
          </w:p>
          <w:p w:rsidR="00E51540" w:rsidRPr="008C3E6A" w:rsidRDefault="00E51540" w:rsidP="00242ACB">
            <w:pPr>
              <w:rPr>
                <w:sz w:val="28"/>
                <w:szCs w:val="28"/>
              </w:rPr>
            </w:pPr>
            <w:r w:rsidRPr="008C3E6A">
              <w:rPr>
                <w:sz w:val="28"/>
                <w:szCs w:val="28"/>
              </w:rPr>
              <w:t xml:space="preserve">[4.5] – </w:t>
            </w:r>
            <w:bookmarkStart w:id="10" w:name="sub_1045"/>
            <w:r w:rsidRPr="008C3E6A">
              <w:rPr>
                <w:sz w:val="28"/>
                <w:szCs w:val="28"/>
              </w:rPr>
              <w:t>Банковская и страховая деятельность</w:t>
            </w:r>
            <w:bookmarkEnd w:id="10"/>
          </w:p>
          <w:p w:rsidR="00E51540" w:rsidRPr="008C3E6A" w:rsidRDefault="00E51540" w:rsidP="00242ACB">
            <w:pPr>
              <w:rPr>
                <w:sz w:val="28"/>
                <w:szCs w:val="28"/>
              </w:rPr>
            </w:pPr>
            <w:r w:rsidRPr="008C3E6A">
              <w:rPr>
                <w:sz w:val="28"/>
                <w:szCs w:val="28"/>
              </w:rPr>
              <w:t>[4.6] – Общественное питание</w:t>
            </w:r>
          </w:p>
          <w:p w:rsidR="00E51540" w:rsidRPr="008C3E6A" w:rsidRDefault="00E51540" w:rsidP="00242ACB">
            <w:pPr>
              <w:rPr>
                <w:sz w:val="28"/>
                <w:szCs w:val="28"/>
              </w:rPr>
            </w:pPr>
            <w:r w:rsidRPr="008C3E6A">
              <w:rPr>
                <w:sz w:val="28"/>
                <w:szCs w:val="28"/>
              </w:rPr>
              <w:t>[4.7] - Гостиничное обслуживание</w:t>
            </w:r>
          </w:p>
          <w:p w:rsidR="00E51540" w:rsidRPr="008C3E6A" w:rsidRDefault="00E51540" w:rsidP="00242ACB">
            <w:pPr>
              <w:widowControl w:val="0"/>
              <w:rPr>
                <w:sz w:val="28"/>
                <w:szCs w:val="28"/>
              </w:rPr>
            </w:pPr>
            <w:r w:rsidRPr="008C3E6A">
              <w:rPr>
                <w:sz w:val="28"/>
                <w:szCs w:val="28"/>
              </w:rPr>
              <w:t xml:space="preserve">[4.9] - Служебные гаражи </w:t>
            </w:r>
          </w:p>
          <w:p w:rsidR="00E51540" w:rsidRPr="008C3E6A" w:rsidRDefault="00E51540" w:rsidP="00242ACB">
            <w:pPr>
              <w:widowControl w:val="0"/>
              <w:rPr>
                <w:sz w:val="28"/>
                <w:szCs w:val="28"/>
              </w:rPr>
            </w:pPr>
            <w:r w:rsidRPr="008C3E6A">
              <w:rPr>
                <w:sz w:val="28"/>
                <w:szCs w:val="28"/>
              </w:rPr>
              <w:t>[3.1.1] - Предоставление коммунальных услуг</w:t>
            </w:r>
          </w:p>
          <w:p w:rsidR="00E51540" w:rsidRPr="008C3E6A" w:rsidRDefault="00E51540" w:rsidP="00242ACB">
            <w:pPr>
              <w:rPr>
                <w:sz w:val="28"/>
                <w:szCs w:val="28"/>
              </w:rPr>
            </w:pPr>
            <w:r w:rsidRPr="008C3E6A">
              <w:rPr>
                <w:sz w:val="28"/>
                <w:szCs w:val="28"/>
              </w:rPr>
              <w:t>[3.1.2] - Административные здания организаций, обеспечивающих предоставление коммунальных услуг</w:t>
            </w: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lastRenderedPageBreak/>
              <w:t>Минимальная площадь земельного участка (м²)</w:t>
            </w:r>
            <w:proofErr w:type="gramStart"/>
            <w:r w:rsidRPr="008C3E6A">
              <w:rPr>
                <w:sz w:val="28"/>
                <w:szCs w:val="28"/>
              </w:rPr>
              <w:t xml:space="preserve"> ;</w:t>
            </w:r>
            <w:proofErr w:type="gramEnd"/>
          </w:p>
          <w:p w:rsidR="00E51540" w:rsidRPr="008C3E6A" w:rsidRDefault="00E51540" w:rsidP="00242ACB">
            <w:pPr>
              <w:spacing w:before="100" w:after="100"/>
              <w:ind w:hanging="23"/>
              <w:rPr>
                <w:sz w:val="28"/>
                <w:szCs w:val="28"/>
              </w:rPr>
            </w:pPr>
            <w:r w:rsidRPr="008C3E6A">
              <w:rPr>
                <w:sz w:val="28"/>
                <w:szCs w:val="28"/>
              </w:rPr>
              <w:t xml:space="preserve"> 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15000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 xml:space="preserve"> проездов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rPr>
          <w:lang w:val="ru-RU"/>
        </w:rPr>
      </w:pPr>
      <w:r w:rsidRPr="008C3E6A">
        <w:t>2. Условно разрешенные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rPr>
          <w:lang w:val="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[2.1] - Для индивидуального жилищного строительства</w:t>
            </w:r>
          </w:p>
          <w:p w:rsidR="00E51540" w:rsidRPr="008C3E6A" w:rsidRDefault="00E51540" w:rsidP="00242ACB">
            <w:pPr>
              <w:rPr>
                <w:sz w:val="28"/>
                <w:szCs w:val="28"/>
              </w:rPr>
            </w:pPr>
            <w:r w:rsidRPr="008C3E6A">
              <w:rPr>
                <w:sz w:val="28"/>
                <w:szCs w:val="28"/>
              </w:rPr>
              <w:t>[2.1.1] - Малоэтажная многоквартирная жилая застройка</w:t>
            </w:r>
          </w:p>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spacing w:before="100" w:after="100"/>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 xml:space="preserve"> проездов (в метрах) </w:t>
            </w:r>
            <w:proofErr w:type="gramStart"/>
            <w:r w:rsidRPr="008C3E6A">
              <w:rPr>
                <w:sz w:val="28"/>
                <w:szCs w:val="28"/>
              </w:rPr>
              <w:t>для</w:t>
            </w:r>
            <w:proofErr w:type="gramEnd"/>
            <w:r w:rsidRPr="008C3E6A">
              <w:rPr>
                <w:sz w:val="28"/>
                <w:szCs w:val="28"/>
              </w:rPr>
              <w:t xml:space="preserve"> </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rPr>
          <w:lang w:val="ru-RU"/>
        </w:rPr>
      </w:pPr>
      <w:r w:rsidRPr="008C3E6A">
        <w:t>3. Ограничения и особенности использования земельных участков и объектов капитального строительства</w:t>
      </w:r>
    </w:p>
    <w:p w:rsidR="00E51540" w:rsidRPr="008C3E6A" w:rsidRDefault="00E51540" w:rsidP="00E51540">
      <w:pPr>
        <w:pStyle w:val="22222"/>
        <w:rPr>
          <w:lang w:val="ru-RU"/>
        </w:rPr>
      </w:pPr>
    </w:p>
    <w:p w:rsidR="00E51540" w:rsidRPr="008C3E6A" w:rsidRDefault="00E51540" w:rsidP="00E51540">
      <w:pPr>
        <w:pStyle w:val="11111"/>
      </w:pPr>
      <w:r w:rsidRPr="008C3E6A">
        <w:t xml:space="preserve"> Ограничения и особенности использования земельных участков и объектов капитального строительства в зоне ОДЗ-1 указаны в статьях 42-49 настоящих Правил.</w:t>
      </w: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pPr>
      <w:r w:rsidRPr="008C3E6A">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E51540" w:rsidRPr="008C3E6A" w:rsidRDefault="00E51540" w:rsidP="00E51540">
      <w:pPr>
        <w:pStyle w:val="11111"/>
      </w:pPr>
      <w:r w:rsidRPr="008C3E6A">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E51540" w:rsidRPr="008C3E6A" w:rsidRDefault="00E51540" w:rsidP="00E51540">
      <w:pPr>
        <w:pStyle w:val="22222"/>
      </w:pPr>
    </w:p>
    <w:p w:rsidR="00E51540" w:rsidRPr="008C3E6A" w:rsidRDefault="00E51540" w:rsidP="00E51540">
      <w:pPr>
        <w:pStyle w:val="22222"/>
      </w:pPr>
      <w:r w:rsidRPr="008C3E6A">
        <w:t>ОДЗ-2. Проектируемая зона для размещения объектов делового, общественного и коммерческого назначения</w:t>
      </w:r>
    </w:p>
    <w:p w:rsidR="00E51540" w:rsidRPr="008C3E6A" w:rsidRDefault="00E51540" w:rsidP="00E51540">
      <w:pPr>
        <w:pStyle w:val="22222"/>
      </w:pPr>
      <w:r w:rsidRPr="008C3E6A">
        <w:t>(ОДЗ-2.1-ОДЗ-2.7)</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rPr>
          <w:lang w:val="ru-RU"/>
        </w:rPr>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rPr>
          <w:lang w:val="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8C3E6A" w:rsidRPr="008C3E6A" w:rsidTr="00242ACB">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jc w:val="center"/>
              <w:rPr>
                <w:rFonts w:eastAsia="Arial"/>
                <w:sz w:val="28"/>
                <w:szCs w:val="28"/>
              </w:rPr>
            </w:pPr>
            <w:r w:rsidRPr="008C3E6A">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ind w:hanging="2"/>
              <w:jc w:val="center"/>
              <w:rPr>
                <w:rFonts w:eastAsia="Arial"/>
                <w:sz w:val="28"/>
                <w:szCs w:val="28"/>
              </w:rPr>
            </w:pPr>
            <w:r w:rsidRPr="008C3E6A">
              <w:rPr>
                <w:rFonts w:eastAsia="Arial"/>
                <w:sz w:val="28"/>
                <w:szCs w:val="28"/>
              </w:rPr>
              <w:t>Примечание</w:t>
            </w:r>
          </w:p>
        </w:tc>
      </w:tr>
      <w:tr w:rsidR="008C3E6A" w:rsidRPr="008C3E6A" w:rsidTr="00242ACB">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widowControl w:val="0"/>
              <w:rPr>
                <w:rFonts w:eastAsia="Arial"/>
                <w:sz w:val="28"/>
                <w:szCs w:val="28"/>
              </w:rPr>
            </w:pP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sz w:val="28"/>
                <w:szCs w:val="28"/>
              </w:rPr>
              <w:t>государственное управление</w:t>
            </w:r>
            <w:r w:rsidRPr="008C3E6A">
              <w:rPr>
                <w:rFonts w:eastAsia="Arial"/>
                <w:sz w:val="28"/>
                <w:szCs w:val="28"/>
              </w:rPr>
              <w:t xml:space="preserve"> </w:t>
            </w:r>
          </w:p>
          <w:p w:rsidR="00E51540" w:rsidRPr="008C3E6A" w:rsidRDefault="00E51540" w:rsidP="00242ACB">
            <w:pPr>
              <w:widowControl w:val="0"/>
              <w:rPr>
                <w:rFonts w:eastAsia="Arial"/>
                <w:sz w:val="28"/>
                <w:szCs w:val="28"/>
              </w:rPr>
            </w:pPr>
            <w:r w:rsidRPr="008C3E6A">
              <w:rPr>
                <w:rFonts w:eastAsia="Arial"/>
                <w:sz w:val="28"/>
                <w:szCs w:val="28"/>
              </w:rPr>
              <w:t>код 3.8</w:t>
            </w:r>
          </w:p>
          <w:p w:rsidR="00E51540" w:rsidRPr="008C3E6A" w:rsidRDefault="00E51540" w:rsidP="00242ACB">
            <w:pPr>
              <w:widowControl w:val="0"/>
              <w:rPr>
                <w:rFonts w:eastAsia="Arial"/>
                <w:sz w:val="28"/>
                <w:szCs w:val="28"/>
              </w:rPr>
            </w:pPr>
          </w:p>
          <w:p w:rsidR="00E51540" w:rsidRPr="008C3E6A" w:rsidRDefault="00E51540" w:rsidP="00242ACB">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sz w:val="28"/>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outlineLvl w:val="4"/>
              <w:rPr>
                <w:rFonts w:eastAsia="Arial"/>
                <w:sz w:val="28"/>
                <w:szCs w:val="28"/>
              </w:rPr>
            </w:pPr>
            <w:r w:rsidRPr="008C3E6A">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4" w:anchor="block_1321" w:history="1">
              <w:r w:rsidRPr="008C3E6A">
                <w:rPr>
                  <w:rStyle w:val="ad"/>
                  <w:color w:val="auto"/>
                  <w:sz w:val="28"/>
                  <w:szCs w:val="28"/>
                  <w:u w:val="none"/>
                </w:rPr>
                <w:t>кодами 3.2.1 - 3.2.4</w:t>
              </w:r>
            </w:hyperlink>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дома социального обслуживания</w:t>
            </w:r>
          </w:p>
          <w:p w:rsidR="00E51540" w:rsidRPr="008C3E6A" w:rsidRDefault="00E51540" w:rsidP="00242ACB">
            <w:pPr>
              <w:widowControl w:val="0"/>
              <w:rPr>
                <w:rFonts w:eastAsia="Arial"/>
                <w:sz w:val="28"/>
                <w:szCs w:val="28"/>
              </w:rPr>
            </w:pPr>
            <w:r w:rsidRPr="008C3E6A">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E51540" w:rsidRPr="008C3E6A" w:rsidRDefault="00E51540" w:rsidP="00242ACB">
            <w:pPr>
              <w:widowControl w:val="0"/>
              <w:outlineLvl w:val="4"/>
              <w:rPr>
                <w:rFonts w:eastAsia="Arial"/>
                <w:sz w:val="28"/>
                <w:szCs w:val="28"/>
              </w:rPr>
            </w:pPr>
            <w:r w:rsidRPr="008C3E6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оказание социальной помощи населению</w:t>
            </w:r>
          </w:p>
          <w:p w:rsidR="00E51540" w:rsidRPr="008C3E6A" w:rsidRDefault="00E51540" w:rsidP="00242ACB">
            <w:pPr>
              <w:widowControl w:val="0"/>
              <w:rPr>
                <w:sz w:val="28"/>
                <w:szCs w:val="28"/>
              </w:rPr>
            </w:pPr>
            <w:r w:rsidRPr="008C3E6A">
              <w:rPr>
                <w:sz w:val="28"/>
                <w:szCs w:val="28"/>
              </w:rPr>
              <w:t>код 3.2.2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proofErr w:type="gramStart"/>
            <w:r w:rsidRPr="008C3E6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 xml:space="preserve">оказание услуг связи </w:t>
            </w:r>
          </w:p>
          <w:p w:rsidR="00E51540" w:rsidRPr="008C3E6A" w:rsidRDefault="00E51540" w:rsidP="00242ACB">
            <w:pPr>
              <w:widowControl w:val="0"/>
              <w:rPr>
                <w:sz w:val="28"/>
                <w:szCs w:val="28"/>
              </w:rPr>
            </w:pPr>
            <w:r w:rsidRPr="008C3E6A">
              <w:rPr>
                <w:sz w:val="28"/>
                <w:szCs w:val="28"/>
              </w:rPr>
              <w:t>код 3.2.3</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proofErr w:type="gramStart"/>
            <w:r w:rsidRPr="008C3E6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lastRenderedPageBreak/>
              <w:t>среднее и высшее профессиональное образование код 3.5.2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proofErr w:type="gramStart"/>
            <w:r w:rsidRPr="008C3E6A">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амбулаторно-поликлиническое обслуживание код 3.4.1 </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51540" w:rsidRPr="008C3E6A" w:rsidRDefault="00E51540" w:rsidP="00242ACB">
            <w:pPr>
              <w:pStyle w:val="s10"/>
              <w:rPr>
                <w:sz w:val="28"/>
                <w:szCs w:val="28"/>
              </w:rPr>
            </w:pPr>
            <w:r w:rsidRPr="008C3E6A">
              <w:rPr>
                <w:sz w:val="28"/>
                <w:szCs w:val="28"/>
              </w:rPr>
              <w:t>размещение станций скорой помощи;</w:t>
            </w:r>
          </w:p>
          <w:p w:rsidR="00E51540" w:rsidRPr="008C3E6A" w:rsidRDefault="00E51540" w:rsidP="00242ACB">
            <w:pPr>
              <w:pStyle w:val="afff6"/>
              <w:rPr>
                <w:sz w:val="28"/>
                <w:szCs w:val="28"/>
              </w:rPr>
            </w:pPr>
            <w:r w:rsidRPr="008C3E6A">
              <w:rPr>
                <w:sz w:val="28"/>
                <w:szCs w:val="28"/>
              </w:rPr>
              <w:t>размещение площадок санитарной авиации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sz w:val="28"/>
                <w:szCs w:val="28"/>
              </w:rPr>
              <w:t xml:space="preserve">объекты </w:t>
            </w:r>
            <w:proofErr w:type="spellStart"/>
            <w:r w:rsidRPr="008C3E6A">
              <w:rPr>
                <w:sz w:val="28"/>
                <w:szCs w:val="28"/>
              </w:rPr>
              <w:t>культурно-досуговой</w:t>
            </w:r>
            <w:proofErr w:type="spellEnd"/>
            <w:r w:rsidRPr="008C3E6A">
              <w:rPr>
                <w:sz w:val="28"/>
                <w:szCs w:val="28"/>
              </w:rPr>
              <w:t xml:space="preserve"> деятельности</w:t>
            </w:r>
            <w:r w:rsidRPr="008C3E6A">
              <w:rPr>
                <w:rFonts w:eastAsia="Arial"/>
                <w:sz w:val="28"/>
                <w:szCs w:val="28"/>
              </w:rPr>
              <w:t xml:space="preserve"> </w:t>
            </w:r>
          </w:p>
          <w:p w:rsidR="00E51540" w:rsidRPr="008C3E6A" w:rsidRDefault="00E51540" w:rsidP="00242ACB">
            <w:pPr>
              <w:widowControl w:val="0"/>
              <w:ind w:firstLine="34"/>
              <w:rPr>
                <w:rFonts w:eastAsia="Arial"/>
              </w:rPr>
            </w:pPr>
            <w:r w:rsidRPr="008C3E6A">
              <w:rPr>
                <w:rFonts w:eastAsia="Arial"/>
                <w:sz w:val="28"/>
                <w:szCs w:val="28"/>
              </w:rPr>
              <w:t>код 3.6.1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proofErr w:type="gramStart"/>
            <w:r w:rsidRPr="008C3E6A">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E51540" w:rsidRPr="008C3E6A" w:rsidRDefault="00E51540" w:rsidP="00242ACB">
            <w:pPr>
              <w:pStyle w:val="afff6"/>
              <w:rPr>
                <w:sz w:val="28"/>
                <w:szCs w:val="28"/>
              </w:rPr>
            </w:pP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осуществление религиозных обрядов</w:t>
            </w:r>
          </w:p>
          <w:p w:rsidR="00E51540" w:rsidRPr="008C3E6A" w:rsidRDefault="00E51540" w:rsidP="00242ACB">
            <w:pPr>
              <w:widowControl w:val="0"/>
              <w:rPr>
                <w:rFonts w:eastAsia="Arial"/>
                <w:sz w:val="28"/>
                <w:szCs w:val="28"/>
              </w:rPr>
            </w:pPr>
            <w:r w:rsidRPr="008C3E6A">
              <w:rPr>
                <w:rFonts w:eastAsia="Arial"/>
                <w:sz w:val="28"/>
                <w:szCs w:val="28"/>
              </w:rPr>
              <w:t xml:space="preserve"> код 3.7.1 </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деловое управление </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4.1</w:t>
            </w:r>
          </w:p>
          <w:p w:rsidR="00E51540" w:rsidRPr="008C3E6A" w:rsidRDefault="00E51540" w:rsidP="00242ACB">
            <w:pPr>
              <w:pStyle w:val="ConsPlusNormal"/>
              <w:ind w:firstLine="0"/>
              <w:jc w:val="both"/>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rFonts w:eastAsia="Arial"/>
                <w:sz w:val="28"/>
                <w:szCs w:val="28"/>
              </w:rPr>
            </w:pPr>
            <w:r w:rsidRPr="008C3E6A">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банковская и </w:t>
            </w:r>
            <w:r w:rsidRPr="008C3E6A">
              <w:rPr>
                <w:rFonts w:ascii="Times New Roman" w:hAnsi="Times New Roman" w:cs="Times New Roman"/>
                <w:sz w:val="28"/>
                <w:szCs w:val="28"/>
              </w:rPr>
              <w:lastRenderedPageBreak/>
              <w:t>страховая деятельность код 4.5</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proofErr w:type="gramStart"/>
            <w:r w:rsidRPr="008C3E6A">
              <w:rPr>
                <w:sz w:val="28"/>
                <w:szCs w:val="28"/>
              </w:rPr>
              <w:lastRenderedPageBreak/>
              <w:t xml:space="preserve">Размещение объектов капитального строительства, </w:t>
            </w:r>
            <w:r w:rsidRPr="008C3E6A">
              <w:rPr>
                <w:sz w:val="28"/>
                <w:szCs w:val="28"/>
              </w:rPr>
              <w:lastRenderedPageBreak/>
              <w:t>предназначенных для размещения организаций, оказывающих банковские и страховые</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lastRenderedPageBreak/>
              <w:t xml:space="preserve">служебные гаражи </w:t>
            </w:r>
          </w:p>
          <w:p w:rsidR="00E51540" w:rsidRPr="008C3E6A" w:rsidRDefault="00E51540" w:rsidP="00242ACB">
            <w:pPr>
              <w:widowControl w:val="0"/>
              <w:rPr>
                <w:sz w:val="28"/>
                <w:szCs w:val="28"/>
              </w:rPr>
            </w:pPr>
            <w:r w:rsidRPr="008C3E6A">
              <w:rPr>
                <w:sz w:val="28"/>
                <w:szCs w:val="28"/>
              </w:rPr>
              <w:t>код 4.9</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rFonts w:eastAsia="Arial"/>
                <w:sz w:val="28"/>
                <w:szCs w:val="28"/>
              </w:rPr>
            </w:pPr>
            <w:r w:rsidRPr="008C3E6A">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5" w:anchor="block_1030" w:history="1">
              <w:r w:rsidRPr="008C3E6A">
                <w:rPr>
                  <w:rStyle w:val="ad"/>
                  <w:color w:val="auto"/>
                  <w:sz w:val="28"/>
                  <w:szCs w:val="28"/>
                  <w:u w:val="none"/>
                </w:rPr>
                <w:t>кодами 3.0</w:t>
              </w:r>
            </w:hyperlink>
            <w:r w:rsidRPr="008C3E6A">
              <w:rPr>
                <w:sz w:val="28"/>
                <w:szCs w:val="28"/>
              </w:rPr>
              <w:t xml:space="preserve">, </w:t>
            </w:r>
            <w:hyperlink r:id="rId36" w:anchor="block_1040" w:history="1">
              <w:r w:rsidRPr="008C3E6A">
                <w:rPr>
                  <w:rStyle w:val="ad"/>
                  <w:color w:val="auto"/>
                  <w:sz w:val="28"/>
                  <w:szCs w:val="28"/>
                  <w:u w:val="none"/>
                </w:rPr>
                <w:t>4.0</w:t>
              </w:r>
            </w:hyperlink>
            <w:r w:rsidRPr="008C3E6A">
              <w:rPr>
                <w:sz w:val="28"/>
                <w:szCs w:val="28"/>
              </w:rPr>
              <w:t>, а также для стоянки и хранения транспортных средств общего пользования, в том числе в депо</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рынки </w:t>
            </w:r>
          </w:p>
          <w:p w:rsidR="00E51540" w:rsidRPr="008C3E6A" w:rsidRDefault="00E51540" w:rsidP="00242ACB">
            <w:pPr>
              <w:widowControl w:val="0"/>
              <w:rPr>
                <w:rFonts w:eastAsia="Arial"/>
                <w:sz w:val="28"/>
                <w:szCs w:val="28"/>
              </w:rPr>
            </w:pPr>
            <w:r w:rsidRPr="008C3E6A">
              <w:rPr>
                <w:rFonts w:eastAsia="Arial"/>
                <w:sz w:val="28"/>
                <w:szCs w:val="28"/>
              </w:rPr>
              <w:t>код 4.3</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8C3E6A">
                <w:rPr>
                  <w:sz w:val="28"/>
                  <w:szCs w:val="28"/>
                </w:rPr>
                <w:t>200 кв. м</w:t>
              </w:r>
            </w:smartTag>
            <w:r w:rsidRPr="008C3E6A">
              <w:rPr>
                <w:sz w:val="28"/>
                <w:szCs w:val="28"/>
              </w:rPr>
              <w:t>;</w:t>
            </w:r>
          </w:p>
          <w:p w:rsidR="00E51540" w:rsidRPr="008C3E6A" w:rsidRDefault="00E51540" w:rsidP="00242ACB">
            <w:pPr>
              <w:pStyle w:val="afff6"/>
              <w:rPr>
                <w:sz w:val="28"/>
                <w:szCs w:val="28"/>
              </w:rPr>
            </w:pPr>
            <w:r w:rsidRPr="008C3E6A">
              <w:rPr>
                <w:sz w:val="28"/>
                <w:szCs w:val="28"/>
              </w:rPr>
              <w:t>размещение гаражей и (или) стоянок для автомобилей сотрудников и посетителей рынка</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магазины </w:t>
            </w:r>
          </w:p>
          <w:p w:rsidR="00E51540" w:rsidRPr="008C3E6A" w:rsidRDefault="00E51540" w:rsidP="00242ACB">
            <w:pPr>
              <w:widowControl w:val="0"/>
              <w:rPr>
                <w:rFonts w:eastAsia="Arial"/>
                <w:sz w:val="28"/>
                <w:szCs w:val="28"/>
              </w:rPr>
            </w:pPr>
            <w:r w:rsidRPr="008C3E6A">
              <w:rPr>
                <w:rFonts w:eastAsia="Arial"/>
                <w:sz w:val="28"/>
                <w:szCs w:val="28"/>
              </w:rPr>
              <w:t>код 4.4</w:t>
            </w:r>
          </w:p>
          <w:p w:rsidR="00E51540" w:rsidRPr="008C3E6A" w:rsidRDefault="00E51540" w:rsidP="00242ACB">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8C3E6A">
                <w:rPr>
                  <w:sz w:val="28"/>
                  <w:szCs w:val="28"/>
                </w:rPr>
                <w:t>5000 кв. м</w:t>
              </w:r>
            </w:smartTag>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гостиничное обслуживание код 4.7</w:t>
            </w:r>
          </w:p>
          <w:p w:rsidR="00E51540" w:rsidRPr="008C3E6A" w:rsidRDefault="00E51540" w:rsidP="00242ACB">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tabs>
                <w:tab w:val="num" w:pos="-142"/>
              </w:tabs>
              <w:ind w:left="0" w:firstLine="0"/>
              <w:jc w:val="left"/>
              <w:rPr>
                <w:rFonts w:ascii="Times New Roman" w:hAnsi="Times New Roman" w:cs="Times New Roman"/>
                <w:sz w:val="28"/>
                <w:szCs w:val="28"/>
              </w:rPr>
            </w:pPr>
            <w:r w:rsidRPr="008C3E6A">
              <w:rPr>
                <w:rFonts w:ascii="Times New Roman" w:hAnsi="Times New Roman" w:cs="Times New Roman"/>
                <w:sz w:val="28"/>
                <w:szCs w:val="28"/>
              </w:rPr>
              <w:t>бытовое обслуживание код 3.3</w:t>
            </w:r>
          </w:p>
          <w:p w:rsidR="00E51540" w:rsidRPr="008C3E6A" w:rsidRDefault="00E51540" w:rsidP="00242ACB">
            <w:pPr>
              <w:pStyle w:val="nienie"/>
              <w:tabs>
                <w:tab w:val="num" w:pos="-142"/>
              </w:tabs>
              <w:ind w:left="0" w:firstLine="0"/>
              <w:jc w:val="left"/>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rFonts w:eastAsia="Arial"/>
                <w:sz w:val="28"/>
                <w:szCs w:val="28"/>
              </w:rPr>
            </w:pPr>
            <w:r w:rsidRPr="008C3E6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r w:rsidRPr="008C3E6A">
              <w:rPr>
                <w:rFonts w:eastAsia="Arial"/>
                <w:sz w:val="28"/>
                <w:szCs w:val="28"/>
              </w:rPr>
              <w:t xml:space="preserve">общественное питание </w:t>
            </w:r>
          </w:p>
          <w:p w:rsidR="00E51540" w:rsidRPr="008C3E6A" w:rsidRDefault="00E51540" w:rsidP="00242ACB">
            <w:pPr>
              <w:widowControl w:val="0"/>
              <w:rPr>
                <w:rFonts w:eastAsia="Arial"/>
                <w:sz w:val="28"/>
                <w:szCs w:val="28"/>
              </w:rPr>
            </w:pPr>
            <w:r w:rsidRPr="008C3E6A">
              <w:rPr>
                <w:rFonts w:eastAsia="Arial"/>
                <w:sz w:val="28"/>
                <w:szCs w:val="28"/>
              </w:rPr>
              <w:t>код 4.6</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tabs>
                <w:tab w:val="left" w:pos="1211"/>
              </w:tabs>
              <w:ind w:left="-2" w:firstLine="2"/>
              <w:rPr>
                <w:rFonts w:ascii="Times New Roman" w:hAnsi="Times New Roman" w:cs="Times New Roman"/>
                <w:sz w:val="28"/>
                <w:szCs w:val="28"/>
              </w:rPr>
            </w:pPr>
            <w:r w:rsidRPr="008C3E6A">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предоставление коммунальных услуг</w:t>
            </w:r>
          </w:p>
          <w:p w:rsidR="00E51540" w:rsidRPr="008C3E6A" w:rsidRDefault="00E51540" w:rsidP="00242ACB">
            <w:pPr>
              <w:widowControl w:val="0"/>
              <w:rPr>
                <w:rFonts w:eastAsia="Arial"/>
                <w:sz w:val="28"/>
                <w:szCs w:val="28"/>
              </w:rPr>
            </w:pPr>
            <w:r w:rsidRPr="008C3E6A">
              <w:rPr>
                <w:rFonts w:eastAsia="Arial"/>
                <w:sz w:val="28"/>
                <w:szCs w:val="28"/>
              </w:rPr>
              <w:t>код 3.1.1</w:t>
            </w:r>
          </w:p>
          <w:p w:rsidR="00E51540" w:rsidRPr="008C3E6A" w:rsidRDefault="00E51540" w:rsidP="00242ACB">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proofErr w:type="gramStart"/>
            <w:r w:rsidRPr="008C3E6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 xml:space="preserve">административные здания организаций, </w:t>
            </w:r>
            <w:r w:rsidRPr="008C3E6A">
              <w:rPr>
                <w:sz w:val="28"/>
                <w:szCs w:val="28"/>
              </w:rPr>
              <w:lastRenderedPageBreak/>
              <w:t>обеспечивающих предоставление коммунальных услуг</w:t>
            </w:r>
          </w:p>
          <w:p w:rsidR="00E51540" w:rsidRPr="008C3E6A" w:rsidRDefault="00E51540" w:rsidP="00242ACB">
            <w:pPr>
              <w:widowControl w:val="0"/>
              <w:rPr>
                <w:sz w:val="28"/>
                <w:szCs w:val="28"/>
              </w:rPr>
            </w:pPr>
            <w:r w:rsidRPr="008C3E6A">
              <w:rPr>
                <w:sz w:val="28"/>
                <w:szCs w:val="28"/>
              </w:rPr>
              <w:t>код 3.1.2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37" w:anchor="block_10271" w:history="1">
              <w:r w:rsidRPr="008C3E6A">
                <w:rPr>
                  <w:rStyle w:val="ad"/>
                  <w:color w:val="auto"/>
                  <w:sz w:val="28"/>
                  <w:szCs w:val="28"/>
                  <w:u w:val="none"/>
                </w:rPr>
                <w:t>кодами 2.7.1</w:t>
              </w:r>
            </w:hyperlink>
            <w:r w:rsidRPr="008C3E6A">
              <w:rPr>
                <w:sz w:val="28"/>
                <w:szCs w:val="28"/>
              </w:rPr>
              <w:t xml:space="preserve">, </w:t>
            </w:r>
            <w:hyperlink r:id="rId38" w:anchor="block_1049" w:history="1">
              <w:r w:rsidRPr="008C3E6A">
                <w:rPr>
                  <w:rStyle w:val="ad"/>
                  <w:color w:val="auto"/>
                  <w:sz w:val="28"/>
                  <w:szCs w:val="28"/>
                  <w:u w:val="none"/>
                </w:rPr>
                <w:t>4.9</w:t>
              </w:r>
            </w:hyperlink>
            <w:r w:rsidRPr="008C3E6A">
              <w:rPr>
                <w:sz w:val="28"/>
                <w:szCs w:val="28"/>
              </w:rPr>
              <w:t xml:space="preserve">, </w:t>
            </w:r>
            <w:hyperlink r:id="rId39"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54965"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outlineLvl w:val="3"/>
              <w:rPr>
                <w:sz w:val="28"/>
                <w:szCs w:val="28"/>
              </w:rPr>
            </w:pPr>
            <w:proofErr w:type="gramStart"/>
            <w:r w:rsidRPr="008C3E6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ОДЗ-2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ОДЗ-2 не устанавливаются.</w:t>
      </w:r>
    </w:p>
    <w:p w:rsidR="00E51540" w:rsidRPr="008C3E6A" w:rsidRDefault="00E51540" w:rsidP="00E51540">
      <w:pPr>
        <w:pStyle w:val="22222"/>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lastRenderedPageBreak/>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 xml:space="preserve">[3.2] - Социальное обслуживание </w:t>
            </w:r>
          </w:p>
          <w:p w:rsidR="00E51540" w:rsidRPr="008C3E6A" w:rsidRDefault="00E51540" w:rsidP="00242ACB">
            <w:pPr>
              <w:widowControl w:val="0"/>
              <w:rPr>
                <w:sz w:val="28"/>
                <w:szCs w:val="28"/>
              </w:rPr>
            </w:pPr>
            <w:r w:rsidRPr="008C3E6A">
              <w:rPr>
                <w:sz w:val="28"/>
                <w:szCs w:val="28"/>
              </w:rPr>
              <w:t>[3.2.1] - Дома социального обслуживания</w:t>
            </w:r>
          </w:p>
          <w:p w:rsidR="00E51540" w:rsidRPr="008C3E6A" w:rsidRDefault="00E51540" w:rsidP="00242ACB">
            <w:pPr>
              <w:widowControl w:val="0"/>
              <w:rPr>
                <w:sz w:val="28"/>
                <w:szCs w:val="28"/>
              </w:rPr>
            </w:pPr>
            <w:r w:rsidRPr="008C3E6A">
              <w:rPr>
                <w:sz w:val="28"/>
                <w:szCs w:val="28"/>
              </w:rPr>
              <w:t>[3.2.2] - Оказание социальной помощи населению</w:t>
            </w:r>
          </w:p>
          <w:p w:rsidR="00E51540" w:rsidRPr="008C3E6A" w:rsidRDefault="00E51540" w:rsidP="00242ACB">
            <w:pPr>
              <w:widowControl w:val="0"/>
              <w:rPr>
                <w:sz w:val="28"/>
                <w:szCs w:val="28"/>
              </w:rPr>
            </w:pPr>
            <w:r w:rsidRPr="008C3E6A">
              <w:rPr>
                <w:sz w:val="28"/>
                <w:szCs w:val="28"/>
              </w:rPr>
              <w:t xml:space="preserve">[3.2.3] - Оказание услуг связи </w:t>
            </w:r>
          </w:p>
          <w:p w:rsidR="00E51540" w:rsidRPr="008C3E6A" w:rsidRDefault="00E51540" w:rsidP="00242ACB">
            <w:pPr>
              <w:rPr>
                <w:sz w:val="28"/>
                <w:szCs w:val="28"/>
              </w:rPr>
            </w:pPr>
            <w:r w:rsidRPr="008C3E6A">
              <w:rPr>
                <w:sz w:val="28"/>
                <w:szCs w:val="28"/>
              </w:rPr>
              <w:t>[3.3] - Бытовое обслуживание</w:t>
            </w:r>
          </w:p>
          <w:p w:rsidR="00E51540" w:rsidRPr="008C3E6A" w:rsidRDefault="00E51540" w:rsidP="00242ACB">
            <w:pPr>
              <w:rPr>
                <w:sz w:val="28"/>
                <w:szCs w:val="28"/>
              </w:rPr>
            </w:pPr>
            <w:r w:rsidRPr="008C3E6A">
              <w:rPr>
                <w:sz w:val="28"/>
                <w:szCs w:val="28"/>
              </w:rPr>
              <w:t xml:space="preserve">[3.4.1] - Амбулаторно-поликлиническое обслуживание </w:t>
            </w:r>
          </w:p>
          <w:p w:rsidR="00E51540" w:rsidRPr="008C3E6A" w:rsidRDefault="00E51540" w:rsidP="00242ACB">
            <w:pPr>
              <w:rPr>
                <w:sz w:val="28"/>
                <w:szCs w:val="28"/>
              </w:rPr>
            </w:pPr>
            <w:r w:rsidRPr="008C3E6A">
              <w:rPr>
                <w:sz w:val="28"/>
                <w:szCs w:val="28"/>
              </w:rPr>
              <w:t>[3.4.2] - Стационарное медицинское обслуживание</w:t>
            </w:r>
          </w:p>
          <w:p w:rsidR="00E51540" w:rsidRPr="008C3E6A" w:rsidRDefault="00E51540" w:rsidP="00242ACB">
            <w:pPr>
              <w:rPr>
                <w:sz w:val="28"/>
                <w:szCs w:val="28"/>
              </w:rPr>
            </w:pPr>
            <w:r w:rsidRPr="008C3E6A">
              <w:rPr>
                <w:sz w:val="28"/>
                <w:szCs w:val="28"/>
              </w:rPr>
              <w:t>[3.5.1] - Дошкольное, начальное и среднее общее образование</w:t>
            </w:r>
          </w:p>
          <w:p w:rsidR="00E51540" w:rsidRPr="008C3E6A" w:rsidRDefault="00E51540" w:rsidP="00242ACB">
            <w:pPr>
              <w:rPr>
                <w:sz w:val="28"/>
                <w:szCs w:val="28"/>
              </w:rPr>
            </w:pPr>
            <w:r w:rsidRPr="008C3E6A">
              <w:rPr>
                <w:sz w:val="28"/>
                <w:szCs w:val="28"/>
              </w:rPr>
              <w:t>[3.5.2] - Среднее и высшее профессиональное образование</w:t>
            </w:r>
          </w:p>
          <w:p w:rsidR="00E51540" w:rsidRPr="008C3E6A" w:rsidRDefault="00E51540" w:rsidP="00242ACB">
            <w:pPr>
              <w:widowControl w:val="0"/>
              <w:rPr>
                <w:rFonts w:eastAsia="Arial"/>
                <w:sz w:val="28"/>
                <w:szCs w:val="28"/>
              </w:rPr>
            </w:pPr>
            <w:proofErr w:type="gramStart"/>
            <w:r w:rsidRPr="008C3E6A">
              <w:rPr>
                <w:sz w:val="28"/>
                <w:szCs w:val="28"/>
              </w:rPr>
              <w:t>[3.6.1</w:t>
            </w:r>
            <w:bookmarkStart w:id="11" w:name="sub_1036"/>
            <w:r w:rsidRPr="008C3E6A">
              <w:rPr>
                <w:sz w:val="28"/>
                <w:szCs w:val="28"/>
              </w:rPr>
              <w:t xml:space="preserve"> - Объекты </w:t>
            </w:r>
            <w:proofErr w:type="spellStart"/>
            <w:r w:rsidRPr="008C3E6A">
              <w:rPr>
                <w:sz w:val="28"/>
                <w:szCs w:val="28"/>
              </w:rPr>
              <w:t>культурно-досуговой</w:t>
            </w:r>
            <w:proofErr w:type="spellEnd"/>
            <w:r w:rsidRPr="008C3E6A">
              <w:rPr>
                <w:sz w:val="28"/>
                <w:szCs w:val="28"/>
              </w:rPr>
              <w:t xml:space="preserve"> деятельности</w:t>
            </w:r>
            <w:r w:rsidRPr="008C3E6A">
              <w:rPr>
                <w:rFonts w:eastAsia="Arial"/>
                <w:sz w:val="28"/>
                <w:szCs w:val="28"/>
              </w:rPr>
              <w:t xml:space="preserve"> </w:t>
            </w:r>
            <w:proofErr w:type="gramEnd"/>
          </w:p>
          <w:bookmarkEnd w:id="11"/>
          <w:p w:rsidR="00E51540" w:rsidRPr="008C3E6A" w:rsidRDefault="00E51540" w:rsidP="00242ACB">
            <w:pPr>
              <w:widowControl w:val="0"/>
              <w:rPr>
                <w:sz w:val="28"/>
                <w:szCs w:val="28"/>
              </w:rPr>
            </w:pPr>
            <w:r w:rsidRPr="008C3E6A">
              <w:rPr>
                <w:sz w:val="28"/>
                <w:szCs w:val="28"/>
              </w:rPr>
              <w:t>[3.7.1] - Осуществление религиозных обрядов</w:t>
            </w:r>
          </w:p>
          <w:p w:rsidR="00E51540" w:rsidRPr="008C3E6A" w:rsidRDefault="00E51540" w:rsidP="00242ACB">
            <w:pPr>
              <w:rPr>
                <w:sz w:val="28"/>
                <w:szCs w:val="28"/>
              </w:rPr>
            </w:pPr>
            <w:r w:rsidRPr="008C3E6A">
              <w:rPr>
                <w:sz w:val="28"/>
                <w:szCs w:val="28"/>
              </w:rPr>
              <w:t>[3.8] - Общественное управление</w:t>
            </w:r>
          </w:p>
          <w:p w:rsidR="00E51540" w:rsidRPr="008C3E6A" w:rsidRDefault="00E51540" w:rsidP="00242ACB">
            <w:pPr>
              <w:widowControl w:val="0"/>
              <w:rPr>
                <w:rFonts w:eastAsia="Arial"/>
                <w:sz w:val="28"/>
                <w:szCs w:val="28"/>
              </w:rPr>
            </w:pPr>
            <w:r w:rsidRPr="008C3E6A">
              <w:rPr>
                <w:sz w:val="28"/>
                <w:szCs w:val="28"/>
              </w:rPr>
              <w:lastRenderedPageBreak/>
              <w:t>[4.1] - Государственное управление</w:t>
            </w:r>
            <w:r w:rsidRPr="008C3E6A">
              <w:rPr>
                <w:rFonts w:eastAsia="Arial"/>
                <w:sz w:val="28"/>
                <w:szCs w:val="28"/>
              </w:rPr>
              <w:t xml:space="preserve"> </w:t>
            </w:r>
          </w:p>
          <w:p w:rsidR="00E51540" w:rsidRPr="008C3E6A" w:rsidRDefault="00E51540" w:rsidP="00242ACB">
            <w:pPr>
              <w:rPr>
                <w:sz w:val="28"/>
                <w:szCs w:val="28"/>
              </w:rPr>
            </w:pPr>
            <w:r w:rsidRPr="008C3E6A">
              <w:rPr>
                <w:sz w:val="28"/>
                <w:szCs w:val="28"/>
              </w:rPr>
              <w:t>[4.3] - Рынки</w:t>
            </w:r>
          </w:p>
          <w:p w:rsidR="00E51540" w:rsidRPr="008C3E6A" w:rsidRDefault="00E51540" w:rsidP="00242ACB">
            <w:pPr>
              <w:rPr>
                <w:sz w:val="28"/>
                <w:szCs w:val="28"/>
              </w:rPr>
            </w:pPr>
            <w:r w:rsidRPr="008C3E6A">
              <w:rPr>
                <w:sz w:val="28"/>
                <w:szCs w:val="28"/>
              </w:rPr>
              <w:t>[4.4] – Магазины</w:t>
            </w:r>
          </w:p>
          <w:p w:rsidR="00E51540" w:rsidRPr="008C3E6A" w:rsidRDefault="00E51540" w:rsidP="00242ACB">
            <w:pPr>
              <w:rPr>
                <w:sz w:val="28"/>
                <w:szCs w:val="28"/>
              </w:rPr>
            </w:pPr>
            <w:r w:rsidRPr="008C3E6A">
              <w:rPr>
                <w:sz w:val="28"/>
                <w:szCs w:val="28"/>
              </w:rPr>
              <w:t>[4.5] – Банковская и страховая деятельность</w:t>
            </w:r>
          </w:p>
          <w:p w:rsidR="00E51540" w:rsidRPr="008C3E6A" w:rsidRDefault="00E51540" w:rsidP="00242ACB">
            <w:pPr>
              <w:rPr>
                <w:sz w:val="28"/>
                <w:szCs w:val="28"/>
              </w:rPr>
            </w:pPr>
            <w:r w:rsidRPr="008C3E6A">
              <w:rPr>
                <w:sz w:val="28"/>
                <w:szCs w:val="28"/>
              </w:rPr>
              <w:t>[4.6] – Общественное питание</w:t>
            </w:r>
          </w:p>
          <w:p w:rsidR="00E51540" w:rsidRPr="008C3E6A" w:rsidRDefault="00E51540" w:rsidP="00242ACB">
            <w:pPr>
              <w:rPr>
                <w:sz w:val="28"/>
                <w:szCs w:val="28"/>
              </w:rPr>
            </w:pPr>
            <w:r w:rsidRPr="008C3E6A">
              <w:rPr>
                <w:sz w:val="28"/>
                <w:szCs w:val="28"/>
              </w:rPr>
              <w:t>[4.7] - Гостиничное обслуживание</w:t>
            </w:r>
          </w:p>
          <w:p w:rsidR="00E51540" w:rsidRPr="008C3E6A" w:rsidRDefault="00E51540" w:rsidP="00242ACB">
            <w:pPr>
              <w:widowControl w:val="0"/>
              <w:rPr>
                <w:sz w:val="28"/>
                <w:szCs w:val="28"/>
              </w:rPr>
            </w:pPr>
            <w:r w:rsidRPr="008C3E6A">
              <w:rPr>
                <w:sz w:val="28"/>
                <w:szCs w:val="28"/>
              </w:rPr>
              <w:t xml:space="preserve"> [4.9] - Служебные гаражи </w:t>
            </w:r>
          </w:p>
          <w:p w:rsidR="00E51540" w:rsidRPr="008C3E6A" w:rsidRDefault="00E51540" w:rsidP="00242ACB">
            <w:pPr>
              <w:widowControl w:val="0"/>
              <w:rPr>
                <w:sz w:val="28"/>
                <w:szCs w:val="28"/>
              </w:rPr>
            </w:pPr>
            <w:r w:rsidRPr="008C3E6A">
              <w:rPr>
                <w:sz w:val="28"/>
                <w:szCs w:val="28"/>
              </w:rPr>
              <w:t>[3.1.1] - Предоставление коммунальных услуг</w:t>
            </w:r>
          </w:p>
          <w:p w:rsidR="00E51540" w:rsidRPr="008C3E6A" w:rsidRDefault="00E51540" w:rsidP="00242ACB">
            <w:pPr>
              <w:rPr>
                <w:sz w:val="28"/>
                <w:szCs w:val="28"/>
              </w:rPr>
            </w:pPr>
            <w:r w:rsidRPr="008C3E6A">
              <w:rPr>
                <w:sz w:val="28"/>
                <w:szCs w:val="28"/>
              </w:rPr>
              <w:t>[3.1.2] - Административные здания организаций, обеспечивающих предоставление коммунальных услуг</w:t>
            </w: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lastRenderedPageBreak/>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spacing w:before="100" w:after="100"/>
              <w:ind w:hanging="23"/>
              <w:rPr>
                <w:sz w:val="28"/>
                <w:szCs w:val="28"/>
              </w:rPr>
            </w:pPr>
            <w:r w:rsidRPr="008C3E6A">
              <w:rPr>
                <w:sz w:val="28"/>
                <w:szCs w:val="28"/>
              </w:rPr>
              <w:t xml:space="preserve"> 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 xml:space="preserve">проездов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rPr>
          <w:b/>
          <w:sz w:val="28"/>
          <w:szCs w:val="28"/>
        </w:rPr>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ОДЗ-2 указаны в статьях 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pPr>
    </w:p>
    <w:p w:rsidR="00E51540" w:rsidRPr="008C3E6A" w:rsidRDefault="00E51540" w:rsidP="00E51540">
      <w:pPr>
        <w:pStyle w:val="22222"/>
      </w:pPr>
      <w:bookmarkStart w:id="12" w:name="_Toc449000173"/>
      <w:bookmarkStart w:id="13" w:name="_Toc483580774"/>
      <w:r w:rsidRPr="008C3E6A">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12"/>
      <w:bookmarkEnd w:id="13"/>
    </w:p>
    <w:p w:rsidR="00E51540" w:rsidRPr="008C3E6A" w:rsidRDefault="00E51540" w:rsidP="00E51540">
      <w:pPr>
        <w:pStyle w:val="22222"/>
      </w:pPr>
    </w:p>
    <w:p w:rsidR="00E51540" w:rsidRPr="008C3E6A" w:rsidRDefault="00E51540" w:rsidP="00E51540">
      <w:pPr>
        <w:pStyle w:val="22222"/>
      </w:pPr>
      <w:r w:rsidRPr="008C3E6A">
        <w:t>ПРОИЗВОДСТВЕННАЯ ЗОНА (ПЗ)</w:t>
      </w:r>
    </w:p>
    <w:p w:rsidR="00E51540" w:rsidRPr="008C3E6A" w:rsidRDefault="00E51540" w:rsidP="00E51540">
      <w:pPr>
        <w:pStyle w:val="22222"/>
      </w:pPr>
    </w:p>
    <w:p w:rsidR="00E51540" w:rsidRPr="008C3E6A" w:rsidRDefault="00E51540" w:rsidP="00E51540">
      <w:pPr>
        <w:pStyle w:val="22222"/>
      </w:pPr>
      <w:r w:rsidRPr="008C3E6A">
        <w:lastRenderedPageBreak/>
        <w:t xml:space="preserve">ПЗ-1. Зона предприятий, </w:t>
      </w:r>
    </w:p>
    <w:p w:rsidR="00E51540" w:rsidRPr="008C3E6A" w:rsidRDefault="00E51540" w:rsidP="00E51540">
      <w:pPr>
        <w:pStyle w:val="22222"/>
      </w:pPr>
      <w:r w:rsidRPr="008C3E6A">
        <w:t xml:space="preserve">производств и объектов </w:t>
      </w:r>
      <w:r w:rsidRPr="008C3E6A">
        <w:rPr>
          <w:lang w:val="en-US"/>
        </w:rPr>
        <w:t>III</w:t>
      </w:r>
      <w:r w:rsidRPr="008C3E6A">
        <w:t xml:space="preserve"> класса опасности СЗЗ-</w:t>
      </w:r>
      <w:smartTag w:uri="urn:schemas-microsoft-com:office:smarttags" w:element="metricconverter">
        <w:smartTagPr>
          <w:attr w:name="ProductID" w:val="300 м"/>
        </w:smartTagPr>
        <w:r w:rsidRPr="008C3E6A">
          <w:t>300 м</w:t>
        </w:r>
      </w:smartTag>
      <w:r w:rsidRPr="008C3E6A">
        <w:t xml:space="preserve">.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8C3E6A" w:rsidRPr="008C3E6A" w:rsidTr="00242ACB">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Примечание</w:t>
            </w:r>
          </w:p>
        </w:tc>
      </w:tr>
      <w:tr w:rsidR="008C3E6A" w:rsidRPr="008C3E6A" w:rsidTr="00242ACB">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склады </w:t>
            </w:r>
          </w:p>
          <w:p w:rsidR="00E51540" w:rsidRPr="008C3E6A" w:rsidRDefault="00E51540" w:rsidP="00242ACB">
            <w:pPr>
              <w:rPr>
                <w:sz w:val="28"/>
                <w:szCs w:val="28"/>
              </w:rPr>
            </w:pPr>
            <w:r w:rsidRPr="008C3E6A">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roofErr w:type="gramStart"/>
            <w:r w:rsidRPr="008C3E6A">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складские площадки</w:t>
            </w:r>
          </w:p>
          <w:p w:rsidR="00E51540" w:rsidRPr="008C3E6A" w:rsidRDefault="00E51540" w:rsidP="00242ACB">
            <w:pPr>
              <w:rPr>
                <w:sz w:val="28"/>
                <w:szCs w:val="28"/>
              </w:rPr>
            </w:pPr>
            <w:r w:rsidRPr="008C3E6A">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r w:rsidRPr="008C3E6A">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jc w:val="left"/>
              <w:rPr>
                <w:sz w:val="28"/>
                <w:szCs w:val="28"/>
              </w:rPr>
            </w:pPr>
            <w:r w:rsidRPr="008C3E6A">
              <w:rPr>
                <w:sz w:val="28"/>
                <w:szCs w:val="28"/>
              </w:rPr>
              <w:t>обеспечение сельскохозяйственного производства</w:t>
            </w:r>
          </w:p>
          <w:p w:rsidR="00E51540" w:rsidRPr="008C3E6A" w:rsidRDefault="00E51540" w:rsidP="00242ACB">
            <w:pPr>
              <w:rPr>
                <w:sz w:val="28"/>
                <w:szCs w:val="28"/>
              </w:rPr>
            </w:pPr>
            <w:r w:rsidRPr="008C3E6A">
              <w:rPr>
                <w:sz w:val="28"/>
                <w:szCs w:val="28"/>
              </w:rPr>
              <w:t>код 1.18</w:t>
            </w:r>
          </w:p>
        </w:tc>
        <w:tc>
          <w:tcPr>
            <w:tcW w:w="7512" w:type="dxa"/>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r w:rsidRPr="008C3E6A">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объекты дорожного сервиса</w:t>
            </w:r>
          </w:p>
          <w:p w:rsidR="00E51540" w:rsidRPr="008C3E6A" w:rsidRDefault="00E51540" w:rsidP="00242ACB">
            <w:pPr>
              <w:rPr>
                <w:sz w:val="28"/>
                <w:szCs w:val="28"/>
              </w:rPr>
            </w:pPr>
            <w:r w:rsidRPr="008C3E6A">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outlineLvl w:val="4"/>
              <w:rPr>
                <w:sz w:val="28"/>
                <w:szCs w:val="28"/>
              </w:rPr>
            </w:pPr>
            <w:r w:rsidRPr="008C3E6A">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8C3E6A">
                <w:rPr>
                  <w:rStyle w:val="ad"/>
                  <w:color w:val="auto"/>
                  <w:sz w:val="28"/>
                  <w:szCs w:val="28"/>
                  <w:u w:val="none"/>
                </w:rPr>
                <w:t>кодами 4.9.1.1 - 4.9.1.4</w:t>
              </w:r>
            </w:hyperlink>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заправка транспортных средств</w:t>
            </w:r>
          </w:p>
          <w:p w:rsidR="00E51540" w:rsidRPr="008C3E6A" w:rsidRDefault="00E51540" w:rsidP="00242ACB">
            <w:pPr>
              <w:rPr>
                <w:sz w:val="28"/>
                <w:szCs w:val="28"/>
              </w:rPr>
            </w:pPr>
            <w:r w:rsidRPr="008C3E6A">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both"/>
              <w:outlineLvl w:val="3"/>
              <w:rPr>
                <w:sz w:val="28"/>
                <w:szCs w:val="28"/>
              </w:rPr>
            </w:pPr>
            <w:r w:rsidRPr="008C3E6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автомобильные мойки</w:t>
            </w:r>
          </w:p>
          <w:p w:rsidR="00E51540" w:rsidRPr="008C3E6A" w:rsidRDefault="00E51540" w:rsidP="00242ACB">
            <w:pPr>
              <w:rPr>
                <w:sz w:val="28"/>
                <w:szCs w:val="28"/>
              </w:rPr>
            </w:pPr>
            <w:r w:rsidRPr="008C3E6A">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both"/>
              <w:outlineLvl w:val="3"/>
              <w:rPr>
                <w:sz w:val="28"/>
                <w:szCs w:val="28"/>
              </w:rPr>
            </w:pPr>
            <w:r w:rsidRPr="008C3E6A">
              <w:rPr>
                <w:sz w:val="28"/>
                <w:szCs w:val="28"/>
              </w:rPr>
              <w:t>Размещение автомобильных моек, а также размещение магазинов сопутствующей торговли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ремонт автомобилей</w:t>
            </w:r>
          </w:p>
          <w:p w:rsidR="00E51540" w:rsidRPr="008C3E6A" w:rsidRDefault="00E51540" w:rsidP="00242ACB">
            <w:pPr>
              <w:rPr>
                <w:sz w:val="28"/>
                <w:szCs w:val="28"/>
              </w:rPr>
            </w:pPr>
            <w:r w:rsidRPr="008C3E6A">
              <w:rPr>
                <w:sz w:val="28"/>
                <w:szCs w:val="28"/>
              </w:rPr>
              <w:lastRenderedPageBreak/>
              <w:t>код 4.9.1.4</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both"/>
              <w:outlineLvl w:val="3"/>
              <w:rPr>
                <w:sz w:val="28"/>
                <w:szCs w:val="28"/>
              </w:rPr>
            </w:pPr>
            <w:r w:rsidRPr="008C3E6A">
              <w:rPr>
                <w:sz w:val="28"/>
                <w:szCs w:val="28"/>
              </w:rPr>
              <w:lastRenderedPageBreak/>
              <w:t xml:space="preserve">Размещение мастерских, предназначенных для ремонта и обслуживания автомобилей, и прочих объектов дорожного </w:t>
            </w:r>
            <w:r w:rsidRPr="008C3E6A">
              <w:rPr>
                <w:sz w:val="28"/>
                <w:szCs w:val="28"/>
              </w:rPr>
              <w:lastRenderedPageBreak/>
              <w:t>сервиса, а также размещение магазинов сопутствующей торговли</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41" w:anchor="block_10271" w:history="1">
              <w:r w:rsidRPr="008C3E6A">
                <w:rPr>
                  <w:rStyle w:val="ad"/>
                  <w:color w:val="auto"/>
                  <w:sz w:val="28"/>
                  <w:szCs w:val="28"/>
                  <w:u w:val="none"/>
                </w:rPr>
                <w:t>кодами 2.7.1</w:t>
              </w:r>
            </w:hyperlink>
            <w:r w:rsidRPr="008C3E6A">
              <w:rPr>
                <w:sz w:val="28"/>
                <w:szCs w:val="28"/>
              </w:rPr>
              <w:t xml:space="preserve">, </w:t>
            </w:r>
            <w:hyperlink r:id="rId42" w:anchor="block_1049" w:history="1">
              <w:r w:rsidRPr="008C3E6A">
                <w:rPr>
                  <w:rStyle w:val="ad"/>
                  <w:color w:val="auto"/>
                  <w:sz w:val="28"/>
                  <w:szCs w:val="28"/>
                  <w:u w:val="none"/>
                </w:rPr>
                <w:t>4.9</w:t>
              </w:r>
            </w:hyperlink>
            <w:r w:rsidRPr="008C3E6A">
              <w:rPr>
                <w:sz w:val="28"/>
                <w:szCs w:val="28"/>
              </w:rPr>
              <w:t xml:space="preserve">, </w:t>
            </w:r>
            <w:hyperlink r:id="rId43"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tcBorders>
              <w:top w:val="single" w:sz="4" w:space="0" w:color="auto"/>
              <w:left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ПЗ-1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ПЗ-1 не устанавливаются.</w:t>
      </w:r>
    </w:p>
    <w:p w:rsidR="00E51540" w:rsidRPr="008C3E6A" w:rsidRDefault="00E51540" w:rsidP="00E51540">
      <w:pPr>
        <w:pStyle w:val="22222"/>
      </w:pPr>
    </w:p>
    <w:p w:rsidR="00E51540" w:rsidRPr="008C3E6A" w:rsidRDefault="00E51540" w:rsidP="00E51540">
      <w:pPr>
        <w:pStyle w:val="22222"/>
      </w:pPr>
      <w:r w:rsidRPr="008C3E6A">
        <w:rPr>
          <w:i/>
        </w:rPr>
        <w:t xml:space="preserve"> </w:t>
      </w:r>
      <w:r w:rsidRPr="008C3E6A">
        <w:t>1.Основные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8C3E6A" w:rsidRPr="008C3E6A" w:rsidTr="00242ACB">
        <w:tc>
          <w:tcPr>
            <w:tcW w:w="2608" w:type="dxa"/>
            <w:shd w:val="clear" w:color="auto" w:fill="auto"/>
          </w:tcPr>
          <w:p w:rsidR="00E51540" w:rsidRPr="008C3E6A" w:rsidRDefault="00E51540" w:rsidP="00242ACB">
            <w:pP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E51540" w:rsidRPr="008C3E6A" w:rsidRDefault="00E51540" w:rsidP="00242ACB">
            <w:pP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608" w:type="dxa"/>
            <w:vMerge w:val="restart"/>
            <w:shd w:val="clear" w:color="auto" w:fill="auto"/>
          </w:tcPr>
          <w:p w:rsidR="00E51540" w:rsidRPr="008C3E6A" w:rsidRDefault="00E51540" w:rsidP="00242ACB">
            <w:pPr>
              <w:rPr>
                <w:sz w:val="28"/>
                <w:szCs w:val="28"/>
              </w:rPr>
            </w:pPr>
            <w:r w:rsidRPr="008C3E6A">
              <w:rPr>
                <w:sz w:val="28"/>
                <w:szCs w:val="28"/>
              </w:rPr>
              <w:t xml:space="preserve">[6.9] – </w:t>
            </w:r>
            <w:bookmarkStart w:id="14" w:name="sub_1069"/>
            <w:r w:rsidRPr="008C3E6A">
              <w:rPr>
                <w:sz w:val="28"/>
                <w:szCs w:val="28"/>
              </w:rPr>
              <w:t>Склады</w:t>
            </w:r>
            <w:bookmarkEnd w:id="14"/>
          </w:p>
          <w:p w:rsidR="00E51540" w:rsidRPr="008C3E6A" w:rsidRDefault="00E51540" w:rsidP="00242ACB">
            <w:pPr>
              <w:rPr>
                <w:sz w:val="28"/>
                <w:szCs w:val="28"/>
              </w:rPr>
            </w:pPr>
            <w:r w:rsidRPr="008C3E6A">
              <w:rPr>
                <w:sz w:val="28"/>
                <w:szCs w:val="28"/>
              </w:rPr>
              <w:t>[6.9.1] – Складские площадки</w:t>
            </w:r>
          </w:p>
          <w:p w:rsidR="00E51540" w:rsidRPr="008C3E6A" w:rsidRDefault="00E51540" w:rsidP="00242ACB">
            <w:pPr>
              <w:pStyle w:val="afff6"/>
              <w:jc w:val="left"/>
              <w:rPr>
                <w:sz w:val="28"/>
                <w:szCs w:val="28"/>
              </w:rPr>
            </w:pPr>
            <w:r w:rsidRPr="008C3E6A">
              <w:rPr>
                <w:sz w:val="28"/>
                <w:szCs w:val="28"/>
              </w:rPr>
              <w:t>[1.18] - Обеспечение сельскохозяйственного производства</w:t>
            </w:r>
          </w:p>
          <w:p w:rsidR="00E51540" w:rsidRPr="008C3E6A" w:rsidRDefault="00E51540" w:rsidP="00242ACB">
            <w:pPr>
              <w:rPr>
                <w:sz w:val="28"/>
                <w:szCs w:val="28"/>
              </w:rPr>
            </w:pPr>
            <w:r w:rsidRPr="008C3E6A">
              <w:rPr>
                <w:sz w:val="28"/>
                <w:szCs w:val="28"/>
              </w:rPr>
              <w:lastRenderedPageBreak/>
              <w:t xml:space="preserve">[4.9.1]- Объекты дорожного сервиса </w:t>
            </w:r>
          </w:p>
          <w:p w:rsidR="00E51540" w:rsidRPr="008C3E6A" w:rsidRDefault="00E51540" w:rsidP="00242ACB">
            <w:pPr>
              <w:rPr>
                <w:sz w:val="28"/>
                <w:szCs w:val="28"/>
              </w:rPr>
            </w:pPr>
            <w:r w:rsidRPr="008C3E6A">
              <w:rPr>
                <w:sz w:val="28"/>
                <w:szCs w:val="28"/>
              </w:rPr>
              <w:t>[4.9.1.1] - Заправка транспортных средств</w:t>
            </w:r>
          </w:p>
          <w:p w:rsidR="00E51540" w:rsidRPr="008C3E6A" w:rsidRDefault="00E51540" w:rsidP="00242ACB">
            <w:pPr>
              <w:rPr>
                <w:sz w:val="28"/>
                <w:szCs w:val="28"/>
              </w:rPr>
            </w:pPr>
            <w:r w:rsidRPr="008C3E6A">
              <w:rPr>
                <w:sz w:val="28"/>
                <w:szCs w:val="28"/>
              </w:rPr>
              <w:t>[4.9.1.3] - Автомобильные мойки</w:t>
            </w:r>
          </w:p>
          <w:p w:rsidR="00E51540" w:rsidRPr="008C3E6A" w:rsidRDefault="00E51540" w:rsidP="00242ACB">
            <w:pPr>
              <w:rPr>
                <w:sz w:val="28"/>
                <w:szCs w:val="28"/>
              </w:rPr>
            </w:pPr>
            <w:r w:rsidRPr="008C3E6A">
              <w:rPr>
                <w:sz w:val="28"/>
                <w:szCs w:val="28"/>
              </w:rPr>
              <w:t>[4.9.1.4] - Ремонт автомобилей</w:t>
            </w:r>
          </w:p>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lastRenderedPageBreak/>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 xml:space="preserve">Максимальная площадь земельного участка </w:t>
            </w:r>
            <w:r w:rsidRPr="008C3E6A">
              <w:rPr>
                <w:sz w:val="28"/>
                <w:szCs w:val="28"/>
              </w:rPr>
              <w:lastRenderedPageBreak/>
              <w:t>(</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lastRenderedPageBreak/>
              <w:t>25000</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3/15</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70</w:t>
            </w:r>
          </w:p>
        </w:tc>
      </w:tr>
      <w:tr w:rsidR="00E51540"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w:t>
            </w:r>
          </w:p>
          <w:p w:rsidR="00E51540" w:rsidRPr="008C3E6A" w:rsidRDefault="00E51540" w:rsidP="00242ACB">
            <w:pPr>
              <w:tabs>
                <w:tab w:val="left" w:pos="2520"/>
              </w:tabs>
              <w:ind w:hanging="23"/>
              <w:rPr>
                <w:sz w:val="28"/>
                <w:szCs w:val="28"/>
              </w:rPr>
            </w:pPr>
            <w:r w:rsidRPr="008C3E6A">
              <w:rPr>
                <w:sz w:val="28"/>
                <w:szCs w:val="28"/>
              </w:rPr>
              <w:t>площадей;</w:t>
            </w:r>
          </w:p>
          <w:p w:rsidR="00E51540" w:rsidRPr="008C3E6A" w:rsidRDefault="00E51540" w:rsidP="00242ACB">
            <w:pPr>
              <w:tabs>
                <w:tab w:val="left" w:pos="2520"/>
              </w:tabs>
              <w:ind w:hanging="23"/>
              <w:rPr>
                <w:sz w:val="28"/>
                <w:szCs w:val="28"/>
              </w:rPr>
            </w:pPr>
            <w:r w:rsidRPr="008C3E6A">
              <w:rPr>
                <w:sz w:val="28"/>
                <w:szCs w:val="28"/>
              </w:rPr>
              <w:t>проездов (в метрах)</w:t>
            </w:r>
          </w:p>
        </w:tc>
        <w:tc>
          <w:tcPr>
            <w:tcW w:w="1382" w:type="dxa"/>
            <w:shd w:val="clear" w:color="auto" w:fill="auto"/>
          </w:tcPr>
          <w:p w:rsidR="00E51540" w:rsidRPr="008C3E6A" w:rsidRDefault="00E51540" w:rsidP="00242ACB">
            <w:pPr>
              <w:tabs>
                <w:tab w:val="left" w:pos="2520"/>
              </w:tabs>
              <w:rPr>
                <w:sz w:val="28"/>
                <w:szCs w:val="28"/>
              </w:rPr>
            </w:pPr>
          </w:p>
          <w:p w:rsidR="00E51540" w:rsidRPr="008C3E6A" w:rsidRDefault="00E51540" w:rsidP="00242ACB">
            <w:pPr>
              <w:tabs>
                <w:tab w:val="left" w:pos="2520"/>
              </w:tabs>
              <w:rPr>
                <w:sz w:val="28"/>
                <w:szCs w:val="28"/>
              </w:rPr>
            </w:pPr>
            <w:r w:rsidRPr="008C3E6A">
              <w:rPr>
                <w:sz w:val="28"/>
                <w:szCs w:val="28"/>
              </w:rPr>
              <w:t>6</w:t>
            </w:r>
          </w:p>
          <w:p w:rsidR="00E51540" w:rsidRPr="008C3E6A" w:rsidRDefault="00E51540" w:rsidP="00242ACB">
            <w:pPr>
              <w:tabs>
                <w:tab w:val="left" w:pos="2520"/>
              </w:tabs>
              <w:rPr>
                <w:sz w:val="28"/>
                <w:szCs w:val="28"/>
              </w:rPr>
            </w:pPr>
            <w:r w:rsidRPr="008C3E6A">
              <w:rPr>
                <w:sz w:val="28"/>
                <w:szCs w:val="28"/>
              </w:rPr>
              <w:t>6</w:t>
            </w:r>
          </w:p>
        </w:tc>
      </w:tr>
    </w:tbl>
    <w:p w:rsidR="00E51540" w:rsidRPr="008C3E6A" w:rsidRDefault="00E51540" w:rsidP="00E51540">
      <w:pPr>
        <w:pStyle w:val="22222"/>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ПЗ-1 указаны в статьях 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pPr>
    </w:p>
    <w:p w:rsidR="00E51540" w:rsidRPr="008C3E6A" w:rsidRDefault="00E51540" w:rsidP="00E51540">
      <w:pPr>
        <w:pStyle w:val="22222"/>
      </w:pPr>
      <w:r w:rsidRPr="008C3E6A">
        <w:t xml:space="preserve">ПЗ-2. Зона предприятий, </w:t>
      </w:r>
    </w:p>
    <w:p w:rsidR="00E51540" w:rsidRPr="008C3E6A" w:rsidRDefault="00E51540" w:rsidP="00E51540">
      <w:pPr>
        <w:pStyle w:val="22222"/>
      </w:pPr>
      <w:r w:rsidRPr="008C3E6A">
        <w:t xml:space="preserve">производств и объектов </w:t>
      </w:r>
      <w:r w:rsidRPr="008C3E6A">
        <w:rPr>
          <w:lang w:val="en-US"/>
        </w:rPr>
        <w:t>IV</w:t>
      </w:r>
      <w:r w:rsidRPr="008C3E6A">
        <w:t xml:space="preserve"> класса опасности СЗЗ-</w:t>
      </w:r>
      <w:smartTag w:uri="urn:schemas-microsoft-com:office:smarttags" w:element="metricconverter">
        <w:smartTagPr>
          <w:attr w:name="ProductID" w:val="100 м"/>
        </w:smartTagPr>
        <w:r w:rsidRPr="008C3E6A">
          <w:t>100 м</w:t>
        </w:r>
      </w:smartTag>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rPr>
          <w:lang w:val="ru-RU"/>
        </w:rPr>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rPr>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8C3E6A" w:rsidRPr="008C3E6A" w:rsidTr="00242ACB">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Примечание</w:t>
            </w:r>
          </w:p>
        </w:tc>
      </w:tr>
      <w:tr w:rsidR="008C3E6A" w:rsidRPr="008C3E6A" w:rsidTr="00242ACB">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proofErr w:type="spellStart"/>
            <w:proofErr w:type="gramStart"/>
            <w:r w:rsidRPr="008C3E6A">
              <w:rPr>
                <w:sz w:val="28"/>
                <w:szCs w:val="28"/>
              </w:rPr>
              <w:t>производствен-ная</w:t>
            </w:r>
            <w:proofErr w:type="spellEnd"/>
            <w:proofErr w:type="gramEnd"/>
            <w:r w:rsidRPr="008C3E6A">
              <w:rPr>
                <w:sz w:val="28"/>
                <w:szCs w:val="28"/>
              </w:rPr>
              <w:t xml:space="preserve"> </w:t>
            </w:r>
            <w:proofErr w:type="spellStart"/>
            <w:r w:rsidRPr="008C3E6A">
              <w:rPr>
                <w:sz w:val="28"/>
                <w:szCs w:val="28"/>
              </w:rPr>
              <w:t>деятель-ность</w:t>
            </w:r>
            <w:proofErr w:type="spellEnd"/>
            <w:r w:rsidRPr="008C3E6A">
              <w:rPr>
                <w:sz w:val="28"/>
                <w:szCs w:val="28"/>
              </w:rPr>
              <w:t xml:space="preserve"> </w:t>
            </w:r>
          </w:p>
          <w:p w:rsidR="00E51540" w:rsidRPr="008C3E6A" w:rsidRDefault="00E51540" w:rsidP="00242ACB">
            <w:pPr>
              <w:rPr>
                <w:sz w:val="28"/>
                <w:szCs w:val="28"/>
              </w:rPr>
            </w:pPr>
            <w:r w:rsidRPr="008C3E6A">
              <w:rPr>
                <w:sz w:val="28"/>
                <w:szCs w:val="28"/>
              </w:rPr>
              <w:t>код 6.0</w:t>
            </w:r>
          </w:p>
        </w:tc>
        <w:tc>
          <w:tcPr>
            <w:tcW w:w="7512" w:type="dxa"/>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r w:rsidRPr="008C3E6A">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объекты </w:t>
            </w:r>
            <w:r w:rsidRPr="008C3E6A">
              <w:rPr>
                <w:sz w:val="28"/>
                <w:szCs w:val="28"/>
              </w:rPr>
              <w:lastRenderedPageBreak/>
              <w:t>дорожного сервиса</w:t>
            </w:r>
          </w:p>
          <w:p w:rsidR="00E51540" w:rsidRPr="008C3E6A" w:rsidRDefault="00E51540" w:rsidP="00242ACB">
            <w:pPr>
              <w:rPr>
                <w:sz w:val="28"/>
                <w:szCs w:val="28"/>
              </w:rPr>
            </w:pPr>
            <w:r w:rsidRPr="008C3E6A">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outlineLvl w:val="4"/>
              <w:rPr>
                <w:sz w:val="28"/>
                <w:szCs w:val="28"/>
              </w:rPr>
            </w:pPr>
            <w:r w:rsidRPr="008C3E6A">
              <w:rPr>
                <w:sz w:val="28"/>
                <w:szCs w:val="28"/>
              </w:rPr>
              <w:lastRenderedPageBreak/>
              <w:t xml:space="preserve">Размещение зданий и сооружений дорожного сервиса. </w:t>
            </w:r>
            <w:r w:rsidRPr="008C3E6A">
              <w:rPr>
                <w:sz w:val="28"/>
                <w:szCs w:val="28"/>
              </w:rPr>
              <w:lastRenderedPageBreak/>
              <w:t xml:space="preserve">Содержание данного вида разрешенного использования включает в себя содержание видов разрешенного использования с </w:t>
            </w:r>
            <w:hyperlink r:id="rId44" w:anchor="block_14911" w:history="1">
              <w:r w:rsidRPr="008C3E6A">
                <w:rPr>
                  <w:rStyle w:val="ad"/>
                  <w:color w:val="auto"/>
                  <w:sz w:val="28"/>
                  <w:szCs w:val="28"/>
                  <w:u w:val="none"/>
                </w:rPr>
                <w:t>кодами 4.9.1.1 - 4.9.1.4</w:t>
              </w:r>
            </w:hyperlink>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lastRenderedPageBreak/>
              <w:t>заправка транспортных средств</w:t>
            </w:r>
          </w:p>
          <w:p w:rsidR="00E51540" w:rsidRPr="008C3E6A" w:rsidRDefault="00E51540" w:rsidP="00242ACB">
            <w:pPr>
              <w:rPr>
                <w:sz w:val="28"/>
                <w:szCs w:val="28"/>
              </w:rPr>
            </w:pPr>
            <w:r w:rsidRPr="008C3E6A">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both"/>
              <w:outlineLvl w:val="3"/>
              <w:rPr>
                <w:sz w:val="28"/>
                <w:szCs w:val="28"/>
              </w:rPr>
            </w:pPr>
            <w:r w:rsidRPr="008C3E6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C3E6A"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автомобильные мойки</w:t>
            </w:r>
          </w:p>
          <w:p w:rsidR="00E51540" w:rsidRPr="008C3E6A" w:rsidRDefault="00E51540" w:rsidP="00242ACB">
            <w:pPr>
              <w:rPr>
                <w:sz w:val="28"/>
                <w:szCs w:val="28"/>
              </w:rPr>
            </w:pPr>
            <w:r w:rsidRPr="008C3E6A">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both"/>
              <w:outlineLvl w:val="3"/>
              <w:rPr>
                <w:sz w:val="28"/>
                <w:szCs w:val="28"/>
              </w:rPr>
            </w:pPr>
            <w:r w:rsidRPr="008C3E6A">
              <w:rPr>
                <w:sz w:val="28"/>
                <w:szCs w:val="28"/>
              </w:rPr>
              <w:t>Размещение автомобильных моек, а также размещение магазинов сопутствующей торговли</w:t>
            </w:r>
          </w:p>
        </w:tc>
      </w:tr>
      <w:tr w:rsidR="00E51540" w:rsidRPr="008C3E6A" w:rsidTr="00242ACB">
        <w:tc>
          <w:tcPr>
            <w:tcW w:w="2127"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ремонт автомобилей</w:t>
            </w:r>
          </w:p>
          <w:p w:rsidR="00E51540" w:rsidRPr="008C3E6A" w:rsidRDefault="00E51540" w:rsidP="00242ACB">
            <w:pPr>
              <w:rPr>
                <w:sz w:val="28"/>
                <w:szCs w:val="28"/>
              </w:rPr>
            </w:pPr>
            <w:r w:rsidRPr="008C3E6A">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both"/>
              <w:outlineLvl w:val="3"/>
              <w:rPr>
                <w:sz w:val="28"/>
                <w:szCs w:val="28"/>
              </w:rPr>
            </w:pPr>
            <w:r w:rsidRPr="008C3E6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ПЗ-2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ПЗ-2 не устанавливаются.</w:t>
      </w:r>
    </w:p>
    <w:p w:rsidR="00E51540" w:rsidRPr="008C3E6A" w:rsidRDefault="00E51540" w:rsidP="00E51540">
      <w:pPr>
        <w:pStyle w:val="22222"/>
      </w:pPr>
    </w:p>
    <w:p w:rsidR="00E51540" w:rsidRPr="008C3E6A" w:rsidRDefault="00E51540" w:rsidP="00E51540">
      <w:pPr>
        <w:pStyle w:val="22222"/>
      </w:pPr>
      <w:r w:rsidRPr="008C3E6A">
        <w:rPr>
          <w:i/>
        </w:rPr>
        <w:t xml:space="preserve"> </w:t>
      </w:r>
      <w:r w:rsidRPr="008C3E6A">
        <w:t>1.Основные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tabs>
          <w:tab w:val="left" w:pos="2520"/>
        </w:tabs>
        <w:spacing w:after="100"/>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8C3E6A" w:rsidRPr="008C3E6A" w:rsidTr="00242ACB">
        <w:tc>
          <w:tcPr>
            <w:tcW w:w="2608" w:type="dxa"/>
            <w:shd w:val="clear" w:color="auto" w:fill="auto"/>
          </w:tcPr>
          <w:p w:rsidR="00E51540" w:rsidRPr="008C3E6A" w:rsidRDefault="00E51540" w:rsidP="00242ACB">
            <w:pP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E51540" w:rsidRPr="008C3E6A" w:rsidRDefault="00E51540" w:rsidP="00242ACB">
            <w:pP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608" w:type="dxa"/>
            <w:vMerge w:val="restart"/>
            <w:shd w:val="clear" w:color="auto" w:fill="auto"/>
          </w:tcPr>
          <w:p w:rsidR="00E51540" w:rsidRPr="008C3E6A" w:rsidRDefault="00E51540" w:rsidP="00242ACB">
            <w:pPr>
              <w:rPr>
                <w:sz w:val="28"/>
                <w:szCs w:val="28"/>
              </w:rPr>
            </w:pPr>
            <w:r w:rsidRPr="008C3E6A">
              <w:rPr>
                <w:sz w:val="28"/>
                <w:szCs w:val="28"/>
              </w:rPr>
              <w:t>[6.0] - Производственная деятельность</w:t>
            </w:r>
          </w:p>
          <w:p w:rsidR="00E51540" w:rsidRPr="008C3E6A" w:rsidRDefault="00E51540" w:rsidP="00242ACB">
            <w:pPr>
              <w:rPr>
                <w:sz w:val="28"/>
                <w:szCs w:val="28"/>
              </w:rPr>
            </w:pPr>
            <w:r w:rsidRPr="008C3E6A">
              <w:rPr>
                <w:sz w:val="28"/>
                <w:szCs w:val="28"/>
              </w:rPr>
              <w:t xml:space="preserve">[4.9.1]- Объекты дорожного сервиса </w:t>
            </w:r>
          </w:p>
          <w:p w:rsidR="00E51540" w:rsidRPr="008C3E6A" w:rsidRDefault="00E51540" w:rsidP="00242ACB">
            <w:pPr>
              <w:rPr>
                <w:sz w:val="28"/>
                <w:szCs w:val="28"/>
              </w:rPr>
            </w:pPr>
            <w:r w:rsidRPr="008C3E6A">
              <w:rPr>
                <w:sz w:val="28"/>
                <w:szCs w:val="28"/>
              </w:rPr>
              <w:t>[4.9.1.1] - Заправка транспортных средств</w:t>
            </w:r>
          </w:p>
          <w:p w:rsidR="00E51540" w:rsidRPr="008C3E6A" w:rsidRDefault="00E51540" w:rsidP="00242ACB">
            <w:pPr>
              <w:rPr>
                <w:sz w:val="28"/>
                <w:szCs w:val="28"/>
              </w:rPr>
            </w:pPr>
            <w:r w:rsidRPr="008C3E6A">
              <w:rPr>
                <w:sz w:val="28"/>
                <w:szCs w:val="28"/>
              </w:rPr>
              <w:t>[4.9.1.3] - Автомобильные мойки</w:t>
            </w:r>
          </w:p>
          <w:p w:rsidR="00E51540" w:rsidRPr="008C3E6A" w:rsidRDefault="00E51540" w:rsidP="00242ACB">
            <w:pPr>
              <w:rPr>
                <w:sz w:val="28"/>
                <w:szCs w:val="28"/>
              </w:rPr>
            </w:pPr>
            <w:r w:rsidRPr="008C3E6A">
              <w:rPr>
                <w:sz w:val="28"/>
                <w:szCs w:val="28"/>
              </w:rPr>
              <w:t xml:space="preserve">[4.9.1.4] - Ремонт </w:t>
            </w:r>
            <w:r w:rsidRPr="008C3E6A">
              <w:rPr>
                <w:sz w:val="28"/>
                <w:szCs w:val="28"/>
              </w:rPr>
              <w:lastRenderedPageBreak/>
              <w:t>автомобилей</w:t>
            </w:r>
          </w:p>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lastRenderedPageBreak/>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20000</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 xml:space="preserve">Предельное количество этажей и/или </w:t>
            </w:r>
            <w:r w:rsidRPr="008C3E6A">
              <w:rPr>
                <w:sz w:val="28"/>
                <w:szCs w:val="28"/>
              </w:rPr>
              <w:lastRenderedPageBreak/>
              <w:t>предельная высота зданий, строений, сооружений (м)</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lastRenderedPageBreak/>
              <w:t>3/12</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70</w:t>
            </w:r>
          </w:p>
        </w:tc>
      </w:tr>
      <w:tr w:rsidR="00E51540" w:rsidRPr="008C3E6A" w:rsidTr="00242ACB">
        <w:tc>
          <w:tcPr>
            <w:tcW w:w="2608" w:type="dxa"/>
            <w:vMerge/>
            <w:shd w:val="clear" w:color="auto" w:fill="auto"/>
          </w:tcPr>
          <w:p w:rsidR="00E51540" w:rsidRPr="008C3E6A" w:rsidRDefault="00E51540" w:rsidP="00242ACB">
            <w:pPr>
              <w:rPr>
                <w:sz w:val="28"/>
                <w:szCs w:val="28"/>
              </w:rPr>
            </w:pPr>
          </w:p>
        </w:tc>
        <w:tc>
          <w:tcPr>
            <w:tcW w:w="5864"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w:t>
            </w:r>
          </w:p>
          <w:p w:rsidR="00E51540" w:rsidRPr="008C3E6A" w:rsidRDefault="00E51540" w:rsidP="00242ACB">
            <w:pPr>
              <w:tabs>
                <w:tab w:val="left" w:pos="2520"/>
              </w:tabs>
              <w:ind w:hanging="23"/>
              <w:rPr>
                <w:sz w:val="28"/>
                <w:szCs w:val="28"/>
              </w:rPr>
            </w:pPr>
            <w:r w:rsidRPr="008C3E6A">
              <w:rPr>
                <w:sz w:val="28"/>
                <w:szCs w:val="28"/>
              </w:rPr>
              <w:t>площадей;</w:t>
            </w:r>
          </w:p>
          <w:p w:rsidR="00E51540" w:rsidRPr="008C3E6A" w:rsidRDefault="00E51540" w:rsidP="00242ACB">
            <w:pPr>
              <w:tabs>
                <w:tab w:val="left" w:pos="2520"/>
              </w:tabs>
              <w:ind w:hanging="23"/>
              <w:rPr>
                <w:sz w:val="28"/>
                <w:szCs w:val="28"/>
              </w:rPr>
            </w:pPr>
            <w:r w:rsidRPr="008C3E6A">
              <w:rPr>
                <w:sz w:val="28"/>
                <w:szCs w:val="28"/>
              </w:rPr>
              <w:t>проездов (в метрах)</w:t>
            </w:r>
          </w:p>
        </w:tc>
        <w:tc>
          <w:tcPr>
            <w:tcW w:w="1382" w:type="dxa"/>
            <w:shd w:val="clear" w:color="auto" w:fill="auto"/>
          </w:tcPr>
          <w:p w:rsidR="00E51540" w:rsidRPr="008C3E6A" w:rsidRDefault="00E51540" w:rsidP="00242ACB">
            <w:pPr>
              <w:tabs>
                <w:tab w:val="left" w:pos="2520"/>
              </w:tabs>
              <w:rPr>
                <w:sz w:val="28"/>
                <w:szCs w:val="28"/>
              </w:rPr>
            </w:pPr>
          </w:p>
          <w:p w:rsidR="00E51540" w:rsidRPr="008C3E6A" w:rsidRDefault="00E51540" w:rsidP="00242ACB">
            <w:pPr>
              <w:tabs>
                <w:tab w:val="left" w:pos="2520"/>
              </w:tabs>
              <w:rPr>
                <w:sz w:val="28"/>
                <w:szCs w:val="28"/>
              </w:rPr>
            </w:pPr>
            <w:r w:rsidRPr="008C3E6A">
              <w:rPr>
                <w:sz w:val="28"/>
                <w:szCs w:val="28"/>
              </w:rPr>
              <w:t>6</w:t>
            </w:r>
          </w:p>
          <w:p w:rsidR="00E51540" w:rsidRPr="008C3E6A" w:rsidRDefault="00E51540" w:rsidP="00242ACB">
            <w:pPr>
              <w:tabs>
                <w:tab w:val="left" w:pos="2520"/>
              </w:tabs>
              <w:rPr>
                <w:sz w:val="28"/>
                <w:szCs w:val="28"/>
              </w:rPr>
            </w:pPr>
            <w:r w:rsidRPr="008C3E6A">
              <w:rPr>
                <w:sz w:val="28"/>
                <w:szCs w:val="28"/>
              </w:rPr>
              <w:t>6</w:t>
            </w:r>
          </w:p>
        </w:tc>
      </w:tr>
    </w:tbl>
    <w:p w:rsidR="00E51540" w:rsidRPr="008C3E6A" w:rsidRDefault="00E51540" w:rsidP="00E51540">
      <w:pPr>
        <w:pStyle w:val="22222"/>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ПЗ-2 указаны в статьях 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pPr>
    </w:p>
    <w:p w:rsidR="00E51540" w:rsidRPr="008C3E6A" w:rsidRDefault="00E51540" w:rsidP="00E51540">
      <w:pPr>
        <w:pStyle w:val="22222"/>
      </w:pPr>
      <w:r w:rsidRPr="008C3E6A">
        <w:t xml:space="preserve">ПЗ-3. Зона предприятий,  </w:t>
      </w:r>
    </w:p>
    <w:p w:rsidR="00E51540" w:rsidRPr="008C3E6A" w:rsidRDefault="00E51540" w:rsidP="00E51540">
      <w:pPr>
        <w:pStyle w:val="22222"/>
      </w:pPr>
      <w:r w:rsidRPr="008C3E6A">
        <w:t xml:space="preserve">производств и объектов </w:t>
      </w:r>
      <w:r w:rsidRPr="008C3E6A">
        <w:rPr>
          <w:lang w:val="en-US"/>
        </w:rPr>
        <w:t>V</w:t>
      </w:r>
      <w:r w:rsidRPr="008C3E6A">
        <w:t xml:space="preserve"> класса опасности СЗЗ-</w:t>
      </w:r>
      <w:smartTag w:uri="urn:schemas-microsoft-com:office:smarttags" w:element="metricconverter">
        <w:smartTagPr>
          <w:attr w:name="ProductID" w:val="50 м"/>
        </w:smartTagPr>
        <w:r w:rsidRPr="008C3E6A">
          <w:t>50 м</w:t>
        </w:r>
      </w:smartTag>
      <w:r w:rsidRPr="008C3E6A">
        <w:t xml:space="preserve"> без размещения объектов пищевой промышленности</w:t>
      </w:r>
    </w:p>
    <w:p w:rsidR="00E51540" w:rsidRPr="008C3E6A" w:rsidRDefault="00E51540" w:rsidP="00E51540">
      <w:pPr>
        <w:pStyle w:val="22222"/>
      </w:pPr>
    </w:p>
    <w:p w:rsidR="00E51540" w:rsidRPr="008C3E6A" w:rsidRDefault="00E51540" w:rsidP="00E51540">
      <w:pPr>
        <w:pStyle w:val="22222"/>
      </w:pPr>
      <w:r w:rsidRPr="008C3E6A">
        <w:t>ОСНОВНЫЕ ВИДЫ И ПАРАМЕТРЫ</w:t>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8C3E6A" w:rsidRPr="008C3E6A" w:rsidTr="00242ACB">
        <w:trPr>
          <w:trHeight w:val="322"/>
        </w:trPr>
        <w:tc>
          <w:tcPr>
            <w:tcW w:w="2411"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Примечание</w:t>
            </w:r>
          </w:p>
        </w:tc>
      </w:tr>
      <w:tr w:rsidR="008C3E6A" w:rsidRPr="008C3E6A" w:rsidTr="00242ACB">
        <w:trPr>
          <w:trHeight w:val="322"/>
        </w:trPr>
        <w:tc>
          <w:tcPr>
            <w:tcW w:w="2411"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предпринимательство </w:t>
            </w:r>
          </w:p>
          <w:p w:rsidR="00E51540" w:rsidRPr="008C3E6A" w:rsidRDefault="00E51540" w:rsidP="00242ACB">
            <w:pPr>
              <w:rPr>
                <w:sz w:val="28"/>
                <w:szCs w:val="28"/>
              </w:rPr>
            </w:pPr>
            <w:r w:rsidRPr="008C3E6A">
              <w:rPr>
                <w:sz w:val="28"/>
                <w:szCs w:val="28"/>
              </w:rPr>
              <w:t xml:space="preserve">код 4.0  </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45" w:anchor="block_1041" w:history="1">
              <w:r w:rsidRPr="008C3E6A">
                <w:rPr>
                  <w:rStyle w:val="ad"/>
                  <w:color w:val="auto"/>
                  <w:sz w:val="28"/>
                  <w:szCs w:val="28"/>
                  <w:u w:val="none"/>
                </w:rPr>
                <w:t>кодами 4.1-4.10</w:t>
              </w:r>
            </w:hyperlink>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предоставление коммунальных услуг</w:t>
            </w:r>
          </w:p>
          <w:p w:rsidR="00E51540" w:rsidRPr="008C3E6A" w:rsidRDefault="00E51540" w:rsidP="00242ACB">
            <w:pPr>
              <w:rPr>
                <w:sz w:val="28"/>
                <w:szCs w:val="28"/>
              </w:rPr>
            </w:pPr>
            <w:r w:rsidRPr="008C3E6A">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proofErr w:type="gramStart"/>
            <w:r w:rsidRPr="008C3E6A">
              <w:rPr>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8C3E6A">
              <w:rPr>
                <w:sz w:val="28"/>
                <w:szCs w:val="28"/>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lastRenderedPageBreak/>
              <w:t>административные 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склады</w:t>
            </w:r>
          </w:p>
          <w:p w:rsidR="00E51540" w:rsidRPr="008C3E6A" w:rsidRDefault="00E51540" w:rsidP="00242ACB">
            <w:pPr>
              <w:rPr>
                <w:sz w:val="28"/>
                <w:szCs w:val="28"/>
              </w:rPr>
            </w:pPr>
            <w:r w:rsidRPr="008C3E6A">
              <w:rPr>
                <w:sz w:val="28"/>
                <w:szCs w:val="28"/>
              </w:rPr>
              <w:t>код 6.9</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proofErr w:type="gramStart"/>
            <w:r w:rsidRPr="008C3E6A">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складские площадки</w:t>
            </w:r>
          </w:p>
          <w:p w:rsidR="00E51540" w:rsidRPr="008C3E6A" w:rsidRDefault="00E51540" w:rsidP="00242ACB">
            <w:pPr>
              <w:rPr>
                <w:sz w:val="28"/>
                <w:szCs w:val="28"/>
              </w:rPr>
            </w:pPr>
            <w:r w:rsidRPr="008C3E6A">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r w:rsidRPr="008C3E6A">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8C3E6A" w:rsidRPr="008C3E6A" w:rsidTr="00242ACB">
        <w:tc>
          <w:tcPr>
            <w:tcW w:w="2411" w:type="dxa"/>
          </w:tcPr>
          <w:p w:rsidR="00E51540" w:rsidRPr="008C3E6A" w:rsidRDefault="00E51540" w:rsidP="00242ACB">
            <w:pPr>
              <w:pStyle w:val="nienie"/>
              <w:tabs>
                <w:tab w:val="num" w:pos="-142"/>
              </w:tabs>
              <w:ind w:left="0" w:firstLine="0"/>
              <w:jc w:val="left"/>
              <w:rPr>
                <w:rFonts w:ascii="Times New Roman" w:hAnsi="Times New Roman" w:cs="Times New Roman"/>
                <w:sz w:val="28"/>
                <w:szCs w:val="28"/>
              </w:rPr>
            </w:pPr>
            <w:r w:rsidRPr="008C3E6A">
              <w:rPr>
                <w:rFonts w:ascii="Times New Roman" w:hAnsi="Times New Roman" w:cs="Times New Roman"/>
                <w:sz w:val="28"/>
                <w:szCs w:val="28"/>
              </w:rPr>
              <w:t>бытовое обслуживание код 3.3</w:t>
            </w:r>
          </w:p>
        </w:tc>
        <w:tc>
          <w:tcPr>
            <w:tcW w:w="7512" w:type="dxa"/>
          </w:tcPr>
          <w:p w:rsidR="00E51540" w:rsidRPr="008C3E6A" w:rsidRDefault="00E51540" w:rsidP="00242ACB">
            <w:pPr>
              <w:widowControl w:val="0"/>
              <w:rPr>
                <w:rFonts w:eastAsia="Arial"/>
                <w:sz w:val="28"/>
                <w:szCs w:val="28"/>
              </w:rPr>
            </w:pPr>
            <w:r w:rsidRPr="008C3E6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C3E6A" w:rsidRPr="008C3E6A" w:rsidTr="00242ACB">
        <w:tc>
          <w:tcPr>
            <w:tcW w:w="2411" w:type="dxa"/>
          </w:tcPr>
          <w:p w:rsidR="00E51540" w:rsidRPr="008C3E6A" w:rsidRDefault="00E51540" w:rsidP="00242ACB">
            <w:pPr>
              <w:rPr>
                <w:sz w:val="28"/>
                <w:szCs w:val="28"/>
              </w:rPr>
            </w:pPr>
            <w:r w:rsidRPr="008C3E6A">
              <w:rPr>
                <w:sz w:val="28"/>
                <w:szCs w:val="28"/>
              </w:rPr>
              <w:t>объекты дорожного сервиса</w:t>
            </w:r>
          </w:p>
          <w:p w:rsidR="00E51540" w:rsidRPr="008C3E6A" w:rsidRDefault="00E51540" w:rsidP="00242ACB">
            <w:pPr>
              <w:rPr>
                <w:sz w:val="28"/>
                <w:szCs w:val="28"/>
              </w:rPr>
            </w:pPr>
            <w:r w:rsidRPr="008C3E6A">
              <w:rPr>
                <w:sz w:val="28"/>
                <w:szCs w:val="28"/>
              </w:rPr>
              <w:t>код 4.9.1</w:t>
            </w:r>
          </w:p>
        </w:tc>
        <w:tc>
          <w:tcPr>
            <w:tcW w:w="7512" w:type="dxa"/>
          </w:tcPr>
          <w:p w:rsidR="00E51540" w:rsidRPr="008C3E6A" w:rsidRDefault="00E51540" w:rsidP="00242ACB">
            <w:pPr>
              <w:outlineLvl w:val="4"/>
              <w:rPr>
                <w:sz w:val="28"/>
                <w:szCs w:val="28"/>
              </w:rPr>
            </w:pPr>
            <w:r w:rsidRPr="008C3E6A">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6" w:anchor="block_14911" w:history="1">
              <w:r w:rsidRPr="008C3E6A">
                <w:rPr>
                  <w:rStyle w:val="ad"/>
                  <w:color w:val="auto"/>
                  <w:sz w:val="28"/>
                  <w:szCs w:val="28"/>
                  <w:u w:val="none"/>
                </w:rPr>
                <w:t>кодами 4.9.1.1 - 4.9.1.4</w:t>
              </w:r>
            </w:hyperlink>
          </w:p>
        </w:tc>
      </w:tr>
      <w:tr w:rsidR="008C3E6A" w:rsidRPr="008C3E6A" w:rsidTr="00242ACB">
        <w:tc>
          <w:tcPr>
            <w:tcW w:w="2411" w:type="dxa"/>
          </w:tcPr>
          <w:p w:rsidR="00E51540" w:rsidRPr="008C3E6A" w:rsidRDefault="00E51540" w:rsidP="00242ACB">
            <w:pPr>
              <w:rPr>
                <w:sz w:val="28"/>
                <w:szCs w:val="28"/>
              </w:rPr>
            </w:pPr>
            <w:r w:rsidRPr="008C3E6A">
              <w:rPr>
                <w:sz w:val="28"/>
                <w:szCs w:val="28"/>
              </w:rPr>
              <w:t>обеспечение дорожного отдыха</w:t>
            </w:r>
          </w:p>
          <w:p w:rsidR="00E51540" w:rsidRPr="008C3E6A" w:rsidRDefault="00E51540" w:rsidP="00242ACB">
            <w:pPr>
              <w:rPr>
                <w:sz w:val="28"/>
                <w:szCs w:val="28"/>
              </w:rPr>
            </w:pPr>
            <w:r w:rsidRPr="008C3E6A">
              <w:rPr>
                <w:sz w:val="28"/>
                <w:szCs w:val="28"/>
              </w:rPr>
              <w:t>код 4.9.1.2</w:t>
            </w:r>
          </w:p>
        </w:tc>
        <w:tc>
          <w:tcPr>
            <w:tcW w:w="7512" w:type="dxa"/>
          </w:tcPr>
          <w:p w:rsidR="00E51540" w:rsidRPr="008C3E6A" w:rsidRDefault="00E51540" w:rsidP="00242ACB">
            <w:pPr>
              <w:outlineLvl w:val="4"/>
              <w:rPr>
                <w:sz w:val="28"/>
                <w:szCs w:val="28"/>
              </w:rPr>
            </w:pPr>
            <w:r w:rsidRPr="008C3E6A">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8C3E6A" w:rsidRPr="008C3E6A" w:rsidTr="00242ACB">
        <w:tc>
          <w:tcPr>
            <w:tcW w:w="2411" w:type="dxa"/>
          </w:tcPr>
          <w:p w:rsidR="00E51540" w:rsidRPr="008C3E6A" w:rsidRDefault="00E51540" w:rsidP="00242ACB">
            <w:pPr>
              <w:rPr>
                <w:sz w:val="28"/>
                <w:szCs w:val="28"/>
              </w:rPr>
            </w:pPr>
            <w:r w:rsidRPr="008C3E6A">
              <w:rPr>
                <w:sz w:val="28"/>
                <w:szCs w:val="28"/>
              </w:rPr>
              <w:t>автомобильные мойки</w:t>
            </w:r>
          </w:p>
          <w:p w:rsidR="00E51540" w:rsidRPr="008C3E6A" w:rsidRDefault="00E51540" w:rsidP="00242ACB">
            <w:pPr>
              <w:rPr>
                <w:sz w:val="28"/>
                <w:szCs w:val="28"/>
              </w:rPr>
            </w:pPr>
            <w:r w:rsidRPr="008C3E6A">
              <w:rPr>
                <w:sz w:val="28"/>
                <w:szCs w:val="28"/>
              </w:rPr>
              <w:lastRenderedPageBreak/>
              <w:t>код 4.9.1.3</w:t>
            </w:r>
          </w:p>
        </w:tc>
        <w:tc>
          <w:tcPr>
            <w:tcW w:w="7512" w:type="dxa"/>
          </w:tcPr>
          <w:p w:rsidR="00E51540" w:rsidRPr="008C3E6A" w:rsidRDefault="00E51540" w:rsidP="00242ACB">
            <w:pPr>
              <w:jc w:val="both"/>
              <w:outlineLvl w:val="3"/>
              <w:rPr>
                <w:sz w:val="28"/>
                <w:szCs w:val="28"/>
              </w:rPr>
            </w:pPr>
            <w:r w:rsidRPr="008C3E6A">
              <w:rPr>
                <w:sz w:val="28"/>
                <w:szCs w:val="28"/>
              </w:rPr>
              <w:lastRenderedPageBreak/>
              <w:t>Размещение автомобильных моек, а также размещение магазинов сопутствующей торговли</w:t>
            </w:r>
          </w:p>
        </w:tc>
      </w:tr>
      <w:tr w:rsidR="008C3E6A" w:rsidRPr="008C3E6A" w:rsidTr="00242ACB">
        <w:tc>
          <w:tcPr>
            <w:tcW w:w="2411" w:type="dxa"/>
          </w:tcPr>
          <w:p w:rsidR="00E51540" w:rsidRPr="008C3E6A" w:rsidRDefault="00E51540" w:rsidP="00242ACB">
            <w:pPr>
              <w:rPr>
                <w:sz w:val="28"/>
                <w:szCs w:val="28"/>
              </w:rPr>
            </w:pPr>
            <w:r w:rsidRPr="008C3E6A">
              <w:rPr>
                <w:sz w:val="28"/>
                <w:szCs w:val="28"/>
              </w:rPr>
              <w:lastRenderedPageBreak/>
              <w:t>ремонт автомобилей</w:t>
            </w:r>
          </w:p>
          <w:p w:rsidR="00E51540" w:rsidRPr="008C3E6A" w:rsidRDefault="00E51540" w:rsidP="00242ACB">
            <w:pPr>
              <w:rPr>
                <w:sz w:val="28"/>
                <w:szCs w:val="28"/>
              </w:rPr>
            </w:pPr>
            <w:r w:rsidRPr="008C3E6A">
              <w:rPr>
                <w:sz w:val="28"/>
                <w:szCs w:val="28"/>
              </w:rPr>
              <w:t>код 4.9.1.4</w:t>
            </w:r>
          </w:p>
        </w:tc>
        <w:tc>
          <w:tcPr>
            <w:tcW w:w="7512" w:type="dxa"/>
          </w:tcPr>
          <w:p w:rsidR="00E51540" w:rsidRPr="008C3E6A" w:rsidRDefault="00E51540" w:rsidP="00242ACB">
            <w:pPr>
              <w:jc w:val="both"/>
              <w:outlineLvl w:val="3"/>
              <w:rPr>
                <w:sz w:val="28"/>
                <w:szCs w:val="28"/>
              </w:rPr>
            </w:pPr>
            <w:r w:rsidRPr="008C3E6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C3E6A" w:rsidRPr="008C3E6A" w:rsidTr="00242ACB">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512" w:type="dxa"/>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47" w:anchor="block_10271" w:history="1">
              <w:r w:rsidRPr="008C3E6A">
                <w:rPr>
                  <w:rStyle w:val="ad"/>
                  <w:color w:val="auto"/>
                  <w:sz w:val="28"/>
                  <w:szCs w:val="28"/>
                  <w:u w:val="none"/>
                </w:rPr>
                <w:t>кодами 2.7.1</w:t>
              </w:r>
            </w:hyperlink>
            <w:r w:rsidRPr="008C3E6A">
              <w:rPr>
                <w:sz w:val="28"/>
                <w:szCs w:val="28"/>
              </w:rPr>
              <w:t xml:space="preserve">, </w:t>
            </w:r>
            <w:hyperlink r:id="rId48" w:anchor="block_1049" w:history="1">
              <w:r w:rsidRPr="008C3E6A">
                <w:rPr>
                  <w:rStyle w:val="ad"/>
                  <w:color w:val="auto"/>
                  <w:sz w:val="28"/>
                  <w:szCs w:val="28"/>
                  <w:u w:val="none"/>
                </w:rPr>
                <w:t>4.9</w:t>
              </w:r>
            </w:hyperlink>
            <w:r w:rsidRPr="008C3E6A">
              <w:rPr>
                <w:sz w:val="28"/>
                <w:szCs w:val="28"/>
              </w:rPr>
              <w:t xml:space="preserve">, </w:t>
            </w:r>
            <w:hyperlink r:id="rId49"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ПЗ-3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ПЗ-3 не устанавливаются.</w:t>
      </w:r>
    </w:p>
    <w:p w:rsidR="00E51540" w:rsidRPr="008C3E6A" w:rsidRDefault="00E51540" w:rsidP="00E51540">
      <w:pPr>
        <w:pStyle w:val="22222"/>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[3.1.1] - Предоставление коммунальных услуг</w:t>
            </w:r>
          </w:p>
          <w:p w:rsidR="00E51540" w:rsidRPr="008C3E6A" w:rsidRDefault="00E51540" w:rsidP="00242ACB">
            <w:pPr>
              <w:rPr>
                <w:sz w:val="28"/>
                <w:szCs w:val="28"/>
              </w:rPr>
            </w:pPr>
            <w:r w:rsidRPr="008C3E6A">
              <w:rPr>
                <w:sz w:val="28"/>
                <w:szCs w:val="28"/>
              </w:rPr>
              <w:t xml:space="preserve">[3.1.2] - Административные </w:t>
            </w:r>
            <w:r w:rsidRPr="008C3E6A">
              <w:rPr>
                <w:sz w:val="28"/>
                <w:szCs w:val="28"/>
              </w:rPr>
              <w:lastRenderedPageBreak/>
              <w:t>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[3.3] - Бытовое обслуживание</w:t>
            </w:r>
          </w:p>
          <w:p w:rsidR="00E51540" w:rsidRPr="008C3E6A" w:rsidRDefault="00E51540" w:rsidP="00242ACB">
            <w:pPr>
              <w:rPr>
                <w:sz w:val="28"/>
                <w:szCs w:val="28"/>
              </w:rPr>
            </w:pPr>
            <w:r w:rsidRPr="008C3E6A">
              <w:rPr>
                <w:sz w:val="28"/>
                <w:szCs w:val="28"/>
              </w:rPr>
              <w:t xml:space="preserve">[4.0] - Предпринимательство </w:t>
            </w:r>
          </w:p>
          <w:p w:rsidR="00E51540" w:rsidRPr="008C3E6A" w:rsidRDefault="00E51540" w:rsidP="00242ACB">
            <w:pPr>
              <w:rPr>
                <w:sz w:val="28"/>
                <w:szCs w:val="28"/>
              </w:rPr>
            </w:pPr>
            <w:r w:rsidRPr="008C3E6A">
              <w:rPr>
                <w:sz w:val="28"/>
                <w:szCs w:val="28"/>
              </w:rPr>
              <w:t>[6.9.1] - Складские площадки</w:t>
            </w:r>
          </w:p>
          <w:p w:rsidR="00E51540" w:rsidRPr="008C3E6A" w:rsidRDefault="00E51540" w:rsidP="00242ACB">
            <w:pPr>
              <w:rPr>
                <w:sz w:val="28"/>
                <w:szCs w:val="28"/>
              </w:rPr>
            </w:pPr>
            <w:proofErr w:type="gramStart"/>
            <w:r w:rsidRPr="008C3E6A">
              <w:rPr>
                <w:sz w:val="28"/>
                <w:szCs w:val="28"/>
              </w:rPr>
              <w:t>]4.9.1] - Объекты дорожного сервиса</w:t>
            </w:r>
            <w:proofErr w:type="gramEnd"/>
          </w:p>
          <w:p w:rsidR="00E51540" w:rsidRPr="008C3E6A" w:rsidRDefault="00E51540" w:rsidP="00242ACB">
            <w:pPr>
              <w:rPr>
                <w:sz w:val="28"/>
                <w:szCs w:val="28"/>
              </w:rPr>
            </w:pPr>
            <w:proofErr w:type="gramStart"/>
            <w:r w:rsidRPr="008C3E6A">
              <w:rPr>
                <w:sz w:val="28"/>
                <w:szCs w:val="28"/>
              </w:rPr>
              <w:t>]4.9.1.2] - Обеспечение дорожного отдыха</w:t>
            </w:r>
            <w:proofErr w:type="gramEnd"/>
          </w:p>
          <w:p w:rsidR="00E51540" w:rsidRPr="008C3E6A" w:rsidRDefault="00E51540" w:rsidP="00242ACB">
            <w:pPr>
              <w:rPr>
                <w:sz w:val="28"/>
                <w:szCs w:val="28"/>
              </w:rPr>
            </w:pPr>
            <w:proofErr w:type="gramStart"/>
            <w:r w:rsidRPr="008C3E6A">
              <w:rPr>
                <w:sz w:val="28"/>
                <w:szCs w:val="28"/>
              </w:rPr>
              <w:t xml:space="preserve">]4.9.1.3] - </w:t>
            </w:r>
            <w:proofErr w:type="gramEnd"/>
          </w:p>
          <w:p w:rsidR="00E51540" w:rsidRPr="008C3E6A" w:rsidRDefault="00E51540" w:rsidP="00242ACB">
            <w:pPr>
              <w:rPr>
                <w:sz w:val="28"/>
                <w:szCs w:val="28"/>
              </w:rPr>
            </w:pPr>
            <w:r w:rsidRPr="008C3E6A">
              <w:rPr>
                <w:sz w:val="28"/>
                <w:szCs w:val="28"/>
              </w:rPr>
              <w:t>Автомобильные мойки</w:t>
            </w:r>
          </w:p>
          <w:p w:rsidR="00E51540" w:rsidRPr="008C3E6A" w:rsidRDefault="00E51540" w:rsidP="00242ACB">
            <w:pPr>
              <w:rPr>
                <w:sz w:val="28"/>
                <w:szCs w:val="28"/>
              </w:rPr>
            </w:pPr>
            <w:proofErr w:type="gramStart"/>
            <w:r w:rsidRPr="008C3E6A">
              <w:rPr>
                <w:sz w:val="28"/>
                <w:szCs w:val="28"/>
              </w:rPr>
              <w:t>]4.9.1.4] - Ремонт автомобилей</w:t>
            </w:r>
            <w:proofErr w:type="gramEnd"/>
          </w:p>
        </w:tc>
        <w:tc>
          <w:tcPr>
            <w:tcW w:w="5749" w:type="dxa"/>
            <w:shd w:val="clear" w:color="auto" w:fill="auto"/>
          </w:tcPr>
          <w:p w:rsidR="00E51540" w:rsidRPr="008C3E6A" w:rsidRDefault="00E51540" w:rsidP="00242ACB">
            <w:pPr>
              <w:rPr>
                <w:sz w:val="28"/>
                <w:szCs w:val="28"/>
              </w:rPr>
            </w:pPr>
            <w:r w:rsidRPr="008C3E6A">
              <w:rPr>
                <w:sz w:val="28"/>
                <w:szCs w:val="28"/>
              </w:rPr>
              <w:lastRenderedPageBreak/>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 xml:space="preserve">Минимальная площадь для объектов инженерного обеспечения и объектов вспомогательного инженерного назначения </w:t>
            </w:r>
            <w:r w:rsidRPr="008C3E6A">
              <w:rPr>
                <w:sz w:val="28"/>
                <w:szCs w:val="28"/>
              </w:rPr>
              <w:lastRenderedPageBreak/>
              <w:t>(</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lastRenderedPageBreak/>
              <w:t>500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150000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 xml:space="preserve"> проездов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rPr>
          <w:lang w:val="ru-RU"/>
        </w:rPr>
      </w:pPr>
      <w:r w:rsidRPr="008C3E6A">
        <w:t>2. Ограничения и особенности использования земельных участков и объектов капитального строительства</w:t>
      </w:r>
    </w:p>
    <w:p w:rsidR="00E51540" w:rsidRPr="008C3E6A" w:rsidRDefault="00E51540" w:rsidP="00E51540">
      <w:pPr>
        <w:pStyle w:val="22222"/>
        <w:rPr>
          <w:lang w:val="ru-RU"/>
        </w:rPr>
      </w:pPr>
    </w:p>
    <w:p w:rsidR="00E51540" w:rsidRPr="008C3E6A" w:rsidRDefault="00E51540" w:rsidP="00E51540">
      <w:pPr>
        <w:pStyle w:val="11111"/>
      </w:pPr>
      <w:r w:rsidRPr="008C3E6A">
        <w:t>Ограничения и особенности использования земельных участков и объектов капитального строительства в зоне ПЗ-3 указаны в статьях 42-49 настоящих Правил.</w:t>
      </w: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rPr>
          <w:lang w:val="ru-RU"/>
        </w:rPr>
      </w:pPr>
    </w:p>
    <w:p w:rsidR="00E51540" w:rsidRPr="008C3E6A" w:rsidRDefault="00E51540" w:rsidP="00E51540">
      <w:pPr>
        <w:pStyle w:val="22222"/>
        <w:rPr>
          <w:lang w:val="ru-RU"/>
        </w:rPr>
      </w:pPr>
    </w:p>
    <w:p w:rsidR="00E51540" w:rsidRPr="008C3E6A" w:rsidRDefault="00E51540" w:rsidP="00E51540">
      <w:pPr>
        <w:pStyle w:val="22222"/>
        <w:rPr>
          <w:lang w:val="ru-RU"/>
        </w:rPr>
      </w:pPr>
    </w:p>
    <w:p w:rsidR="00E51540" w:rsidRPr="008C3E6A" w:rsidRDefault="00E51540" w:rsidP="00E51540">
      <w:pPr>
        <w:pStyle w:val="22222"/>
      </w:pPr>
      <w:r w:rsidRPr="008C3E6A">
        <w:t xml:space="preserve">ПЗ-4. Зона предприятий,  </w:t>
      </w:r>
    </w:p>
    <w:p w:rsidR="00E51540" w:rsidRPr="008C3E6A" w:rsidRDefault="00E51540" w:rsidP="00E51540">
      <w:pPr>
        <w:pStyle w:val="22222"/>
      </w:pPr>
      <w:r w:rsidRPr="008C3E6A">
        <w:t xml:space="preserve">производств и объектов </w:t>
      </w:r>
      <w:r w:rsidRPr="008C3E6A">
        <w:rPr>
          <w:lang w:val="en-US"/>
        </w:rPr>
        <w:t>V</w:t>
      </w:r>
      <w:r w:rsidRPr="008C3E6A">
        <w:t xml:space="preserve"> класса опасности СЗЗ-</w:t>
      </w:r>
      <w:smartTag w:uri="urn:schemas-microsoft-com:office:smarttags" w:element="metricconverter">
        <w:smartTagPr>
          <w:attr w:name="ProductID" w:val="50 м"/>
        </w:smartTagPr>
        <w:r w:rsidRPr="008C3E6A">
          <w:t>50 м</w:t>
        </w:r>
      </w:smartTag>
      <w:r w:rsidRPr="008C3E6A">
        <w:t xml:space="preserve"> с размещением объектов пищевой промышленности</w:t>
      </w:r>
    </w:p>
    <w:p w:rsidR="00E51540" w:rsidRPr="008C3E6A" w:rsidRDefault="00E51540" w:rsidP="00E51540">
      <w:pPr>
        <w:pStyle w:val="22222"/>
      </w:pPr>
    </w:p>
    <w:p w:rsidR="00E51540" w:rsidRPr="008C3E6A" w:rsidRDefault="00E51540" w:rsidP="00E51540">
      <w:pPr>
        <w:pStyle w:val="22222"/>
      </w:pPr>
      <w:r w:rsidRPr="008C3E6A">
        <w:t>ОСНОВНЫЕ ВИДЫ И ПАРАМЕТРЫ</w:t>
      </w:r>
    </w:p>
    <w:p w:rsidR="00E51540" w:rsidRPr="008C3E6A" w:rsidRDefault="00E51540" w:rsidP="00E51540">
      <w:pPr>
        <w:pStyle w:val="22222"/>
      </w:pPr>
      <w:r w:rsidRPr="008C3E6A">
        <w:lastRenderedPageBreak/>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8C3E6A" w:rsidRPr="008C3E6A" w:rsidTr="00242ACB">
        <w:trPr>
          <w:trHeight w:val="322"/>
        </w:trPr>
        <w:tc>
          <w:tcPr>
            <w:tcW w:w="2411"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Примечание</w:t>
            </w:r>
          </w:p>
        </w:tc>
      </w:tr>
      <w:tr w:rsidR="008C3E6A" w:rsidRPr="008C3E6A" w:rsidTr="00242ACB">
        <w:trPr>
          <w:trHeight w:val="322"/>
        </w:trPr>
        <w:tc>
          <w:tcPr>
            <w:tcW w:w="2411"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предпринимательство </w:t>
            </w:r>
          </w:p>
          <w:p w:rsidR="00E51540" w:rsidRPr="008C3E6A" w:rsidRDefault="00E51540" w:rsidP="00242ACB">
            <w:pPr>
              <w:rPr>
                <w:sz w:val="28"/>
                <w:szCs w:val="28"/>
              </w:rPr>
            </w:pPr>
            <w:r w:rsidRPr="008C3E6A">
              <w:rPr>
                <w:sz w:val="28"/>
                <w:szCs w:val="28"/>
              </w:rPr>
              <w:t xml:space="preserve">код 4.0  </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50" w:anchor="block_1041" w:history="1">
              <w:r w:rsidRPr="008C3E6A">
                <w:rPr>
                  <w:rStyle w:val="ad"/>
                  <w:color w:val="auto"/>
                  <w:sz w:val="28"/>
                  <w:szCs w:val="28"/>
                  <w:u w:val="none"/>
                </w:rPr>
                <w:t>кодами 4.1-4.10</w:t>
              </w:r>
            </w:hyperlink>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предоставление коммунальных услуг</w:t>
            </w:r>
          </w:p>
          <w:p w:rsidR="00E51540" w:rsidRPr="008C3E6A" w:rsidRDefault="00E51540" w:rsidP="00242ACB">
            <w:pPr>
              <w:rPr>
                <w:sz w:val="28"/>
                <w:szCs w:val="28"/>
              </w:rPr>
            </w:pPr>
            <w:r w:rsidRPr="008C3E6A">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proofErr w:type="gramStart"/>
            <w:r w:rsidRPr="008C3E6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административные 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склады</w:t>
            </w:r>
          </w:p>
          <w:p w:rsidR="00E51540" w:rsidRPr="008C3E6A" w:rsidRDefault="00E51540" w:rsidP="00242ACB">
            <w:pPr>
              <w:rPr>
                <w:sz w:val="28"/>
                <w:szCs w:val="28"/>
              </w:rPr>
            </w:pPr>
            <w:r w:rsidRPr="008C3E6A">
              <w:rPr>
                <w:sz w:val="28"/>
                <w:szCs w:val="28"/>
              </w:rPr>
              <w:t>код 6.9</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proofErr w:type="gramStart"/>
            <w:r w:rsidRPr="008C3E6A">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складские </w:t>
            </w:r>
            <w:r w:rsidRPr="008C3E6A">
              <w:rPr>
                <w:sz w:val="28"/>
                <w:szCs w:val="28"/>
              </w:rPr>
              <w:lastRenderedPageBreak/>
              <w:t>площадки</w:t>
            </w:r>
          </w:p>
          <w:p w:rsidR="00E51540" w:rsidRPr="008C3E6A" w:rsidRDefault="00E51540" w:rsidP="00242ACB">
            <w:pPr>
              <w:rPr>
                <w:sz w:val="28"/>
                <w:szCs w:val="28"/>
              </w:rPr>
            </w:pPr>
            <w:r w:rsidRPr="008C3E6A">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r w:rsidRPr="008C3E6A">
              <w:rPr>
                <w:sz w:val="28"/>
                <w:szCs w:val="28"/>
              </w:rPr>
              <w:lastRenderedPageBreak/>
              <w:t xml:space="preserve">Временное хранение, распределение и перевалка грузов (за </w:t>
            </w:r>
            <w:r w:rsidRPr="008C3E6A">
              <w:rPr>
                <w:sz w:val="28"/>
                <w:szCs w:val="28"/>
              </w:rPr>
              <w:lastRenderedPageBreak/>
              <w:t>исключением хранения стратегических запасов) на открытом воздухе</w:t>
            </w:r>
          </w:p>
        </w:tc>
      </w:tr>
      <w:tr w:rsidR="008C3E6A" w:rsidRPr="008C3E6A" w:rsidTr="00242ACB">
        <w:tc>
          <w:tcPr>
            <w:tcW w:w="2411" w:type="dxa"/>
          </w:tcPr>
          <w:p w:rsidR="00E51540" w:rsidRPr="008C3E6A" w:rsidRDefault="00E51540" w:rsidP="00242ACB">
            <w:pPr>
              <w:pStyle w:val="nienie"/>
              <w:tabs>
                <w:tab w:val="num" w:pos="-142"/>
              </w:tabs>
              <w:ind w:left="0" w:firstLine="0"/>
              <w:jc w:val="left"/>
              <w:rPr>
                <w:rFonts w:ascii="Times New Roman" w:hAnsi="Times New Roman" w:cs="Times New Roman"/>
                <w:sz w:val="28"/>
                <w:szCs w:val="28"/>
              </w:rPr>
            </w:pPr>
            <w:r w:rsidRPr="008C3E6A">
              <w:rPr>
                <w:rFonts w:ascii="Times New Roman" w:hAnsi="Times New Roman" w:cs="Times New Roman"/>
                <w:sz w:val="28"/>
                <w:szCs w:val="28"/>
              </w:rPr>
              <w:lastRenderedPageBreak/>
              <w:t>бытовое обслуживание код 3.3</w:t>
            </w:r>
          </w:p>
        </w:tc>
        <w:tc>
          <w:tcPr>
            <w:tcW w:w="7512" w:type="dxa"/>
          </w:tcPr>
          <w:p w:rsidR="00E51540" w:rsidRPr="008C3E6A" w:rsidRDefault="00E51540" w:rsidP="00242ACB">
            <w:pPr>
              <w:widowControl w:val="0"/>
              <w:rPr>
                <w:rFonts w:eastAsia="Arial"/>
                <w:sz w:val="28"/>
                <w:szCs w:val="28"/>
              </w:rPr>
            </w:pPr>
            <w:r w:rsidRPr="008C3E6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C3E6A" w:rsidRPr="008C3E6A" w:rsidTr="00242ACB">
        <w:tc>
          <w:tcPr>
            <w:tcW w:w="2411" w:type="dxa"/>
          </w:tcPr>
          <w:p w:rsidR="00E51540" w:rsidRPr="008C3E6A" w:rsidRDefault="00E51540" w:rsidP="00242ACB">
            <w:pPr>
              <w:rPr>
                <w:sz w:val="28"/>
                <w:szCs w:val="28"/>
              </w:rPr>
            </w:pPr>
            <w:r w:rsidRPr="008C3E6A">
              <w:rPr>
                <w:sz w:val="28"/>
                <w:szCs w:val="28"/>
              </w:rPr>
              <w:t xml:space="preserve">пищевая промышленность </w:t>
            </w:r>
          </w:p>
          <w:p w:rsidR="00E51540" w:rsidRPr="008C3E6A" w:rsidRDefault="00E51540" w:rsidP="00242ACB">
            <w:pPr>
              <w:rPr>
                <w:sz w:val="28"/>
                <w:szCs w:val="28"/>
              </w:rPr>
            </w:pPr>
            <w:r w:rsidRPr="008C3E6A">
              <w:rPr>
                <w:sz w:val="28"/>
                <w:szCs w:val="28"/>
              </w:rPr>
              <w:t>код 6.4</w:t>
            </w:r>
          </w:p>
        </w:tc>
        <w:tc>
          <w:tcPr>
            <w:tcW w:w="7512" w:type="dxa"/>
          </w:tcPr>
          <w:p w:rsidR="00E51540" w:rsidRPr="008C3E6A" w:rsidRDefault="00E51540" w:rsidP="00242ACB">
            <w:pPr>
              <w:outlineLvl w:val="4"/>
              <w:rPr>
                <w:sz w:val="28"/>
                <w:szCs w:val="28"/>
              </w:rPr>
            </w:pPr>
            <w:r w:rsidRPr="008C3E6A">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8C3E6A" w:rsidRPr="008C3E6A" w:rsidTr="00242ACB">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512" w:type="dxa"/>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51" w:anchor="block_10271" w:history="1">
              <w:r w:rsidRPr="008C3E6A">
                <w:rPr>
                  <w:rStyle w:val="ad"/>
                  <w:color w:val="auto"/>
                  <w:sz w:val="28"/>
                  <w:szCs w:val="28"/>
                  <w:u w:val="none"/>
                </w:rPr>
                <w:t>кодами 2.7.1</w:t>
              </w:r>
            </w:hyperlink>
            <w:r w:rsidRPr="008C3E6A">
              <w:rPr>
                <w:sz w:val="28"/>
                <w:szCs w:val="28"/>
              </w:rPr>
              <w:t xml:space="preserve">, </w:t>
            </w:r>
            <w:hyperlink r:id="rId52" w:anchor="block_1049" w:history="1">
              <w:r w:rsidRPr="008C3E6A">
                <w:rPr>
                  <w:rStyle w:val="ad"/>
                  <w:color w:val="auto"/>
                  <w:sz w:val="28"/>
                  <w:szCs w:val="28"/>
                  <w:u w:val="none"/>
                </w:rPr>
                <w:t>4.9</w:t>
              </w:r>
            </w:hyperlink>
            <w:r w:rsidRPr="008C3E6A">
              <w:rPr>
                <w:sz w:val="28"/>
                <w:szCs w:val="28"/>
              </w:rPr>
              <w:t xml:space="preserve">, </w:t>
            </w:r>
            <w:hyperlink r:id="rId53"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c>
          <w:tcPr>
            <w:tcW w:w="2411"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jc w:val="center"/>
        <w:rPr>
          <w:b/>
          <w:sz w:val="28"/>
          <w:szCs w:val="28"/>
        </w:rPr>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ПЗ-4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ПЗ-4 не устанавливаются.</w:t>
      </w:r>
    </w:p>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 xml:space="preserve">Виды разрешенного использования земельных участков </w:t>
            </w:r>
            <w:r w:rsidRPr="008C3E6A">
              <w:rPr>
                <w:sz w:val="28"/>
                <w:szCs w:val="28"/>
              </w:rPr>
              <w:lastRenderedPageBreak/>
              <w:t>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lastRenderedPageBreak/>
              <w:t>[3.1.1] - Предоставление коммунальных услуг</w:t>
            </w:r>
          </w:p>
          <w:p w:rsidR="00E51540" w:rsidRPr="008C3E6A" w:rsidRDefault="00E51540" w:rsidP="00242ACB">
            <w:pPr>
              <w:rPr>
                <w:sz w:val="28"/>
                <w:szCs w:val="28"/>
              </w:rPr>
            </w:pPr>
            <w:r w:rsidRPr="008C3E6A">
              <w:rPr>
                <w:sz w:val="28"/>
                <w:szCs w:val="28"/>
              </w:rPr>
              <w:t>[3.1.2] - Административные 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 xml:space="preserve"> [3.3] - Бытовое обслуживание</w:t>
            </w:r>
          </w:p>
          <w:p w:rsidR="00E51540" w:rsidRPr="008C3E6A" w:rsidRDefault="00E51540" w:rsidP="00242ACB">
            <w:pPr>
              <w:rPr>
                <w:sz w:val="28"/>
                <w:szCs w:val="28"/>
              </w:rPr>
            </w:pPr>
            <w:r w:rsidRPr="008C3E6A">
              <w:rPr>
                <w:sz w:val="28"/>
                <w:szCs w:val="28"/>
              </w:rPr>
              <w:t xml:space="preserve">[4.0] - Предпринимательство </w:t>
            </w:r>
          </w:p>
          <w:p w:rsidR="00E51540" w:rsidRPr="008C3E6A" w:rsidRDefault="00E51540" w:rsidP="00242ACB">
            <w:pPr>
              <w:rPr>
                <w:sz w:val="28"/>
                <w:szCs w:val="28"/>
              </w:rPr>
            </w:pPr>
            <w:r w:rsidRPr="008C3E6A">
              <w:rPr>
                <w:sz w:val="28"/>
                <w:szCs w:val="28"/>
              </w:rPr>
              <w:t>[6.9] – Склады</w:t>
            </w:r>
          </w:p>
          <w:p w:rsidR="00E51540" w:rsidRPr="008C3E6A" w:rsidRDefault="00E51540" w:rsidP="00242ACB">
            <w:pPr>
              <w:rPr>
                <w:sz w:val="28"/>
                <w:szCs w:val="28"/>
              </w:rPr>
            </w:pPr>
            <w:r w:rsidRPr="008C3E6A">
              <w:rPr>
                <w:sz w:val="28"/>
                <w:szCs w:val="28"/>
              </w:rPr>
              <w:t>[6.9.1] - Складские площадки</w:t>
            </w:r>
          </w:p>
          <w:p w:rsidR="00E51540" w:rsidRPr="008C3E6A" w:rsidRDefault="00E51540" w:rsidP="00242ACB">
            <w:pPr>
              <w:rPr>
                <w:sz w:val="28"/>
                <w:szCs w:val="28"/>
              </w:rPr>
            </w:pPr>
            <w:r w:rsidRPr="008C3E6A">
              <w:rPr>
                <w:sz w:val="28"/>
                <w:szCs w:val="28"/>
              </w:rPr>
              <w:t>[6] – Пищевая промышленность</w:t>
            </w:r>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150000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 xml:space="preserve"> проездов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ПЗ-4 указаны в статьях 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ind w:firstLine="426"/>
        <w:jc w:val="center"/>
        <w:rPr>
          <w:b/>
          <w:bCs/>
          <w:sz w:val="28"/>
          <w:szCs w:val="28"/>
        </w:rPr>
      </w:pPr>
    </w:p>
    <w:p w:rsidR="00E51540" w:rsidRPr="008C3E6A" w:rsidRDefault="00E51540" w:rsidP="00E51540">
      <w:pPr>
        <w:ind w:firstLine="426"/>
        <w:jc w:val="center"/>
        <w:rPr>
          <w:b/>
          <w:sz w:val="28"/>
          <w:szCs w:val="28"/>
        </w:rPr>
      </w:pPr>
      <w:r w:rsidRPr="008C3E6A">
        <w:rPr>
          <w:b/>
          <w:bCs/>
          <w:sz w:val="28"/>
          <w:szCs w:val="28"/>
        </w:rPr>
        <w:t xml:space="preserve">ПЗ-5. Зона производственных предприятий не имеющих СЗЗ </w:t>
      </w:r>
      <w:r w:rsidRPr="008C3E6A">
        <w:rPr>
          <w:b/>
          <w:sz w:val="28"/>
          <w:szCs w:val="28"/>
        </w:rPr>
        <w:t xml:space="preserve"> </w:t>
      </w:r>
    </w:p>
    <w:p w:rsidR="00E51540" w:rsidRPr="008C3E6A" w:rsidRDefault="00E51540" w:rsidP="00E51540">
      <w:pPr>
        <w:rPr>
          <w:sz w:val="28"/>
          <w:szCs w:val="28"/>
        </w:rPr>
      </w:pPr>
    </w:p>
    <w:p w:rsidR="00E51540" w:rsidRPr="008C3E6A" w:rsidRDefault="00E51540" w:rsidP="00E51540">
      <w:pPr>
        <w:tabs>
          <w:tab w:val="left" w:pos="2520"/>
        </w:tabs>
        <w:ind w:firstLine="426"/>
        <w:jc w:val="center"/>
        <w:rPr>
          <w:b/>
          <w:sz w:val="28"/>
          <w:szCs w:val="28"/>
        </w:rPr>
      </w:pPr>
      <w:r w:rsidRPr="008C3E6A">
        <w:rPr>
          <w:b/>
          <w:sz w:val="28"/>
          <w:szCs w:val="28"/>
        </w:rPr>
        <w:t>ОСНОВНЫЕ ВИДЫ И ПАРАМЕТРЫ</w:t>
      </w:r>
    </w:p>
    <w:p w:rsidR="00E51540" w:rsidRPr="008C3E6A" w:rsidRDefault="00E51540" w:rsidP="00E51540">
      <w:pPr>
        <w:jc w:val="center"/>
        <w:rPr>
          <w:b/>
          <w:sz w:val="28"/>
          <w:szCs w:val="28"/>
        </w:rPr>
      </w:pPr>
      <w:r w:rsidRPr="008C3E6A">
        <w:rPr>
          <w:b/>
          <w:sz w:val="28"/>
          <w:szCs w:val="28"/>
        </w:rPr>
        <w:t>РАЗРЕШЕННОГО ИСПОЛЬЗОВАНИЯ ЗЕМЕЛЬНЫХ УЧАСТКОВ И ОБЪЕКТОВ КАПИТАЛЬНОГО СТРОИТЕЛЬСТВА</w:t>
      </w:r>
    </w:p>
    <w:p w:rsidR="00E51540" w:rsidRPr="008C3E6A" w:rsidRDefault="00E51540" w:rsidP="00E51540">
      <w:pPr>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8C3E6A" w:rsidRPr="008C3E6A" w:rsidTr="00242ACB">
        <w:trPr>
          <w:trHeight w:val="322"/>
        </w:trPr>
        <w:tc>
          <w:tcPr>
            <w:tcW w:w="2411"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E51540" w:rsidRPr="008C3E6A" w:rsidRDefault="00E51540" w:rsidP="00242ACB">
            <w:pPr>
              <w:jc w:val="center"/>
              <w:rPr>
                <w:sz w:val="28"/>
                <w:szCs w:val="28"/>
              </w:rPr>
            </w:pPr>
            <w:r w:rsidRPr="008C3E6A">
              <w:rPr>
                <w:sz w:val="28"/>
                <w:szCs w:val="28"/>
              </w:rPr>
              <w:t>Примечание</w:t>
            </w:r>
          </w:p>
        </w:tc>
      </w:tr>
      <w:tr w:rsidR="008C3E6A" w:rsidRPr="008C3E6A" w:rsidTr="00242ACB">
        <w:trPr>
          <w:trHeight w:val="322"/>
        </w:trPr>
        <w:tc>
          <w:tcPr>
            <w:tcW w:w="2411"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E51540" w:rsidRPr="008C3E6A" w:rsidRDefault="00E51540" w:rsidP="00242ACB">
            <w:pPr>
              <w:rPr>
                <w:sz w:val="28"/>
                <w:szCs w:val="28"/>
              </w:rPr>
            </w:pP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предоставление коммунальных услуг</w:t>
            </w:r>
          </w:p>
          <w:p w:rsidR="00E51540" w:rsidRPr="008C3E6A" w:rsidRDefault="00E51540" w:rsidP="00242ACB">
            <w:pPr>
              <w:rPr>
                <w:sz w:val="28"/>
                <w:szCs w:val="28"/>
              </w:rPr>
            </w:pPr>
            <w:r w:rsidRPr="008C3E6A">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rFonts w:eastAsia="Arial"/>
                <w:sz w:val="28"/>
                <w:szCs w:val="28"/>
              </w:rPr>
            </w:pPr>
            <w:proofErr w:type="gramStart"/>
            <w:r w:rsidRPr="008C3E6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административные 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widowControl w:val="0"/>
              <w:rPr>
                <w:sz w:val="28"/>
                <w:szCs w:val="28"/>
              </w:rPr>
            </w:pPr>
            <w:r w:rsidRPr="008C3E6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rPr>
                <w:sz w:val="28"/>
                <w:szCs w:val="28"/>
              </w:rPr>
            </w:pPr>
            <w:r w:rsidRPr="008C3E6A">
              <w:rPr>
                <w:sz w:val="28"/>
                <w:szCs w:val="28"/>
              </w:rPr>
              <w:t xml:space="preserve">пищевая промышленность </w:t>
            </w:r>
          </w:p>
          <w:p w:rsidR="00E51540" w:rsidRPr="008C3E6A" w:rsidRDefault="00E51540" w:rsidP="00242ACB">
            <w:pPr>
              <w:rPr>
                <w:sz w:val="28"/>
                <w:szCs w:val="28"/>
              </w:rPr>
            </w:pPr>
            <w:r w:rsidRPr="008C3E6A">
              <w:rPr>
                <w:sz w:val="28"/>
                <w:szCs w:val="28"/>
              </w:rPr>
              <w:t>код 6.4</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outlineLvl w:val="4"/>
              <w:rPr>
                <w:sz w:val="28"/>
                <w:szCs w:val="28"/>
              </w:rPr>
            </w:pPr>
            <w:r w:rsidRPr="008C3E6A">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jc w:val="left"/>
              <w:rPr>
                <w:sz w:val="28"/>
                <w:szCs w:val="28"/>
              </w:rPr>
            </w:pPr>
            <w:r w:rsidRPr="008C3E6A">
              <w:rPr>
                <w:sz w:val="28"/>
                <w:szCs w:val="28"/>
              </w:rPr>
              <w:t>связь</w:t>
            </w:r>
          </w:p>
          <w:p w:rsidR="00E51540" w:rsidRPr="008C3E6A" w:rsidRDefault="00E51540" w:rsidP="00242ACB">
            <w:pPr>
              <w:rPr>
                <w:sz w:val="28"/>
                <w:szCs w:val="28"/>
              </w:rPr>
            </w:pPr>
            <w:r w:rsidRPr="008C3E6A">
              <w:rPr>
                <w:sz w:val="28"/>
                <w:szCs w:val="28"/>
              </w:rPr>
              <w:t>код 6.8</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jc w:val="left"/>
              <w:rPr>
                <w:sz w:val="28"/>
                <w:szCs w:val="28"/>
              </w:rPr>
            </w:pPr>
            <w:bookmarkStart w:id="15" w:name="sub_1082"/>
            <w:r w:rsidRPr="008C3E6A">
              <w:rPr>
                <w:sz w:val="28"/>
                <w:szCs w:val="28"/>
              </w:rPr>
              <w:t>охрана Государственной границы Российской Федерации</w:t>
            </w:r>
            <w:bookmarkEnd w:id="15"/>
          </w:p>
          <w:p w:rsidR="00E51540" w:rsidRPr="008C3E6A" w:rsidRDefault="00E51540" w:rsidP="00242ACB">
            <w:pPr>
              <w:rPr>
                <w:sz w:val="28"/>
                <w:szCs w:val="28"/>
              </w:rPr>
            </w:pPr>
            <w:r w:rsidRPr="008C3E6A">
              <w:rPr>
                <w:sz w:val="28"/>
                <w:szCs w:val="28"/>
              </w:rPr>
              <w:t>код 8.2</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w:t>
            </w:r>
            <w:r w:rsidRPr="008C3E6A">
              <w:rPr>
                <w:sz w:val="28"/>
                <w:szCs w:val="28"/>
              </w:rPr>
              <w:lastRenderedPageBreak/>
              <w:t>частей и органов управления ими, а также для размещения пунктов пропуска через Государственную границу Российской Федерации</w:t>
            </w: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jc w:val="left"/>
              <w:rPr>
                <w:sz w:val="28"/>
                <w:szCs w:val="28"/>
              </w:rPr>
            </w:pPr>
            <w:bookmarkStart w:id="16" w:name="sub_1083"/>
            <w:r w:rsidRPr="008C3E6A">
              <w:rPr>
                <w:sz w:val="28"/>
                <w:szCs w:val="28"/>
              </w:rPr>
              <w:lastRenderedPageBreak/>
              <w:t>обеспечение внутреннего правопорядка</w:t>
            </w:r>
            <w:bookmarkEnd w:id="16"/>
          </w:p>
          <w:p w:rsidR="00E51540" w:rsidRPr="008C3E6A" w:rsidRDefault="00E51540" w:rsidP="00242ACB">
            <w:pPr>
              <w:rPr>
                <w:sz w:val="28"/>
                <w:szCs w:val="28"/>
              </w:rPr>
            </w:pPr>
            <w:r w:rsidRPr="008C3E6A">
              <w:rPr>
                <w:sz w:val="28"/>
                <w:szCs w:val="28"/>
              </w:rPr>
              <w:t>код 8.3</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afff6"/>
              <w:rPr>
                <w:sz w:val="28"/>
                <w:szCs w:val="28"/>
              </w:rPr>
            </w:pPr>
            <w:r w:rsidRPr="008C3E6A">
              <w:rPr>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C3E6A">
              <w:rPr>
                <w:sz w:val="28"/>
                <w:szCs w:val="28"/>
              </w:rPr>
              <w:t>Росгвардии</w:t>
            </w:r>
            <w:proofErr w:type="spellEnd"/>
            <w:r w:rsidRPr="008C3E6A">
              <w:rPr>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8C3E6A"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54" w:anchor="block_10271" w:history="1">
              <w:r w:rsidRPr="008C3E6A">
                <w:rPr>
                  <w:rStyle w:val="ad"/>
                  <w:color w:val="auto"/>
                  <w:sz w:val="28"/>
                  <w:szCs w:val="28"/>
                  <w:u w:val="none"/>
                </w:rPr>
                <w:t>кодами 2.7.1</w:t>
              </w:r>
            </w:hyperlink>
            <w:r w:rsidRPr="008C3E6A">
              <w:rPr>
                <w:sz w:val="28"/>
                <w:szCs w:val="28"/>
              </w:rPr>
              <w:t xml:space="preserve">, </w:t>
            </w:r>
            <w:hyperlink r:id="rId55" w:anchor="block_1049" w:history="1">
              <w:r w:rsidRPr="008C3E6A">
                <w:rPr>
                  <w:rStyle w:val="ad"/>
                  <w:color w:val="auto"/>
                  <w:sz w:val="28"/>
                  <w:szCs w:val="28"/>
                  <w:u w:val="none"/>
                </w:rPr>
                <w:t>4.9</w:t>
              </w:r>
            </w:hyperlink>
            <w:r w:rsidRPr="008C3E6A">
              <w:rPr>
                <w:sz w:val="28"/>
                <w:szCs w:val="28"/>
              </w:rPr>
              <w:t xml:space="preserve">, </w:t>
            </w:r>
            <w:hyperlink r:id="rId56"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c>
          <w:tcPr>
            <w:tcW w:w="2411"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jc w:val="center"/>
        <w:rPr>
          <w:b/>
          <w:sz w:val="28"/>
          <w:szCs w:val="28"/>
        </w:rPr>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ПЗ-3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ПЗ-3 не устанавливаются.</w:t>
      </w:r>
    </w:p>
    <w:p w:rsidR="00E51540" w:rsidRPr="008C3E6A" w:rsidRDefault="00E51540" w:rsidP="00E51540">
      <w:pPr>
        <w:pStyle w:val="22222"/>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pStyle w:val="afff6"/>
              <w:jc w:val="left"/>
              <w:rPr>
                <w:sz w:val="28"/>
                <w:szCs w:val="28"/>
              </w:rPr>
            </w:pPr>
            <w:r w:rsidRPr="008C3E6A">
              <w:rPr>
                <w:sz w:val="28"/>
                <w:szCs w:val="28"/>
              </w:rPr>
              <w:lastRenderedPageBreak/>
              <w:t>[8.2] - Охрана Государственной границы Российской Федерации</w:t>
            </w:r>
          </w:p>
          <w:p w:rsidR="00E51540" w:rsidRPr="008C3E6A" w:rsidRDefault="00E51540" w:rsidP="00242ACB">
            <w:pPr>
              <w:pStyle w:val="afff6"/>
              <w:jc w:val="left"/>
              <w:rPr>
                <w:sz w:val="28"/>
                <w:szCs w:val="28"/>
              </w:rPr>
            </w:pPr>
            <w:r w:rsidRPr="008C3E6A">
              <w:rPr>
                <w:sz w:val="28"/>
                <w:szCs w:val="28"/>
              </w:rPr>
              <w:t>[8.3] - Обеспечение внутреннего правопорядка</w:t>
            </w:r>
          </w:p>
          <w:p w:rsidR="00E51540" w:rsidRPr="008C3E6A" w:rsidRDefault="00E51540" w:rsidP="00242ACB">
            <w:pPr>
              <w:rPr>
                <w:sz w:val="28"/>
                <w:szCs w:val="28"/>
              </w:rPr>
            </w:pPr>
            <w:r w:rsidRPr="008C3E6A">
              <w:rPr>
                <w:sz w:val="28"/>
                <w:szCs w:val="28"/>
              </w:rPr>
              <w:t>[3.1.1] - Предоставление коммунальных услуг</w:t>
            </w:r>
          </w:p>
          <w:p w:rsidR="00E51540" w:rsidRPr="008C3E6A" w:rsidRDefault="00E51540" w:rsidP="00242ACB">
            <w:pPr>
              <w:rPr>
                <w:sz w:val="28"/>
                <w:szCs w:val="28"/>
              </w:rPr>
            </w:pPr>
            <w:r w:rsidRPr="008C3E6A">
              <w:rPr>
                <w:sz w:val="28"/>
                <w:szCs w:val="28"/>
              </w:rPr>
              <w:t xml:space="preserve">[3.1.2] - Административные здания организаций, обеспечивающих предоставление коммунальных услуг </w:t>
            </w:r>
          </w:p>
          <w:p w:rsidR="00E51540" w:rsidRPr="008C3E6A" w:rsidRDefault="00E51540" w:rsidP="00242ACB">
            <w:pPr>
              <w:rPr>
                <w:sz w:val="28"/>
                <w:szCs w:val="28"/>
              </w:rPr>
            </w:pPr>
            <w:r w:rsidRPr="008C3E6A">
              <w:rPr>
                <w:sz w:val="28"/>
                <w:szCs w:val="28"/>
              </w:rPr>
              <w:t xml:space="preserve">[6.4] - пищевая промышленность </w:t>
            </w:r>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150000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 xml:space="preserve"> проездов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rPr>
          <w:lang w:val="ru-RU"/>
        </w:rPr>
      </w:pPr>
      <w:r w:rsidRPr="008C3E6A">
        <w:t>2. Ограничения и особенности использования земельных участков и объектов капитального строительства в зоне ПЗ-5 указаны в статьях 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pPr>
    </w:p>
    <w:p w:rsidR="00E51540" w:rsidRPr="008C3E6A" w:rsidRDefault="00E51540" w:rsidP="00E51540">
      <w:pPr>
        <w:pStyle w:val="22222"/>
      </w:pPr>
      <w:r w:rsidRPr="008C3E6A">
        <w:t xml:space="preserve">ПЗ-Р. Резервная зона производственных предприятий </w:t>
      </w:r>
    </w:p>
    <w:p w:rsidR="00E51540" w:rsidRPr="008C3E6A" w:rsidRDefault="00E51540" w:rsidP="00E51540">
      <w:pPr>
        <w:pStyle w:val="22222"/>
        <w:rPr>
          <w:rFonts w:eastAsia="SimSun"/>
          <w:lang w:eastAsia="zh-CN"/>
        </w:rPr>
      </w:pPr>
    </w:p>
    <w:p w:rsidR="00E51540" w:rsidRPr="008C3E6A" w:rsidRDefault="00E51540" w:rsidP="00E51540">
      <w:pPr>
        <w:pStyle w:val="11111"/>
        <w:rPr>
          <w:rFonts w:eastAsia="SimSun"/>
          <w:lang w:eastAsia="zh-CN" w:bidi="hi-IN"/>
        </w:rPr>
      </w:pPr>
      <w:r w:rsidRPr="008C3E6A">
        <w:rPr>
          <w:rFonts w:eastAsia="SimSun"/>
          <w:lang w:eastAsia="zh-CN" w:bidi="hi-IN"/>
        </w:rPr>
        <w:t xml:space="preserve">Зона предназначена для обеспечения правовых условий формирования производственных территорий при перспективном градостроительном развитии. При необходимости осуществляется зонирование таких </w:t>
      </w:r>
      <w:proofErr w:type="gramStart"/>
      <w:r w:rsidRPr="008C3E6A">
        <w:rPr>
          <w:rFonts w:eastAsia="SimSun"/>
          <w:lang w:eastAsia="zh-CN" w:bidi="hi-IN"/>
        </w:rPr>
        <w:t>территорий</w:t>
      </w:r>
      <w:proofErr w:type="gramEnd"/>
      <w:r w:rsidRPr="008C3E6A">
        <w:rPr>
          <w:rFonts w:eastAsia="SimSun"/>
          <w:lang w:eastAsia="zh-CN" w:bidi="hi-IN"/>
        </w:rPr>
        <w:t xml:space="preserve"> вносятся изменения в соответствии с порядком, предусмотренных Главой 6 настоящих Правил. </w:t>
      </w:r>
    </w:p>
    <w:p w:rsidR="00E51540" w:rsidRPr="008C3E6A" w:rsidRDefault="00E51540" w:rsidP="00E51540">
      <w:pPr>
        <w:pStyle w:val="11111"/>
        <w:rPr>
          <w:rFonts w:eastAsia="SimSun"/>
          <w:lang w:eastAsia="zh-CN" w:bidi="hi-IN"/>
        </w:rPr>
      </w:pPr>
      <w:r w:rsidRPr="008C3E6A">
        <w:rPr>
          <w:rFonts w:eastAsia="SimSun"/>
          <w:lang w:eastAsia="zh-CN" w:bidi="hi-IN"/>
        </w:rPr>
        <w:lastRenderedPageBreak/>
        <w:t>До предоставления земельных участков под строительство, возможно, их сельскохозяйственное использование без права строительства.</w:t>
      </w:r>
    </w:p>
    <w:p w:rsidR="00E51540" w:rsidRPr="008C3E6A" w:rsidRDefault="00E51540" w:rsidP="00E51540">
      <w:pPr>
        <w:pStyle w:val="11111"/>
        <w:rPr>
          <w:b/>
        </w:rPr>
      </w:pPr>
    </w:p>
    <w:p w:rsidR="00E51540" w:rsidRPr="008C3E6A" w:rsidRDefault="00E51540" w:rsidP="00E51540">
      <w:pPr>
        <w:tabs>
          <w:tab w:val="left" w:pos="426"/>
          <w:tab w:val="left" w:pos="567"/>
          <w:tab w:val="left" w:pos="2520"/>
        </w:tabs>
        <w:ind w:right="-284"/>
        <w:jc w:val="center"/>
        <w:rPr>
          <w:b/>
          <w:bCs/>
          <w:sz w:val="28"/>
          <w:szCs w:val="28"/>
        </w:rPr>
      </w:pPr>
    </w:p>
    <w:p w:rsidR="00E51540" w:rsidRPr="008C3E6A" w:rsidRDefault="00E51540" w:rsidP="00E51540">
      <w:pPr>
        <w:pStyle w:val="22222"/>
      </w:pPr>
      <w:bookmarkStart w:id="17" w:name="_Toc483580776"/>
      <w:r w:rsidRPr="008C3E6A">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17"/>
    </w:p>
    <w:p w:rsidR="00E51540" w:rsidRPr="008C3E6A" w:rsidRDefault="00E51540" w:rsidP="00E51540">
      <w:pPr>
        <w:pStyle w:val="22222"/>
      </w:pPr>
    </w:p>
    <w:p w:rsidR="00E51540" w:rsidRPr="008C3E6A" w:rsidRDefault="00E51540" w:rsidP="00E51540">
      <w:pPr>
        <w:pStyle w:val="22222"/>
      </w:pPr>
      <w:r w:rsidRPr="008C3E6A">
        <w:t>ЗОНЫ ИНЖЕНЕРНОЙ И ТРАНСПОРТНОЙ ИНФРАСТРУКТУРЫ (ИТЗ)</w:t>
      </w:r>
    </w:p>
    <w:p w:rsidR="00E51540" w:rsidRPr="008C3E6A" w:rsidRDefault="00E51540" w:rsidP="00E51540">
      <w:pPr>
        <w:pStyle w:val="22222"/>
      </w:pPr>
    </w:p>
    <w:p w:rsidR="00E51540" w:rsidRPr="008C3E6A" w:rsidRDefault="00E51540" w:rsidP="00E51540">
      <w:pPr>
        <w:pStyle w:val="22222"/>
      </w:pPr>
      <w:r w:rsidRPr="008C3E6A">
        <w:t xml:space="preserve">ИТЗ-1. Транспортная инфраструктура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r w:rsidRPr="008C3E6A">
        <w:tab/>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tabs>
          <w:tab w:val="left" w:pos="2520"/>
        </w:tabs>
        <w:ind w:firstLine="426"/>
        <w:jc w:val="center"/>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1"/>
      </w:tblGrid>
      <w:tr w:rsidR="008C3E6A" w:rsidRPr="008C3E6A" w:rsidTr="00242ACB">
        <w:trPr>
          <w:trHeight w:val="322"/>
        </w:trPr>
        <w:tc>
          <w:tcPr>
            <w:tcW w:w="2269" w:type="dxa"/>
            <w:vMerge w:val="restart"/>
          </w:tcPr>
          <w:p w:rsidR="00E51540" w:rsidRPr="008C3E6A" w:rsidRDefault="00E51540" w:rsidP="00242ACB">
            <w:pPr>
              <w:ind w:firstLine="44"/>
              <w:jc w:val="center"/>
              <w:rPr>
                <w:sz w:val="28"/>
                <w:szCs w:val="28"/>
              </w:rPr>
            </w:pPr>
            <w:r w:rsidRPr="008C3E6A">
              <w:rPr>
                <w:sz w:val="28"/>
                <w:szCs w:val="28"/>
              </w:rPr>
              <w:t>Виды разрешенного использования  земельного участка</w:t>
            </w:r>
          </w:p>
        </w:tc>
        <w:tc>
          <w:tcPr>
            <w:tcW w:w="7371" w:type="dxa"/>
            <w:vMerge w:val="restart"/>
            <w:vAlign w:val="center"/>
          </w:tcPr>
          <w:p w:rsidR="00E51540" w:rsidRPr="008C3E6A" w:rsidRDefault="00E51540" w:rsidP="00242ACB">
            <w:pPr>
              <w:ind w:firstLine="141"/>
              <w:jc w:val="center"/>
              <w:rPr>
                <w:sz w:val="28"/>
                <w:szCs w:val="28"/>
              </w:rPr>
            </w:pPr>
            <w:r w:rsidRPr="008C3E6A">
              <w:rPr>
                <w:sz w:val="28"/>
                <w:szCs w:val="28"/>
              </w:rPr>
              <w:t>Примечание</w:t>
            </w:r>
          </w:p>
        </w:tc>
      </w:tr>
      <w:tr w:rsidR="008C3E6A" w:rsidRPr="008C3E6A" w:rsidTr="00242ACB">
        <w:trPr>
          <w:trHeight w:val="322"/>
        </w:trPr>
        <w:tc>
          <w:tcPr>
            <w:tcW w:w="2269" w:type="dxa"/>
            <w:vMerge/>
          </w:tcPr>
          <w:p w:rsidR="00E51540" w:rsidRPr="008C3E6A" w:rsidRDefault="00E51540" w:rsidP="00242ACB">
            <w:pPr>
              <w:rPr>
                <w:sz w:val="28"/>
                <w:szCs w:val="28"/>
              </w:rPr>
            </w:pPr>
          </w:p>
        </w:tc>
        <w:tc>
          <w:tcPr>
            <w:tcW w:w="7371" w:type="dxa"/>
            <w:vMerge/>
          </w:tcPr>
          <w:p w:rsidR="00E51540" w:rsidRPr="008C3E6A" w:rsidRDefault="00E51540" w:rsidP="00242ACB">
            <w:pPr>
              <w:rPr>
                <w:sz w:val="28"/>
                <w:szCs w:val="28"/>
              </w:rPr>
            </w:pPr>
          </w:p>
        </w:tc>
      </w:tr>
      <w:tr w:rsidR="008C3E6A" w:rsidRPr="008C3E6A" w:rsidTr="00242ACB">
        <w:trPr>
          <w:trHeight w:val="995"/>
        </w:trPr>
        <w:tc>
          <w:tcPr>
            <w:tcW w:w="2269" w:type="dxa"/>
          </w:tcPr>
          <w:p w:rsidR="00E51540" w:rsidRPr="008C3E6A" w:rsidRDefault="00E51540" w:rsidP="00242ACB">
            <w:pPr>
              <w:rPr>
                <w:sz w:val="28"/>
                <w:szCs w:val="28"/>
              </w:rPr>
            </w:pPr>
            <w:r w:rsidRPr="008C3E6A">
              <w:rPr>
                <w:sz w:val="28"/>
                <w:szCs w:val="28"/>
              </w:rPr>
              <w:t xml:space="preserve">размещение автомобильных дорог </w:t>
            </w:r>
          </w:p>
          <w:p w:rsidR="00E51540" w:rsidRPr="008C3E6A" w:rsidRDefault="00E51540" w:rsidP="00242ACB">
            <w:pPr>
              <w:rPr>
                <w:sz w:val="28"/>
                <w:szCs w:val="28"/>
              </w:rPr>
            </w:pPr>
            <w:r w:rsidRPr="008C3E6A">
              <w:rPr>
                <w:sz w:val="28"/>
                <w:szCs w:val="28"/>
              </w:rPr>
              <w:t xml:space="preserve">код 7.2.1 </w:t>
            </w:r>
          </w:p>
        </w:tc>
        <w:tc>
          <w:tcPr>
            <w:tcW w:w="7371" w:type="dxa"/>
          </w:tcPr>
          <w:p w:rsidR="00E51540" w:rsidRPr="008C3E6A" w:rsidRDefault="00E51540" w:rsidP="00242ACB">
            <w:pPr>
              <w:pStyle w:val="s10"/>
              <w:rPr>
                <w:sz w:val="28"/>
                <w:szCs w:val="28"/>
              </w:rPr>
            </w:pPr>
            <w:r w:rsidRPr="008C3E6A">
              <w:rPr>
                <w:sz w:val="28"/>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57" w:anchor="block_10271" w:history="1">
              <w:r w:rsidRPr="008C3E6A">
                <w:rPr>
                  <w:rStyle w:val="ad"/>
                  <w:color w:val="auto"/>
                  <w:sz w:val="28"/>
                  <w:szCs w:val="28"/>
                  <w:u w:val="none"/>
                </w:rPr>
                <w:t>кодами 2.7.1</w:t>
              </w:r>
            </w:hyperlink>
            <w:r w:rsidRPr="008C3E6A">
              <w:rPr>
                <w:sz w:val="28"/>
                <w:szCs w:val="28"/>
              </w:rPr>
              <w:t xml:space="preserve">, </w:t>
            </w:r>
            <w:hyperlink r:id="rId58" w:anchor="block_1049" w:history="1">
              <w:r w:rsidRPr="008C3E6A">
                <w:rPr>
                  <w:rStyle w:val="ad"/>
                  <w:color w:val="auto"/>
                  <w:sz w:val="28"/>
                  <w:szCs w:val="28"/>
                  <w:u w:val="none"/>
                </w:rPr>
                <w:t>4.9</w:t>
              </w:r>
            </w:hyperlink>
            <w:r w:rsidRPr="008C3E6A">
              <w:rPr>
                <w:sz w:val="28"/>
                <w:szCs w:val="28"/>
              </w:rPr>
              <w:t xml:space="preserve">, </w:t>
            </w:r>
            <w:hyperlink r:id="rId59"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p w:rsidR="00E51540" w:rsidRPr="008C3E6A" w:rsidRDefault="00E51540" w:rsidP="00242ACB">
            <w:pPr>
              <w:rPr>
                <w:sz w:val="28"/>
                <w:szCs w:val="28"/>
              </w:rPr>
            </w:pPr>
            <w:r w:rsidRPr="008C3E6A">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8C3E6A" w:rsidRPr="008C3E6A" w:rsidTr="00242ACB">
        <w:trPr>
          <w:trHeight w:val="995"/>
        </w:trPr>
        <w:tc>
          <w:tcPr>
            <w:tcW w:w="2269" w:type="dxa"/>
          </w:tcPr>
          <w:p w:rsidR="00E51540" w:rsidRPr="008C3E6A" w:rsidRDefault="00E51540" w:rsidP="00242ACB">
            <w:pPr>
              <w:rPr>
                <w:sz w:val="28"/>
                <w:szCs w:val="28"/>
              </w:rPr>
            </w:pPr>
            <w:r w:rsidRPr="008C3E6A">
              <w:rPr>
                <w:sz w:val="28"/>
                <w:szCs w:val="28"/>
              </w:rPr>
              <w:t>обслуживание перевозок пассажиров</w:t>
            </w:r>
          </w:p>
          <w:p w:rsidR="00E51540" w:rsidRPr="008C3E6A" w:rsidRDefault="00E51540" w:rsidP="00242ACB">
            <w:pPr>
              <w:rPr>
                <w:sz w:val="28"/>
                <w:szCs w:val="28"/>
              </w:rPr>
            </w:pPr>
            <w:r w:rsidRPr="008C3E6A">
              <w:rPr>
                <w:sz w:val="28"/>
                <w:szCs w:val="28"/>
              </w:rPr>
              <w:t>код 7.2.2</w:t>
            </w:r>
          </w:p>
        </w:tc>
        <w:tc>
          <w:tcPr>
            <w:tcW w:w="7371" w:type="dxa"/>
          </w:tcPr>
          <w:p w:rsidR="00E51540" w:rsidRPr="008C3E6A" w:rsidRDefault="00E51540" w:rsidP="00242ACB">
            <w:pPr>
              <w:pStyle w:val="s10"/>
              <w:rPr>
                <w:sz w:val="28"/>
                <w:szCs w:val="28"/>
              </w:rPr>
            </w:pPr>
            <w:r w:rsidRPr="008C3E6A">
              <w:rPr>
                <w:sz w:val="28"/>
                <w:szCs w:val="2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60" w:anchor="block_1076" w:history="1">
              <w:r w:rsidRPr="008C3E6A">
                <w:rPr>
                  <w:rStyle w:val="ad"/>
                  <w:color w:val="auto"/>
                  <w:sz w:val="28"/>
                  <w:szCs w:val="28"/>
                  <w:u w:val="none"/>
                </w:rPr>
                <w:t>кодом 7.6</w:t>
              </w:r>
            </w:hyperlink>
          </w:p>
        </w:tc>
      </w:tr>
      <w:tr w:rsidR="008C3E6A" w:rsidRPr="008C3E6A" w:rsidTr="00242ACB">
        <w:trPr>
          <w:trHeight w:val="995"/>
        </w:trPr>
        <w:tc>
          <w:tcPr>
            <w:tcW w:w="2269" w:type="dxa"/>
          </w:tcPr>
          <w:p w:rsidR="00E51540" w:rsidRPr="008C3E6A" w:rsidRDefault="00E51540" w:rsidP="00242ACB">
            <w:pPr>
              <w:pStyle w:val="s16"/>
              <w:rPr>
                <w:sz w:val="28"/>
                <w:szCs w:val="28"/>
              </w:rPr>
            </w:pPr>
            <w:r w:rsidRPr="008C3E6A">
              <w:rPr>
                <w:sz w:val="28"/>
                <w:szCs w:val="28"/>
              </w:rPr>
              <w:t>стоянки транспорта общего пользования</w:t>
            </w:r>
          </w:p>
          <w:p w:rsidR="00E51540" w:rsidRPr="008C3E6A" w:rsidRDefault="00E51540" w:rsidP="00242ACB">
            <w:pPr>
              <w:rPr>
                <w:sz w:val="28"/>
                <w:szCs w:val="28"/>
              </w:rPr>
            </w:pPr>
            <w:r w:rsidRPr="008C3E6A">
              <w:rPr>
                <w:sz w:val="28"/>
                <w:szCs w:val="28"/>
              </w:rPr>
              <w:t>код 7.2.3</w:t>
            </w:r>
          </w:p>
        </w:tc>
        <w:tc>
          <w:tcPr>
            <w:tcW w:w="7371" w:type="dxa"/>
          </w:tcPr>
          <w:p w:rsidR="00E51540" w:rsidRPr="008C3E6A" w:rsidRDefault="00E51540" w:rsidP="00242ACB">
            <w:pPr>
              <w:pStyle w:val="s10"/>
              <w:rPr>
                <w:sz w:val="28"/>
                <w:szCs w:val="28"/>
              </w:rPr>
            </w:pPr>
            <w:r w:rsidRPr="008C3E6A">
              <w:rPr>
                <w:sz w:val="28"/>
                <w:szCs w:val="28"/>
              </w:rPr>
              <w:t>Размещение стоянок транспортных средств, осуществляющих перевозки людей по установленному маршруту</w:t>
            </w:r>
          </w:p>
        </w:tc>
      </w:tr>
      <w:tr w:rsidR="008C3E6A" w:rsidRPr="008C3E6A" w:rsidTr="00242ACB">
        <w:trPr>
          <w:trHeight w:val="200"/>
        </w:trPr>
        <w:tc>
          <w:tcPr>
            <w:tcW w:w="2269" w:type="dxa"/>
          </w:tcPr>
          <w:p w:rsidR="00E51540" w:rsidRPr="008C3E6A" w:rsidRDefault="00E51540" w:rsidP="00242ACB">
            <w:pPr>
              <w:rPr>
                <w:sz w:val="28"/>
                <w:szCs w:val="28"/>
              </w:rPr>
            </w:pPr>
            <w:r w:rsidRPr="008C3E6A">
              <w:rPr>
                <w:sz w:val="28"/>
                <w:szCs w:val="28"/>
              </w:rPr>
              <w:lastRenderedPageBreak/>
              <w:t xml:space="preserve">объекты придорожного сервиса </w:t>
            </w:r>
          </w:p>
          <w:p w:rsidR="00E51540" w:rsidRPr="008C3E6A" w:rsidRDefault="00E51540" w:rsidP="00242ACB">
            <w:pPr>
              <w:rPr>
                <w:sz w:val="28"/>
                <w:szCs w:val="28"/>
              </w:rPr>
            </w:pPr>
            <w:r w:rsidRPr="008C3E6A">
              <w:rPr>
                <w:sz w:val="28"/>
                <w:szCs w:val="28"/>
              </w:rPr>
              <w:t>код 4.9.1</w:t>
            </w:r>
          </w:p>
        </w:tc>
        <w:tc>
          <w:tcPr>
            <w:tcW w:w="7371" w:type="dxa"/>
          </w:tcPr>
          <w:p w:rsidR="00E51540" w:rsidRPr="008C3E6A" w:rsidRDefault="00E51540" w:rsidP="00242ACB">
            <w:pPr>
              <w:rPr>
                <w:sz w:val="28"/>
                <w:szCs w:val="28"/>
              </w:rPr>
            </w:pPr>
            <w:r w:rsidRPr="008C3E6A">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1" w:anchor="block_14911" w:history="1">
              <w:r w:rsidRPr="008C3E6A">
                <w:rPr>
                  <w:rStyle w:val="ad"/>
                  <w:color w:val="auto"/>
                  <w:sz w:val="28"/>
                  <w:szCs w:val="28"/>
                  <w:u w:val="none"/>
                </w:rPr>
                <w:t>кодами 4.9.1.1 - 4.9.1.4</w:t>
              </w:r>
            </w:hyperlink>
          </w:p>
        </w:tc>
      </w:tr>
      <w:tr w:rsidR="008C3E6A" w:rsidRPr="008C3E6A" w:rsidTr="00242ACB">
        <w:trPr>
          <w:trHeight w:val="200"/>
        </w:trPr>
        <w:tc>
          <w:tcPr>
            <w:tcW w:w="2269" w:type="dxa"/>
          </w:tcPr>
          <w:p w:rsidR="00E51540" w:rsidRPr="008C3E6A" w:rsidRDefault="00E51540" w:rsidP="00242ACB">
            <w:pPr>
              <w:widowControl w:val="0"/>
              <w:rPr>
                <w:rFonts w:eastAsia="Arial"/>
                <w:sz w:val="28"/>
                <w:szCs w:val="28"/>
              </w:rPr>
            </w:pPr>
            <w:r w:rsidRPr="008C3E6A">
              <w:rPr>
                <w:sz w:val="28"/>
                <w:szCs w:val="28"/>
              </w:rPr>
              <w:t>заправка транспортных средств</w:t>
            </w:r>
            <w:r w:rsidRPr="008C3E6A">
              <w:rPr>
                <w:rFonts w:eastAsia="Arial"/>
                <w:sz w:val="28"/>
                <w:szCs w:val="28"/>
              </w:rPr>
              <w:t xml:space="preserve"> </w:t>
            </w:r>
          </w:p>
          <w:p w:rsidR="00E51540" w:rsidRPr="008C3E6A" w:rsidRDefault="00E51540" w:rsidP="00242ACB">
            <w:pPr>
              <w:widowControl w:val="0"/>
              <w:rPr>
                <w:rFonts w:eastAsia="Arial"/>
                <w:sz w:val="28"/>
                <w:szCs w:val="28"/>
              </w:rPr>
            </w:pPr>
            <w:r w:rsidRPr="008C3E6A">
              <w:rPr>
                <w:rFonts w:eastAsia="Arial"/>
                <w:sz w:val="28"/>
                <w:szCs w:val="28"/>
              </w:rPr>
              <w:t>код 4.9.1.1</w:t>
            </w:r>
          </w:p>
        </w:tc>
        <w:tc>
          <w:tcPr>
            <w:tcW w:w="7371" w:type="dxa"/>
          </w:tcPr>
          <w:p w:rsidR="00E51540" w:rsidRPr="008C3E6A" w:rsidRDefault="00E51540" w:rsidP="00242ACB">
            <w:pPr>
              <w:widowControl w:val="0"/>
              <w:rPr>
                <w:rFonts w:eastAsia="Arial"/>
                <w:sz w:val="28"/>
                <w:szCs w:val="28"/>
              </w:rPr>
            </w:pPr>
            <w:r w:rsidRPr="008C3E6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C3E6A" w:rsidRPr="008C3E6A" w:rsidTr="00242ACB">
        <w:trPr>
          <w:trHeight w:val="200"/>
        </w:trPr>
        <w:tc>
          <w:tcPr>
            <w:tcW w:w="2269" w:type="dxa"/>
          </w:tcPr>
          <w:p w:rsidR="00E51540" w:rsidRPr="008C3E6A" w:rsidRDefault="00E51540" w:rsidP="00242ACB">
            <w:pPr>
              <w:widowControl w:val="0"/>
              <w:rPr>
                <w:sz w:val="28"/>
                <w:szCs w:val="28"/>
              </w:rPr>
            </w:pPr>
            <w:r w:rsidRPr="008C3E6A">
              <w:rPr>
                <w:sz w:val="28"/>
                <w:szCs w:val="28"/>
              </w:rPr>
              <w:t>обеспечение дорожного отдыха</w:t>
            </w:r>
          </w:p>
          <w:p w:rsidR="00E51540" w:rsidRPr="008C3E6A" w:rsidRDefault="00E51540" w:rsidP="00242ACB">
            <w:pPr>
              <w:widowControl w:val="0"/>
              <w:rPr>
                <w:rFonts w:eastAsia="Arial"/>
                <w:sz w:val="28"/>
                <w:szCs w:val="28"/>
              </w:rPr>
            </w:pPr>
            <w:r w:rsidRPr="008C3E6A">
              <w:rPr>
                <w:sz w:val="28"/>
                <w:szCs w:val="28"/>
              </w:rPr>
              <w:t>код 4.9.1.2</w:t>
            </w:r>
          </w:p>
        </w:tc>
        <w:tc>
          <w:tcPr>
            <w:tcW w:w="7371" w:type="dxa"/>
          </w:tcPr>
          <w:p w:rsidR="00E51540" w:rsidRPr="008C3E6A" w:rsidRDefault="00E51540" w:rsidP="00242ACB">
            <w:pPr>
              <w:widowControl w:val="0"/>
              <w:rPr>
                <w:sz w:val="28"/>
                <w:szCs w:val="28"/>
              </w:rPr>
            </w:pPr>
            <w:r w:rsidRPr="008C3E6A">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8C3E6A" w:rsidRPr="008C3E6A" w:rsidTr="00242ACB">
        <w:trPr>
          <w:trHeight w:val="200"/>
        </w:trPr>
        <w:tc>
          <w:tcPr>
            <w:tcW w:w="2269" w:type="dxa"/>
          </w:tcPr>
          <w:p w:rsidR="00E51540" w:rsidRPr="008C3E6A" w:rsidRDefault="00E51540" w:rsidP="00242ACB">
            <w:pPr>
              <w:widowControl w:val="0"/>
              <w:rPr>
                <w:sz w:val="28"/>
                <w:szCs w:val="28"/>
              </w:rPr>
            </w:pPr>
            <w:r w:rsidRPr="008C3E6A">
              <w:rPr>
                <w:sz w:val="28"/>
                <w:szCs w:val="28"/>
              </w:rPr>
              <w:t>автомобильные мойки</w:t>
            </w:r>
          </w:p>
          <w:p w:rsidR="00E51540" w:rsidRPr="008C3E6A" w:rsidRDefault="00E51540" w:rsidP="00242ACB">
            <w:pPr>
              <w:widowControl w:val="0"/>
              <w:rPr>
                <w:rFonts w:eastAsia="Arial"/>
                <w:sz w:val="28"/>
                <w:szCs w:val="28"/>
              </w:rPr>
            </w:pPr>
            <w:r w:rsidRPr="008C3E6A">
              <w:rPr>
                <w:sz w:val="28"/>
                <w:szCs w:val="28"/>
              </w:rPr>
              <w:t>код 4.9.1.3</w:t>
            </w:r>
          </w:p>
        </w:tc>
        <w:tc>
          <w:tcPr>
            <w:tcW w:w="7371" w:type="dxa"/>
          </w:tcPr>
          <w:p w:rsidR="00E51540" w:rsidRPr="008C3E6A" w:rsidRDefault="00E51540" w:rsidP="00242ACB">
            <w:pPr>
              <w:widowControl w:val="0"/>
              <w:rPr>
                <w:sz w:val="28"/>
                <w:szCs w:val="28"/>
              </w:rPr>
            </w:pPr>
            <w:r w:rsidRPr="008C3E6A">
              <w:rPr>
                <w:sz w:val="28"/>
                <w:szCs w:val="28"/>
              </w:rPr>
              <w:t>Размещение автомобильных моек, а также размещение магазинов сопутствующей торговли</w:t>
            </w:r>
          </w:p>
        </w:tc>
      </w:tr>
      <w:tr w:rsidR="008C3E6A" w:rsidRPr="008C3E6A" w:rsidTr="00242ACB">
        <w:trPr>
          <w:trHeight w:val="200"/>
        </w:trPr>
        <w:tc>
          <w:tcPr>
            <w:tcW w:w="2269" w:type="dxa"/>
          </w:tcPr>
          <w:p w:rsidR="00E51540" w:rsidRPr="008C3E6A" w:rsidRDefault="00E51540" w:rsidP="00242ACB">
            <w:pPr>
              <w:widowControl w:val="0"/>
              <w:rPr>
                <w:sz w:val="28"/>
                <w:szCs w:val="28"/>
              </w:rPr>
            </w:pPr>
            <w:r w:rsidRPr="008C3E6A">
              <w:rPr>
                <w:sz w:val="28"/>
                <w:szCs w:val="28"/>
              </w:rPr>
              <w:t>ремонт автомобилей</w:t>
            </w:r>
          </w:p>
          <w:p w:rsidR="00E51540" w:rsidRPr="008C3E6A" w:rsidRDefault="00E51540" w:rsidP="00242ACB">
            <w:pPr>
              <w:widowControl w:val="0"/>
              <w:rPr>
                <w:rFonts w:eastAsia="Arial"/>
                <w:sz w:val="28"/>
                <w:szCs w:val="28"/>
              </w:rPr>
            </w:pPr>
            <w:r w:rsidRPr="008C3E6A">
              <w:rPr>
                <w:sz w:val="28"/>
                <w:szCs w:val="28"/>
              </w:rPr>
              <w:t>код 4.9.1.4</w:t>
            </w:r>
          </w:p>
        </w:tc>
        <w:tc>
          <w:tcPr>
            <w:tcW w:w="7371" w:type="dxa"/>
          </w:tcPr>
          <w:p w:rsidR="00E51540" w:rsidRPr="008C3E6A" w:rsidRDefault="00E51540" w:rsidP="00242ACB">
            <w:pPr>
              <w:widowControl w:val="0"/>
              <w:rPr>
                <w:sz w:val="28"/>
                <w:szCs w:val="28"/>
              </w:rPr>
            </w:pPr>
            <w:r w:rsidRPr="008C3E6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C3E6A" w:rsidRPr="008C3E6A" w:rsidTr="00242ACB">
        <w:trPr>
          <w:trHeight w:val="200"/>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371" w:type="dxa"/>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62" w:anchor="block_10271" w:history="1">
              <w:r w:rsidRPr="008C3E6A">
                <w:rPr>
                  <w:rStyle w:val="ad"/>
                  <w:color w:val="auto"/>
                  <w:sz w:val="28"/>
                  <w:szCs w:val="28"/>
                  <w:u w:val="none"/>
                </w:rPr>
                <w:t>кодами 2.7.1</w:t>
              </w:r>
            </w:hyperlink>
            <w:r w:rsidRPr="008C3E6A">
              <w:rPr>
                <w:sz w:val="28"/>
                <w:szCs w:val="28"/>
              </w:rPr>
              <w:t xml:space="preserve">, </w:t>
            </w:r>
            <w:hyperlink r:id="rId63" w:anchor="block_1049" w:history="1">
              <w:r w:rsidRPr="008C3E6A">
                <w:rPr>
                  <w:rStyle w:val="ad"/>
                  <w:color w:val="auto"/>
                  <w:sz w:val="28"/>
                  <w:szCs w:val="28"/>
                  <w:u w:val="none"/>
                </w:rPr>
                <w:t>4.9</w:t>
              </w:r>
            </w:hyperlink>
            <w:r w:rsidRPr="008C3E6A">
              <w:rPr>
                <w:sz w:val="28"/>
                <w:szCs w:val="28"/>
              </w:rPr>
              <w:t xml:space="preserve">, </w:t>
            </w:r>
            <w:hyperlink r:id="rId64"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rPr>
          <w:trHeight w:val="200"/>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371" w:type="dxa"/>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tabs>
          <w:tab w:val="left" w:pos="2520"/>
        </w:tabs>
        <w:ind w:firstLine="426"/>
        <w:jc w:val="center"/>
        <w:rPr>
          <w:sz w:val="28"/>
          <w:szCs w:val="28"/>
        </w:rPr>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ИТЗ-1 не устанавливаются.</w:t>
      </w:r>
    </w:p>
    <w:p w:rsidR="00E51540" w:rsidRPr="008C3E6A" w:rsidRDefault="00E51540" w:rsidP="00E51540">
      <w:pPr>
        <w:pStyle w:val="11111"/>
      </w:pPr>
      <w:r w:rsidRPr="008C3E6A">
        <w:lastRenderedPageBreak/>
        <w:t>Вспомогательные виды использования объектов капитального строительства и земельных участков для зоны ИТЗ-1 не устанавливаются.</w:t>
      </w:r>
    </w:p>
    <w:p w:rsidR="00E51540" w:rsidRPr="008C3E6A" w:rsidRDefault="00E51540" w:rsidP="00E51540">
      <w:pPr>
        <w:pStyle w:val="22222"/>
      </w:pPr>
    </w:p>
    <w:p w:rsidR="00E51540" w:rsidRPr="008C3E6A" w:rsidRDefault="00E51540" w:rsidP="00E51540">
      <w:pPr>
        <w:pStyle w:val="22222"/>
      </w:pPr>
      <w:r w:rsidRPr="008C3E6A">
        <w:t xml:space="preserve"> </w:t>
      </w:r>
      <w:r w:rsidRPr="008C3E6A">
        <w:rPr>
          <w:lang w:val="ru-RU"/>
        </w:rPr>
        <w:t xml:space="preserve">1. </w:t>
      </w:r>
      <w:r w:rsidRPr="008C3E6A">
        <w:t>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 xml:space="preserve">[7.2.1] - Размещение автомобильных дорог </w:t>
            </w:r>
          </w:p>
          <w:p w:rsidR="00E51540" w:rsidRPr="008C3E6A" w:rsidRDefault="00E51540" w:rsidP="00242ACB">
            <w:pPr>
              <w:rPr>
                <w:sz w:val="28"/>
                <w:szCs w:val="28"/>
              </w:rPr>
            </w:pPr>
            <w:r w:rsidRPr="008C3E6A">
              <w:rPr>
                <w:sz w:val="28"/>
                <w:szCs w:val="28"/>
              </w:rPr>
              <w:t>[7.2.2] - Обслуживание перевозок пассажиров</w:t>
            </w:r>
          </w:p>
          <w:p w:rsidR="00E51540" w:rsidRPr="008C3E6A" w:rsidRDefault="00E51540" w:rsidP="00242ACB">
            <w:pPr>
              <w:rPr>
                <w:sz w:val="28"/>
                <w:szCs w:val="28"/>
              </w:rPr>
            </w:pPr>
            <w:r w:rsidRPr="008C3E6A">
              <w:rPr>
                <w:sz w:val="28"/>
                <w:szCs w:val="28"/>
              </w:rPr>
              <w:t xml:space="preserve">[7.2.3] - Стоянки транспорта общего пользования  </w:t>
            </w:r>
          </w:p>
          <w:p w:rsidR="00E51540" w:rsidRPr="008C3E6A" w:rsidRDefault="00E51540" w:rsidP="00242ACB">
            <w:pPr>
              <w:rPr>
                <w:sz w:val="28"/>
                <w:szCs w:val="28"/>
              </w:rPr>
            </w:pPr>
            <w:r w:rsidRPr="008C3E6A">
              <w:rPr>
                <w:sz w:val="28"/>
                <w:szCs w:val="28"/>
              </w:rPr>
              <w:t xml:space="preserve">[4.9.1] – Объекты придорожного сервиса </w:t>
            </w:r>
          </w:p>
          <w:p w:rsidR="00E51540" w:rsidRPr="008C3E6A" w:rsidRDefault="00E51540" w:rsidP="00242ACB">
            <w:pPr>
              <w:widowControl w:val="0"/>
              <w:rPr>
                <w:rFonts w:eastAsia="Arial"/>
                <w:sz w:val="28"/>
                <w:szCs w:val="28"/>
              </w:rPr>
            </w:pPr>
            <w:r w:rsidRPr="008C3E6A">
              <w:rPr>
                <w:sz w:val="28"/>
                <w:szCs w:val="28"/>
              </w:rPr>
              <w:t>[4.9.1.1] - Заправка транспортных средств</w:t>
            </w:r>
            <w:r w:rsidRPr="008C3E6A">
              <w:rPr>
                <w:rFonts w:eastAsia="Arial"/>
                <w:sz w:val="28"/>
                <w:szCs w:val="28"/>
              </w:rPr>
              <w:t xml:space="preserve"> </w:t>
            </w:r>
          </w:p>
          <w:p w:rsidR="00E51540" w:rsidRPr="008C3E6A" w:rsidRDefault="00E51540" w:rsidP="00242ACB">
            <w:pPr>
              <w:widowControl w:val="0"/>
              <w:rPr>
                <w:sz w:val="28"/>
                <w:szCs w:val="28"/>
              </w:rPr>
            </w:pPr>
            <w:r w:rsidRPr="008C3E6A">
              <w:rPr>
                <w:sz w:val="28"/>
                <w:szCs w:val="28"/>
              </w:rPr>
              <w:t>[4.9.1.2] - Обеспечение дорожного отдыха</w:t>
            </w:r>
          </w:p>
          <w:p w:rsidR="00E51540" w:rsidRPr="008C3E6A" w:rsidRDefault="00E51540" w:rsidP="00242ACB">
            <w:pPr>
              <w:widowControl w:val="0"/>
              <w:rPr>
                <w:sz w:val="28"/>
                <w:szCs w:val="28"/>
              </w:rPr>
            </w:pPr>
            <w:r w:rsidRPr="008C3E6A">
              <w:rPr>
                <w:sz w:val="28"/>
                <w:szCs w:val="28"/>
              </w:rPr>
              <w:t>[4.9.1.3] - Автомобильные мойки</w:t>
            </w:r>
          </w:p>
          <w:p w:rsidR="00E51540" w:rsidRPr="008C3E6A" w:rsidRDefault="00E51540" w:rsidP="00242ACB">
            <w:pPr>
              <w:rPr>
                <w:sz w:val="28"/>
                <w:szCs w:val="28"/>
              </w:rPr>
            </w:pPr>
            <w:r w:rsidRPr="008C3E6A">
              <w:rPr>
                <w:sz w:val="28"/>
                <w:szCs w:val="28"/>
              </w:rPr>
              <w:t xml:space="preserve">[4.9.1.4] - Ремонт автомобилей </w:t>
            </w: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r w:rsidRPr="008C3E6A">
              <w:rPr>
                <w:sz w:val="28"/>
                <w:szCs w:val="28"/>
              </w:rPr>
              <w:tab/>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2/15</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проездов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5</w:t>
            </w:r>
          </w:p>
        </w:tc>
      </w:tr>
    </w:tbl>
    <w:p w:rsidR="00E51540" w:rsidRPr="008C3E6A" w:rsidRDefault="00E51540" w:rsidP="00E51540">
      <w:pPr>
        <w:rPr>
          <w:b/>
          <w:sz w:val="28"/>
          <w:szCs w:val="28"/>
        </w:rPr>
      </w:pPr>
    </w:p>
    <w:p w:rsidR="00E51540" w:rsidRPr="008C3E6A" w:rsidRDefault="00E51540" w:rsidP="00E51540">
      <w:pPr>
        <w:pStyle w:val="22222"/>
        <w:rPr>
          <w:lang w:val="ru-RU"/>
        </w:rPr>
      </w:pPr>
      <w:r w:rsidRPr="008C3E6A">
        <w:t xml:space="preserve">2. Ограничения и особенности использования земельных участков и объектов капитального строительства в зоне ИТЗ-1 указаны в статьях </w:t>
      </w:r>
    </w:p>
    <w:p w:rsidR="00E51540" w:rsidRPr="008C3E6A" w:rsidRDefault="00E51540" w:rsidP="00E51540">
      <w:pPr>
        <w:pStyle w:val="22222"/>
      </w:pPr>
      <w:r w:rsidRPr="008C3E6A">
        <w:t>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w:t>
      </w:r>
      <w:r w:rsidRPr="008C3E6A">
        <w:lastRenderedPageBreak/>
        <w:t>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rPr>
          <w:lang w:val="ru-RU"/>
        </w:rPr>
      </w:pPr>
    </w:p>
    <w:p w:rsidR="00E51540" w:rsidRPr="008C3E6A" w:rsidRDefault="00E51540" w:rsidP="00E51540">
      <w:pPr>
        <w:pStyle w:val="22222"/>
      </w:pPr>
      <w:r w:rsidRPr="008C3E6A">
        <w:t>ИТЗ-2. Инженерная инфраструктура</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r w:rsidRPr="008C3E6A">
        <w:tab/>
      </w:r>
    </w:p>
    <w:p w:rsidR="00E51540" w:rsidRPr="008C3E6A" w:rsidRDefault="00E51540" w:rsidP="00E51540">
      <w:pPr>
        <w:pStyle w:val="22222"/>
      </w:pPr>
      <w:r w:rsidRPr="008C3E6A">
        <w:t>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1"/>
      </w:tblGrid>
      <w:tr w:rsidR="008C3E6A" w:rsidRPr="008C3E6A" w:rsidTr="00242ACB">
        <w:trPr>
          <w:trHeight w:val="322"/>
        </w:trPr>
        <w:tc>
          <w:tcPr>
            <w:tcW w:w="2269" w:type="dxa"/>
            <w:vMerge w:val="restart"/>
          </w:tcPr>
          <w:p w:rsidR="00E51540" w:rsidRPr="008C3E6A" w:rsidRDefault="00E51540" w:rsidP="00242ACB">
            <w:pPr>
              <w:ind w:firstLine="44"/>
              <w:jc w:val="center"/>
              <w:rPr>
                <w:sz w:val="28"/>
                <w:szCs w:val="28"/>
              </w:rPr>
            </w:pPr>
            <w:r w:rsidRPr="008C3E6A">
              <w:rPr>
                <w:sz w:val="28"/>
                <w:szCs w:val="28"/>
              </w:rPr>
              <w:t>Виды разрешенного использования  земельного участка</w:t>
            </w:r>
          </w:p>
        </w:tc>
        <w:tc>
          <w:tcPr>
            <w:tcW w:w="7371" w:type="dxa"/>
            <w:vMerge w:val="restart"/>
            <w:vAlign w:val="center"/>
          </w:tcPr>
          <w:p w:rsidR="00E51540" w:rsidRPr="008C3E6A" w:rsidRDefault="00E51540" w:rsidP="00242ACB">
            <w:pPr>
              <w:ind w:firstLine="141"/>
              <w:jc w:val="center"/>
              <w:rPr>
                <w:sz w:val="28"/>
                <w:szCs w:val="28"/>
              </w:rPr>
            </w:pPr>
            <w:r w:rsidRPr="008C3E6A">
              <w:rPr>
                <w:sz w:val="28"/>
                <w:szCs w:val="28"/>
              </w:rPr>
              <w:t>Примечание</w:t>
            </w:r>
          </w:p>
        </w:tc>
      </w:tr>
      <w:tr w:rsidR="008C3E6A" w:rsidRPr="008C3E6A" w:rsidTr="00242ACB">
        <w:trPr>
          <w:trHeight w:val="322"/>
        </w:trPr>
        <w:tc>
          <w:tcPr>
            <w:tcW w:w="2269" w:type="dxa"/>
            <w:vMerge/>
          </w:tcPr>
          <w:p w:rsidR="00E51540" w:rsidRPr="008C3E6A" w:rsidRDefault="00E51540" w:rsidP="00242ACB">
            <w:pPr>
              <w:rPr>
                <w:sz w:val="28"/>
                <w:szCs w:val="28"/>
              </w:rPr>
            </w:pPr>
          </w:p>
        </w:tc>
        <w:tc>
          <w:tcPr>
            <w:tcW w:w="7371" w:type="dxa"/>
            <w:vMerge/>
          </w:tcPr>
          <w:p w:rsidR="00E51540" w:rsidRPr="008C3E6A" w:rsidRDefault="00E51540" w:rsidP="00242ACB">
            <w:pPr>
              <w:rPr>
                <w:sz w:val="28"/>
                <w:szCs w:val="28"/>
              </w:rPr>
            </w:pPr>
          </w:p>
        </w:tc>
      </w:tr>
      <w:tr w:rsidR="008C3E6A" w:rsidRPr="008C3E6A" w:rsidTr="00242ACB">
        <w:trPr>
          <w:trHeight w:val="995"/>
        </w:trPr>
        <w:tc>
          <w:tcPr>
            <w:tcW w:w="2269" w:type="dxa"/>
          </w:tcPr>
          <w:p w:rsidR="00E51540" w:rsidRPr="008C3E6A" w:rsidRDefault="00E51540" w:rsidP="00242ACB">
            <w:pPr>
              <w:pStyle w:val="afff6"/>
              <w:jc w:val="left"/>
              <w:rPr>
                <w:sz w:val="28"/>
                <w:szCs w:val="28"/>
              </w:rPr>
            </w:pPr>
            <w:bookmarkStart w:id="18" w:name="sub_1067"/>
            <w:r w:rsidRPr="008C3E6A">
              <w:rPr>
                <w:sz w:val="28"/>
                <w:szCs w:val="28"/>
              </w:rPr>
              <w:t>энергетика</w:t>
            </w:r>
            <w:bookmarkEnd w:id="18"/>
          </w:p>
          <w:p w:rsidR="00E51540" w:rsidRPr="008C3E6A" w:rsidRDefault="00E51540" w:rsidP="00242ACB">
            <w:pPr>
              <w:rPr>
                <w:sz w:val="28"/>
                <w:szCs w:val="28"/>
              </w:rPr>
            </w:pPr>
            <w:r w:rsidRPr="008C3E6A">
              <w:rPr>
                <w:sz w:val="28"/>
                <w:szCs w:val="28"/>
              </w:rPr>
              <w:t>код 6.7</w:t>
            </w:r>
          </w:p>
        </w:tc>
        <w:tc>
          <w:tcPr>
            <w:tcW w:w="7371" w:type="dxa"/>
          </w:tcPr>
          <w:p w:rsidR="00E51540" w:rsidRPr="008C3E6A" w:rsidRDefault="00E51540" w:rsidP="00242ACB">
            <w:pPr>
              <w:pStyle w:val="afff6"/>
              <w:rPr>
                <w:sz w:val="28"/>
                <w:szCs w:val="28"/>
              </w:rPr>
            </w:pPr>
            <w:r w:rsidRPr="008C3E6A">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8C3E6A">
              <w:rPr>
                <w:sz w:val="28"/>
                <w:szCs w:val="28"/>
              </w:rPr>
              <w:t>золоотвалов</w:t>
            </w:r>
            <w:proofErr w:type="spellEnd"/>
            <w:r w:rsidRPr="008C3E6A">
              <w:rPr>
                <w:sz w:val="28"/>
                <w:szCs w:val="28"/>
              </w:rPr>
              <w:t xml:space="preserve">, гидротехнических сооружений); размещение объектов </w:t>
            </w:r>
            <w:proofErr w:type="spellStart"/>
            <w:r w:rsidRPr="008C3E6A">
              <w:rPr>
                <w:sz w:val="28"/>
                <w:szCs w:val="28"/>
              </w:rPr>
              <w:t>электросетевого</w:t>
            </w:r>
            <w:proofErr w:type="spellEnd"/>
            <w:r w:rsidRPr="008C3E6A">
              <w:rPr>
                <w:sz w:val="28"/>
                <w:szCs w:val="28"/>
              </w:rPr>
              <w:t xml:space="preserve"> хозяйства, за исключением объектов энергетики, размещение которых предусмотрено содержанием вида разрешенного использования с кодом 3.1</w:t>
            </w:r>
          </w:p>
        </w:tc>
      </w:tr>
      <w:tr w:rsidR="008C3E6A" w:rsidRPr="008C3E6A" w:rsidTr="00242ACB">
        <w:trPr>
          <w:trHeight w:val="200"/>
        </w:trPr>
        <w:tc>
          <w:tcPr>
            <w:tcW w:w="2269" w:type="dxa"/>
          </w:tcPr>
          <w:p w:rsidR="00E51540" w:rsidRPr="008C3E6A" w:rsidRDefault="00E51540" w:rsidP="00242ACB">
            <w:pPr>
              <w:pStyle w:val="afff6"/>
              <w:jc w:val="left"/>
              <w:rPr>
                <w:sz w:val="28"/>
                <w:szCs w:val="28"/>
              </w:rPr>
            </w:pPr>
            <w:bookmarkStart w:id="19" w:name="sub_1068"/>
            <w:r w:rsidRPr="008C3E6A">
              <w:rPr>
                <w:sz w:val="28"/>
                <w:szCs w:val="28"/>
              </w:rPr>
              <w:t>связь</w:t>
            </w:r>
            <w:bookmarkEnd w:id="19"/>
          </w:p>
          <w:p w:rsidR="00E51540" w:rsidRPr="008C3E6A" w:rsidRDefault="00E51540" w:rsidP="00242ACB">
            <w:pPr>
              <w:rPr>
                <w:sz w:val="28"/>
                <w:szCs w:val="28"/>
              </w:rPr>
            </w:pPr>
            <w:r w:rsidRPr="008C3E6A">
              <w:rPr>
                <w:sz w:val="28"/>
                <w:szCs w:val="28"/>
              </w:rPr>
              <w:t>код 6.8</w:t>
            </w:r>
          </w:p>
        </w:tc>
        <w:tc>
          <w:tcPr>
            <w:tcW w:w="7371" w:type="dxa"/>
          </w:tcPr>
          <w:p w:rsidR="00E51540" w:rsidRPr="008C3E6A" w:rsidRDefault="00E51540" w:rsidP="00242ACB">
            <w:pPr>
              <w:pStyle w:val="afff6"/>
              <w:rPr>
                <w:sz w:val="28"/>
                <w:szCs w:val="28"/>
              </w:rPr>
            </w:pPr>
            <w:r w:rsidRPr="008C3E6A">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C3E6A" w:rsidRPr="008C3E6A" w:rsidTr="00242ACB">
        <w:trPr>
          <w:trHeight w:val="200"/>
        </w:trPr>
        <w:tc>
          <w:tcPr>
            <w:tcW w:w="2269" w:type="dxa"/>
          </w:tcPr>
          <w:p w:rsidR="00E51540" w:rsidRPr="008C3E6A" w:rsidRDefault="00E51540" w:rsidP="00242ACB">
            <w:pPr>
              <w:pStyle w:val="afff6"/>
              <w:jc w:val="left"/>
              <w:rPr>
                <w:sz w:val="28"/>
                <w:szCs w:val="28"/>
              </w:rPr>
            </w:pPr>
            <w:r w:rsidRPr="008C3E6A">
              <w:rPr>
                <w:sz w:val="28"/>
                <w:szCs w:val="28"/>
              </w:rPr>
              <w:t>склады</w:t>
            </w:r>
          </w:p>
          <w:p w:rsidR="00E51540" w:rsidRPr="008C3E6A" w:rsidRDefault="00E51540" w:rsidP="00242ACB">
            <w:pPr>
              <w:rPr>
                <w:sz w:val="28"/>
                <w:szCs w:val="28"/>
              </w:rPr>
            </w:pPr>
            <w:r w:rsidRPr="008C3E6A">
              <w:rPr>
                <w:sz w:val="28"/>
                <w:szCs w:val="28"/>
              </w:rPr>
              <w:t>код 6.9</w:t>
            </w:r>
          </w:p>
        </w:tc>
        <w:tc>
          <w:tcPr>
            <w:tcW w:w="7371" w:type="dxa"/>
          </w:tcPr>
          <w:p w:rsidR="00E51540" w:rsidRPr="008C3E6A" w:rsidRDefault="00E51540" w:rsidP="00242ACB">
            <w:pPr>
              <w:pStyle w:val="afff6"/>
              <w:rPr>
                <w:sz w:val="28"/>
                <w:szCs w:val="28"/>
              </w:rPr>
            </w:pPr>
            <w:proofErr w:type="gramStart"/>
            <w:r w:rsidRPr="008C3E6A">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C3E6A" w:rsidRPr="008C3E6A" w:rsidTr="00242ACB">
        <w:trPr>
          <w:trHeight w:val="200"/>
        </w:trPr>
        <w:tc>
          <w:tcPr>
            <w:tcW w:w="2269" w:type="dxa"/>
          </w:tcPr>
          <w:p w:rsidR="00E51540" w:rsidRPr="008C3E6A" w:rsidRDefault="00E51540" w:rsidP="00242ACB">
            <w:pPr>
              <w:rPr>
                <w:sz w:val="28"/>
                <w:szCs w:val="28"/>
              </w:rPr>
            </w:pPr>
            <w:r w:rsidRPr="008C3E6A">
              <w:rPr>
                <w:sz w:val="28"/>
                <w:szCs w:val="28"/>
              </w:rPr>
              <w:lastRenderedPageBreak/>
              <w:t>складские площадки</w:t>
            </w:r>
          </w:p>
          <w:p w:rsidR="00E51540" w:rsidRPr="008C3E6A" w:rsidRDefault="00E51540" w:rsidP="00242ACB">
            <w:pPr>
              <w:rPr>
                <w:sz w:val="28"/>
                <w:szCs w:val="28"/>
              </w:rPr>
            </w:pPr>
            <w:r w:rsidRPr="008C3E6A">
              <w:rPr>
                <w:sz w:val="28"/>
                <w:szCs w:val="28"/>
              </w:rPr>
              <w:t>код 6.9.1</w:t>
            </w:r>
          </w:p>
        </w:tc>
        <w:tc>
          <w:tcPr>
            <w:tcW w:w="7371" w:type="dxa"/>
            <w:vAlign w:val="center"/>
          </w:tcPr>
          <w:p w:rsidR="00E51540" w:rsidRPr="008C3E6A" w:rsidRDefault="00E51540" w:rsidP="00242ACB">
            <w:pPr>
              <w:rPr>
                <w:sz w:val="28"/>
                <w:szCs w:val="28"/>
              </w:rPr>
            </w:pPr>
            <w:r w:rsidRPr="008C3E6A">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8C3E6A" w:rsidRPr="008C3E6A" w:rsidTr="00242ACB">
        <w:trPr>
          <w:trHeight w:val="200"/>
        </w:trPr>
        <w:tc>
          <w:tcPr>
            <w:tcW w:w="2269" w:type="dxa"/>
          </w:tcPr>
          <w:p w:rsidR="00E51540" w:rsidRPr="008C3E6A" w:rsidRDefault="00E51540" w:rsidP="00242ACB">
            <w:pPr>
              <w:rPr>
                <w:sz w:val="28"/>
                <w:szCs w:val="28"/>
              </w:rPr>
            </w:pPr>
            <w:r w:rsidRPr="008C3E6A">
              <w:rPr>
                <w:sz w:val="28"/>
                <w:szCs w:val="28"/>
              </w:rPr>
              <w:t>предоставление коммунальных услуг</w:t>
            </w:r>
          </w:p>
          <w:p w:rsidR="00E51540" w:rsidRPr="008C3E6A" w:rsidRDefault="00E51540" w:rsidP="00242ACB">
            <w:pPr>
              <w:rPr>
                <w:sz w:val="28"/>
                <w:szCs w:val="28"/>
              </w:rPr>
            </w:pPr>
            <w:r w:rsidRPr="008C3E6A">
              <w:rPr>
                <w:sz w:val="28"/>
                <w:szCs w:val="28"/>
              </w:rPr>
              <w:t xml:space="preserve"> код 3.1.1 </w:t>
            </w:r>
          </w:p>
        </w:tc>
        <w:tc>
          <w:tcPr>
            <w:tcW w:w="7371" w:type="dxa"/>
          </w:tcPr>
          <w:p w:rsidR="00E51540" w:rsidRPr="008C3E6A" w:rsidRDefault="00E51540" w:rsidP="00242ACB">
            <w:pPr>
              <w:widowControl w:val="0"/>
              <w:rPr>
                <w:rFonts w:eastAsia="Arial"/>
                <w:sz w:val="28"/>
                <w:szCs w:val="28"/>
              </w:rPr>
            </w:pPr>
            <w:proofErr w:type="gramStart"/>
            <w:r w:rsidRPr="008C3E6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C3E6A" w:rsidRPr="008C3E6A" w:rsidTr="00242ACB">
        <w:trPr>
          <w:trHeight w:val="200"/>
        </w:trPr>
        <w:tc>
          <w:tcPr>
            <w:tcW w:w="2269" w:type="dxa"/>
          </w:tcPr>
          <w:p w:rsidR="00E51540" w:rsidRPr="008C3E6A" w:rsidRDefault="00E51540" w:rsidP="00242ACB">
            <w:pPr>
              <w:rPr>
                <w:sz w:val="28"/>
                <w:szCs w:val="28"/>
              </w:rPr>
            </w:pPr>
            <w:r w:rsidRPr="008C3E6A">
              <w:rPr>
                <w:sz w:val="28"/>
                <w:szCs w:val="28"/>
              </w:rPr>
              <w:t>административные 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код 3.1.2</w:t>
            </w:r>
          </w:p>
        </w:tc>
        <w:tc>
          <w:tcPr>
            <w:tcW w:w="7371" w:type="dxa"/>
          </w:tcPr>
          <w:p w:rsidR="00E51540" w:rsidRPr="008C3E6A" w:rsidRDefault="00E51540" w:rsidP="00242ACB">
            <w:pPr>
              <w:widowControl w:val="0"/>
              <w:rPr>
                <w:sz w:val="28"/>
                <w:szCs w:val="28"/>
              </w:rPr>
            </w:pPr>
            <w:r w:rsidRPr="008C3E6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8C3E6A" w:rsidRPr="008C3E6A" w:rsidTr="00242ACB">
        <w:trPr>
          <w:trHeight w:val="200"/>
        </w:trPr>
        <w:tc>
          <w:tcPr>
            <w:tcW w:w="2269" w:type="dxa"/>
          </w:tcPr>
          <w:p w:rsidR="00E51540" w:rsidRPr="008C3E6A" w:rsidRDefault="00E51540" w:rsidP="00242ACB">
            <w:pPr>
              <w:pStyle w:val="afff6"/>
              <w:jc w:val="left"/>
              <w:rPr>
                <w:sz w:val="28"/>
                <w:szCs w:val="28"/>
              </w:rPr>
            </w:pPr>
            <w:bookmarkStart w:id="20" w:name="sub_1075"/>
            <w:r w:rsidRPr="008C3E6A">
              <w:rPr>
                <w:sz w:val="28"/>
                <w:szCs w:val="28"/>
              </w:rPr>
              <w:t>трубопроводный транспорт</w:t>
            </w:r>
            <w:bookmarkEnd w:id="20"/>
          </w:p>
          <w:p w:rsidR="00E51540" w:rsidRPr="008C3E6A" w:rsidRDefault="00E51540" w:rsidP="00242ACB">
            <w:pPr>
              <w:rPr>
                <w:sz w:val="28"/>
                <w:szCs w:val="28"/>
              </w:rPr>
            </w:pPr>
            <w:r w:rsidRPr="008C3E6A">
              <w:rPr>
                <w:sz w:val="28"/>
                <w:szCs w:val="28"/>
              </w:rPr>
              <w:t>код 7.5</w:t>
            </w:r>
          </w:p>
        </w:tc>
        <w:tc>
          <w:tcPr>
            <w:tcW w:w="7371" w:type="dxa"/>
          </w:tcPr>
          <w:p w:rsidR="00E51540" w:rsidRPr="008C3E6A" w:rsidRDefault="00E51540" w:rsidP="00242ACB">
            <w:pPr>
              <w:pStyle w:val="afff6"/>
              <w:rPr>
                <w:sz w:val="28"/>
                <w:szCs w:val="28"/>
              </w:rPr>
            </w:pPr>
            <w:r w:rsidRPr="008C3E6A">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8C3E6A" w:rsidRPr="008C3E6A" w:rsidTr="00242ACB">
        <w:trPr>
          <w:trHeight w:val="200"/>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371" w:type="dxa"/>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65" w:anchor="block_10271" w:history="1">
              <w:r w:rsidRPr="008C3E6A">
                <w:rPr>
                  <w:rStyle w:val="ad"/>
                  <w:color w:val="auto"/>
                  <w:sz w:val="28"/>
                  <w:szCs w:val="28"/>
                  <w:u w:val="none"/>
                </w:rPr>
                <w:t>кодами 2.7.1</w:t>
              </w:r>
            </w:hyperlink>
            <w:r w:rsidRPr="008C3E6A">
              <w:rPr>
                <w:sz w:val="28"/>
                <w:szCs w:val="28"/>
              </w:rPr>
              <w:t xml:space="preserve">, </w:t>
            </w:r>
            <w:hyperlink r:id="rId66" w:anchor="block_1049" w:history="1">
              <w:r w:rsidRPr="008C3E6A">
                <w:rPr>
                  <w:rStyle w:val="ad"/>
                  <w:color w:val="auto"/>
                  <w:sz w:val="28"/>
                  <w:szCs w:val="28"/>
                  <w:u w:val="none"/>
                </w:rPr>
                <w:t>4.9</w:t>
              </w:r>
            </w:hyperlink>
            <w:r w:rsidRPr="008C3E6A">
              <w:rPr>
                <w:sz w:val="28"/>
                <w:szCs w:val="28"/>
              </w:rPr>
              <w:t xml:space="preserve">, </w:t>
            </w:r>
            <w:hyperlink r:id="rId67"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rPr>
          <w:trHeight w:val="200"/>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371" w:type="dxa"/>
          </w:tcPr>
          <w:p w:rsidR="00E51540" w:rsidRPr="008C3E6A" w:rsidRDefault="00E51540" w:rsidP="00242ACB">
            <w:pPr>
              <w:pStyle w:val="s10"/>
              <w:rPr>
                <w:sz w:val="28"/>
                <w:szCs w:val="28"/>
              </w:rPr>
            </w:pPr>
            <w:r w:rsidRPr="008C3E6A">
              <w:rPr>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8C3E6A">
              <w:rPr>
                <w:sz w:val="28"/>
                <w:szCs w:val="28"/>
              </w:rPr>
              <w:lastRenderedPageBreak/>
              <w:t>благоустройства территории, общественных туалетов</w:t>
            </w:r>
          </w:p>
        </w:tc>
      </w:tr>
    </w:tbl>
    <w:p w:rsidR="00E51540" w:rsidRPr="008C3E6A" w:rsidRDefault="00E51540" w:rsidP="00E51540">
      <w:pPr>
        <w:tabs>
          <w:tab w:val="left" w:pos="2520"/>
        </w:tabs>
        <w:ind w:firstLine="426"/>
        <w:jc w:val="center"/>
        <w:rPr>
          <w:sz w:val="28"/>
          <w:szCs w:val="28"/>
        </w:rPr>
      </w:pPr>
    </w:p>
    <w:p w:rsidR="00E51540" w:rsidRPr="008C3E6A" w:rsidRDefault="00E51540" w:rsidP="00E51540">
      <w:pPr>
        <w:pStyle w:val="--western"/>
        <w:spacing w:before="0"/>
        <w:ind w:firstLine="709"/>
        <w:rPr>
          <w:rFonts w:ascii="Times New Roman" w:hAnsi="Times New Roman" w:cs="Times New Roman"/>
          <w:color w:val="auto"/>
          <w:sz w:val="28"/>
          <w:szCs w:val="28"/>
        </w:rPr>
      </w:pPr>
      <w:r w:rsidRPr="008C3E6A">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ИТЗ-2 не устанавливаются.</w:t>
      </w:r>
    </w:p>
    <w:p w:rsidR="00E51540" w:rsidRPr="008C3E6A" w:rsidRDefault="00E51540" w:rsidP="00E51540">
      <w:pPr>
        <w:pStyle w:val="--western"/>
        <w:spacing w:before="0"/>
        <w:ind w:firstLine="709"/>
        <w:rPr>
          <w:rFonts w:ascii="Times New Roman" w:hAnsi="Times New Roman" w:cs="Times New Roman"/>
          <w:color w:val="auto"/>
          <w:sz w:val="28"/>
          <w:szCs w:val="28"/>
        </w:rPr>
      </w:pPr>
      <w:r w:rsidRPr="008C3E6A">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ИТЗ-2 не устанавливаются.</w:t>
      </w:r>
    </w:p>
    <w:p w:rsidR="00E51540" w:rsidRPr="008C3E6A" w:rsidRDefault="00E51540" w:rsidP="00E51540">
      <w:pPr>
        <w:pStyle w:val="22222"/>
      </w:pPr>
    </w:p>
    <w:p w:rsidR="00E51540" w:rsidRPr="008C3E6A" w:rsidRDefault="00E51540" w:rsidP="00E51540">
      <w:pPr>
        <w:pStyle w:val="22222"/>
      </w:pPr>
      <w:r w:rsidRPr="008C3E6A">
        <w:t xml:space="preserve"> 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 xml:space="preserve">[6.7] - Энергетика </w:t>
            </w:r>
          </w:p>
          <w:p w:rsidR="00E51540" w:rsidRPr="008C3E6A" w:rsidRDefault="00E51540" w:rsidP="00242ACB">
            <w:pPr>
              <w:rPr>
                <w:sz w:val="28"/>
                <w:szCs w:val="28"/>
              </w:rPr>
            </w:pPr>
            <w:r w:rsidRPr="008C3E6A">
              <w:rPr>
                <w:sz w:val="28"/>
                <w:szCs w:val="28"/>
              </w:rPr>
              <w:t xml:space="preserve">[6.9] - Склады </w:t>
            </w:r>
          </w:p>
          <w:p w:rsidR="00E51540" w:rsidRPr="008C3E6A" w:rsidRDefault="00E51540" w:rsidP="00242ACB">
            <w:pPr>
              <w:rPr>
                <w:sz w:val="28"/>
                <w:szCs w:val="28"/>
              </w:rPr>
            </w:pPr>
            <w:r w:rsidRPr="008C3E6A">
              <w:rPr>
                <w:sz w:val="28"/>
                <w:szCs w:val="28"/>
              </w:rPr>
              <w:t>[6.9.1] – Складские площадки</w:t>
            </w:r>
          </w:p>
          <w:p w:rsidR="00E51540" w:rsidRPr="008C3E6A" w:rsidRDefault="00E51540" w:rsidP="00242ACB">
            <w:pPr>
              <w:rPr>
                <w:sz w:val="28"/>
                <w:szCs w:val="28"/>
              </w:rPr>
            </w:pPr>
            <w:r w:rsidRPr="008C3E6A">
              <w:rPr>
                <w:sz w:val="28"/>
                <w:szCs w:val="28"/>
              </w:rPr>
              <w:t>[3.1.1] - Предоставление коммунальных услуг</w:t>
            </w:r>
          </w:p>
          <w:p w:rsidR="00E51540" w:rsidRPr="008C3E6A" w:rsidRDefault="00E51540" w:rsidP="00242ACB">
            <w:pPr>
              <w:rPr>
                <w:sz w:val="28"/>
                <w:szCs w:val="28"/>
              </w:rPr>
            </w:pPr>
            <w:r w:rsidRPr="008C3E6A">
              <w:rPr>
                <w:sz w:val="28"/>
                <w:szCs w:val="28"/>
              </w:rPr>
              <w:t>[3.1.2] - Административные 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 xml:space="preserve"> </w:t>
            </w:r>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r w:rsidRPr="008C3E6A">
              <w:rPr>
                <w:sz w:val="28"/>
                <w:szCs w:val="28"/>
              </w:rPr>
              <w:tab/>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проездов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5</w:t>
            </w:r>
          </w:p>
        </w:tc>
      </w:tr>
    </w:tbl>
    <w:p w:rsidR="00E51540" w:rsidRPr="008C3E6A" w:rsidRDefault="00E51540" w:rsidP="00E51540">
      <w:pPr>
        <w:pStyle w:val="22222"/>
      </w:pPr>
    </w:p>
    <w:p w:rsidR="00E51540" w:rsidRPr="008C3E6A" w:rsidRDefault="00E51540" w:rsidP="00E51540">
      <w:pPr>
        <w:pStyle w:val="22222"/>
        <w:rPr>
          <w:lang w:val="ru-RU"/>
        </w:rPr>
      </w:pPr>
      <w:r w:rsidRPr="008C3E6A">
        <w:t xml:space="preserve">2. Ограничения и особенности использования земельных участков и объектов капитального строительства в зоне ИТЗ-2 указаны в статьях </w:t>
      </w:r>
    </w:p>
    <w:p w:rsidR="00E51540" w:rsidRPr="008C3E6A" w:rsidRDefault="00E51540" w:rsidP="00E51540">
      <w:pPr>
        <w:pStyle w:val="22222"/>
      </w:pPr>
      <w:r w:rsidRPr="008C3E6A">
        <w:t>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rPr>
          <w:b/>
        </w:rPr>
      </w:pPr>
    </w:p>
    <w:p w:rsidR="00E51540" w:rsidRPr="008C3E6A" w:rsidRDefault="00E51540" w:rsidP="00E51540">
      <w:pPr>
        <w:pStyle w:val="22222"/>
      </w:pPr>
      <w:bookmarkStart w:id="21" w:name="_Toc449000176"/>
      <w:bookmarkStart w:id="22" w:name="_Toc483580777"/>
      <w:r w:rsidRPr="008C3E6A">
        <w:t>Статья 37.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21"/>
      <w:bookmarkEnd w:id="22"/>
    </w:p>
    <w:p w:rsidR="00E51540" w:rsidRPr="008C3E6A" w:rsidRDefault="00E51540" w:rsidP="00E51540">
      <w:pPr>
        <w:pStyle w:val="22222"/>
      </w:pPr>
    </w:p>
    <w:p w:rsidR="00E51540" w:rsidRPr="008C3E6A" w:rsidRDefault="00E51540" w:rsidP="00E51540">
      <w:pPr>
        <w:pStyle w:val="22222"/>
      </w:pPr>
      <w:r w:rsidRPr="008C3E6A">
        <w:t>РЕКРЕАЦИОННЫЕ ЗОНЫ (РЗ)</w:t>
      </w:r>
    </w:p>
    <w:p w:rsidR="00E51540" w:rsidRPr="008C3E6A" w:rsidRDefault="00E51540" w:rsidP="00E51540">
      <w:pPr>
        <w:pStyle w:val="22222"/>
      </w:pPr>
    </w:p>
    <w:p w:rsidR="00E51540" w:rsidRPr="008C3E6A" w:rsidRDefault="00E51540" w:rsidP="00E51540">
      <w:pPr>
        <w:pStyle w:val="22222"/>
        <w:rPr>
          <w:iCs/>
        </w:rPr>
      </w:pPr>
      <w:r w:rsidRPr="008C3E6A">
        <w:rPr>
          <w:iCs/>
        </w:rPr>
        <w:t>РЗ-1. Зона рекреационного назначения (зеленые насаждения общего пользования)</w:t>
      </w:r>
    </w:p>
    <w:p w:rsidR="00E51540" w:rsidRPr="008C3E6A" w:rsidRDefault="00E51540" w:rsidP="00E51540">
      <w:pPr>
        <w:pStyle w:val="22222"/>
        <w:rPr>
          <w:iCs/>
        </w:rPr>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tabs>
          <w:tab w:val="left" w:pos="2520"/>
        </w:tabs>
        <w:ind w:firstLine="426"/>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8C3E6A" w:rsidRPr="008C3E6A" w:rsidTr="00242ACB">
        <w:trPr>
          <w:trHeight w:val="945"/>
        </w:trPr>
        <w:tc>
          <w:tcPr>
            <w:tcW w:w="2269" w:type="dxa"/>
            <w:vMerge w:val="restart"/>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 земельного участка</w:t>
            </w:r>
          </w:p>
        </w:tc>
        <w:tc>
          <w:tcPr>
            <w:tcW w:w="7654" w:type="dxa"/>
            <w:vMerge w:val="restart"/>
            <w:shd w:val="clear" w:color="auto" w:fill="auto"/>
          </w:tcPr>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980"/>
        </w:trPr>
        <w:tc>
          <w:tcPr>
            <w:tcW w:w="2269" w:type="dxa"/>
            <w:vMerge/>
            <w:vAlign w:val="center"/>
          </w:tcPr>
          <w:p w:rsidR="00E51540" w:rsidRPr="008C3E6A" w:rsidRDefault="00E51540" w:rsidP="00242ACB">
            <w:pPr>
              <w:tabs>
                <w:tab w:val="left" w:pos="2520"/>
              </w:tabs>
              <w:ind w:firstLine="426"/>
              <w:jc w:val="center"/>
              <w:rPr>
                <w:sz w:val="28"/>
                <w:szCs w:val="28"/>
              </w:rPr>
            </w:pPr>
          </w:p>
        </w:tc>
        <w:tc>
          <w:tcPr>
            <w:tcW w:w="7654" w:type="dxa"/>
            <w:vMerge/>
            <w:shd w:val="clear" w:color="auto" w:fill="auto"/>
          </w:tcPr>
          <w:p w:rsidR="00E51540" w:rsidRPr="008C3E6A" w:rsidRDefault="00E51540" w:rsidP="00242ACB">
            <w:pPr>
              <w:rPr>
                <w:sz w:val="28"/>
                <w:szCs w:val="28"/>
              </w:rPr>
            </w:pPr>
          </w:p>
        </w:tc>
      </w:tr>
      <w:tr w:rsidR="008C3E6A" w:rsidRPr="008C3E6A" w:rsidTr="00242ACB">
        <w:trPr>
          <w:trHeight w:val="980"/>
        </w:trPr>
        <w:tc>
          <w:tcPr>
            <w:tcW w:w="2269" w:type="dxa"/>
            <w:vAlign w:val="center"/>
          </w:tcPr>
          <w:p w:rsidR="00E51540" w:rsidRPr="008C3E6A" w:rsidRDefault="00E51540" w:rsidP="00242ACB">
            <w:pPr>
              <w:tabs>
                <w:tab w:val="left" w:pos="2520"/>
              </w:tabs>
              <w:rPr>
                <w:sz w:val="28"/>
                <w:szCs w:val="28"/>
              </w:rPr>
            </w:pPr>
            <w:r w:rsidRPr="008C3E6A">
              <w:rPr>
                <w:sz w:val="28"/>
                <w:szCs w:val="28"/>
              </w:rPr>
              <w:t xml:space="preserve">отдых (рекреация) </w:t>
            </w:r>
          </w:p>
          <w:p w:rsidR="00E51540" w:rsidRPr="008C3E6A" w:rsidRDefault="00E51540" w:rsidP="00242ACB">
            <w:pPr>
              <w:tabs>
                <w:tab w:val="left" w:pos="2520"/>
              </w:tabs>
              <w:rPr>
                <w:sz w:val="28"/>
                <w:szCs w:val="28"/>
              </w:rPr>
            </w:pPr>
            <w:r w:rsidRPr="008C3E6A">
              <w:rPr>
                <w:sz w:val="28"/>
                <w:szCs w:val="28"/>
              </w:rPr>
              <w:t>код 5.0</w:t>
            </w:r>
          </w:p>
          <w:p w:rsidR="00E51540" w:rsidRPr="008C3E6A" w:rsidRDefault="00E51540" w:rsidP="00242ACB">
            <w:pPr>
              <w:tabs>
                <w:tab w:val="left" w:pos="2520"/>
              </w:tabs>
              <w:rPr>
                <w:sz w:val="28"/>
                <w:szCs w:val="28"/>
              </w:rPr>
            </w:pPr>
          </w:p>
        </w:tc>
        <w:tc>
          <w:tcPr>
            <w:tcW w:w="7654" w:type="dxa"/>
            <w:shd w:val="clear" w:color="auto" w:fill="auto"/>
          </w:tcPr>
          <w:p w:rsidR="00E51540" w:rsidRPr="008C3E6A" w:rsidRDefault="00E51540" w:rsidP="00242ACB">
            <w:pPr>
              <w:pStyle w:val="s10"/>
              <w:rPr>
                <w:sz w:val="28"/>
                <w:szCs w:val="28"/>
              </w:rPr>
            </w:pPr>
            <w:r w:rsidRPr="008C3E6A">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E51540" w:rsidRPr="008C3E6A" w:rsidRDefault="00E51540" w:rsidP="00242ACB">
            <w:pPr>
              <w:pStyle w:val="s10"/>
              <w:rPr>
                <w:sz w:val="28"/>
                <w:szCs w:val="28"/>
              </w:rPr>
            </w:pPr>
            <w:r w:rsidRPr="008C3E6A">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rsidR="00E51540" w:rsidRPr="008C3E6A" w:rsidRDefault="00E51540" w:rsidP="00242ACB">
            <w:pPr>
              <w:outlineLvl w:val="4"/>
              <w:rPr>
                <w:sz w:val="28"/>
                <w:szCs w:val="28"/>
              </w:rPr>
            </w:pPr>
            <w:r w:rsidRPr="008C3E6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68" w:anchor="block_1051" w:history="1">
              <w:r w:rsidRPr="008C3E6A">
                <w:rPr>
                  <w:rStyle w:val="ad"/>
                  <w:color w:val="auto"/>
                  <w:sz w:val="28"/>
                  <w:szCs w:val="28"/>
                  <w:u w:val="none"/>
                </w:rPr>
                <w:t>кодами 5.1 - 5.5</w:t>
              </w:r>
            </w:hyperlink>
          </w:p>
        </w:tc>
      </w:tr>
      <w:tr w:rsidR="008C3E6A" w:rsidRPr="008C3E6A" w:rsidTr="00242ACB">
        <w:trPr>
          <w:trHeight w:val="980"/>
        </w:trPr>
        <w:tc>
          <w:tcPr>
            <w:tcW w:w="2269" w:type="dxa"/>
          </w:tcPr>
          <w:p w:rsidR="00E51540" w:rsidRPr="008C3E6A" w:rsidRDefault="00E51540" w:rsidP="00242ACB">
            <w:pPr>
              <w:tabs>
                <w:tab w:val="left" w:pos="2520"/>
              </w:tabs>
              <w:rPr>
                <w:sz w:val="28"/>
                <w:szCs w:val="28"/>
              </w:rPr>
            </w:pPr>
            <w:r w:rsidRPr="008C3E6A">
              <w:rPr>
                <w:sz w:val="28"/>
                <w:szCs w:val="28"/>
              </w:rPr>
              <w:t xml:space="preserve">обеспечение спортивно-зрелищных мероприятий </w:t>
            </w:r>
          </w:p>
          <w:p w:rsidR="00E51540" w:rsidRPr="008C3E6A" w:rsidRDefault="00E51540" w:rsidP="00242ACB">
            <w:pPr>
              <w:tabs>
                <w:tab w:val="left" w:pos="2520"/>
              </w:tabs>
              <w:ind w:firstLine="36"/>
              <w:rPr>
                <w:sz w:val="28"/>
                <w:szCs w:val="28"/>
              </w:rPr>
            </w:pPr>
            <w:r w:rsidRPr="008C3E6A">
              <w:rPr>
                <w:sz w:val="28"/>
                <w:szCs w:val="28"/>
              </w:rPr>
              <w:lastRenderedPageBreak/>
              <w:t>код 5.1.1</w:t>
            </w:r>
          </w:p>
        </w:tc>
        <w:tc>
          <w:tcPr>
            <w:tcW w:w="7654" w:type="dxa"/>
            <w:shd w:val="clear" w:color="auto" w:fill="auto"/>
          </w:tcPr>
          <w:p w:rsidR="00E51540" w:rsidRPr="008C3E6A" w:rsidRDefault="00E51540" w:rsidP="00242ACB">
            <w:pPr>
              <w:outlineLvl w:val="4"/>
              <w:rPr>
                <w:sz w:val="28"/>
                <w:szCs w:val="28"/>
              </w:rPr>
            </w:pPr>
            <w:r w:rsidRPr="008C3E6A">
              <w:rPr>
                <w:sz w:val="28"/>
                <w:szCs w:val="28"/>
              </w:rPr>
              <w:lastRenderedPageBreak/>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E51540" w:rsidRPr="008C3E6A" w:rsidRDefault="00E51540" w:rsidP="00242ACB">
            <w:pPr>
              <w:outlineLvl w:val="4"/>
              <w:rPr>
                <w:sz w:val="28"/>
                <w:szCs w:val="28"/>
              </w:rPr>
            </w:pPr>
          </w:p>
        </w:tc>
      </w:tr>
      <w:tr w:rsidR="008C3E6A" w:rsidRPr="008C3E6A" w:rsidTr="00242ACB">
        <w:trPr>
          <w:trHeight w:val="980"/>
        </w:trPr>
        <w:tc>
          <w:tcPr>
            <w:tcW w:w="2269" w:type="dxa"/>
          </w:tcPr>
          <w:p w:rsidR="00E51540" w:rsidRPr="008C3E6A" w:rsidRDefault="00E51540" w:rsidP="00242ACB">
            <w:pPr>
              <w:tabs>
                <w:tab w:val="left" w:pos="2520"/>
              </w:tabs>
              <w:rPr>
                <w:sz w:val="28"/>
                <w:szCs w:val="28"/>
              </w:rPr>
            </w:pPr>
            <w:r w:rsidRPr="008C3E6A">
              <w:rPr>
                <w:sz w:val="28"/>
                <w:szCs w:val="28"/>
              </w:rPr>
              <w:lastRenderedPageBreak/>
              <w:t>обеспечение занятий спортом в помещениях</w:t>
            </w:r>
          </w:p>
          <w:p w:rsidR="00E51540" w:rsidRPr="008C3E6A" w:rsidRDefault="00E51540" w:rsidP="00242ACB">
            <w:pPr>
              <w:tabs>
                <w:tab w:val="left" w:pos="2520"/>
              </w:tabs>
              <w:rPr>
                <w:sz w:val="28"/>
                <w:szCs w:val="28"/>
              </w:rPr>
            </w:pPr>
            <w:r w:rsidRPr="008C3E6A">
              <w:rPr>
                <w:sz w:val="28"/>
                <w:szCs w:val="28"/>
              </w:rPr>
              <w:t>код 5.1.2</w:t>
            </w:r>
          </w:p>
        </w:tc>
        <w:tc>
          <w:tcPr>
            <w:tcW w:w="7654" w:type="dxa"/>
            <w:shd w:val="clear" w:color="auto" w:fill="auto"/>
          </w:tcPr>
          <w:p w:rsidR="00E51540" w:rsidRPr="008C3E6A" w:rsidRDefault="00E51540" w:rsidP="00242ACB">
            <w:pPr>
              <w:outlineLvl w:val="4"/>
              <w:rPr>
                <w:sz w:val="28"/>
                <w:szCs w:val="28"/>
              </w:rPr>
            </w:pPr>
            <w:r w:rsidRPr="008C3E6A">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8C3E6A" w:rsidRPr="008C3E6A" w:rsidTr="00242ACB">
        <w:trPr>
          <w:trHeight w:val="980"/>
        </w:trPr>
        <w:tc>
          <w:tcPr>
            <w:tcW w:w="2269" w:type="dxa"/>
          </w:tcPr>
          <w:p w:rsidR="00E51540" w:rsidRPr="008C3E6A" w:rsidRDefault="00E51540" w:rsidP="00242ACB">
            <w:pPr>
              <w:tabs>
                <w:tab w:val="left" w:pos="2520"/>
              </w:tabs>
              <w:rPr>
                <w:sz w:val="28"/>
                <w:szCs w:val="28"/>
              </w:rPr>
            </w:pPr>
            <w:r w:rsidRPr="008C3E6A">
              <w:rPr>
                <w:sz w:val="28"/>
                <w:szCs w:val="28"/>
              </w:rPr>
              <w:t>площадки для занятий спортом</w:t>
            </w:r>
          </w:p>
          <w:p w:rsidR="00E51540" w:rsidRPr="008C3E6A" w:rsidRDefault="00E51540" w:rsidP="00242ACB">
            <w:pPr>
              <w:tabs>
                <w:tab w:val="left" w:pos="2520"/>
              </w:tabs>
              <w:rPr>
                <w:sz w:val="28"/>
                <w:szCs w:val="28"/>
              </w:rPr>
            </w:pPr>
            <w:r w:rsidRPr="008C3E6A">
              <w:rPr>
                <w:sz w:val="28"/>
                <w:szCs w:val="28"/>
              </w:rPr>
              <w:t>код 5.1.3</w:t>
            </w:r>
          </w:p>
        </w:tc>
        <w:tc>
          <w:tcPr>
            <w:tcW w:w="7654" w:type="dxa"/>
            <w:shd w:val="clear" w:color="auto" w:fill="auto"/>
          </w:tcPr>
          <w:p w:rsidR="00E51540" w:rsidRPr="008C3E6A" w:rsidRDefault="00E51540" w:rsidP="00242ACB">
            <w:pPr>
              <w:outlineLvl w:val="4"/>
              <w:rPr>
                <w:sz w:val="28"/>
                <w:szCs w:val="28"/>
              </w:rPr>
            </w:pPr>
            <w:r w:rsidRPr="008C3E6A">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C3E6A" w:rsidRPr="008C3E6A" w:rsidTr="00242ACB">
        <w:trPr>
          <w:trHeight w:val="980"/>
        </w:trPr>
        <w:tc>
          <w:tcPr>
            <w:tcW w:w="2269" w:type="dxa"/>
          </w:tcPr>
          <w:p w:rsidR="00E51540" w:rsidRPr="008C3E6A" w:rsidRDefault="00E51540" w:rsidP="00242ACB">
            <w:pPr>
              <w:rPr>
                <w:sz w:val="28"/>
                <w:szCs w:val="28"/>
              </w:rPr>
            </w:pPr>
            <w:r w:rsidRPr="008C3E6A">
              <w:rPr>
                <w:sz w:val="28"/>
                <w:szCs w:val="28"/>
              </w:rPr>
              <w:t>парки культуры и отдыха</w:t>
            </w:r>
          </w:p>
          <w:p w:rsidR="00E51540" w:rsidRPr="008C3E6A" w:rsidRDefault="00E51540" w:rsidP="00242ACB">
            <w:pPr>
              <w:rPr>
                <w:sz w:val="28"/>
                <w:szCs w:val="28"/>
              </w:rPr>
            </w:pPr>
            <w:r w:rsidRPr="008C3E6A">
              <w:rPr>
                <w:sz w:val="28"/>
                <w:szCs w:val="28"/>
              </w:rPr>
              <w:t>код 3.6.2</w:t>
            </w:r>
          </w:p>
        </w:tc>
        <w:tc>
          <w:tcPr>
            <w:tcW w:w="7654" w:type="dxa"/>
            <w:shd w:val="clear" w:color="auto" w:fill="auto"/>
          </w:tcPr>
          <w:p w:rsidR="00E51540" w:rsidRPr="008C3E6A" w:rsidRDefault="00E51540" w:rsidP="00242ACB">
            <w:pPr>
              <w:pStyle w:val="nienie"/>
              <w:tabs>
                <w:tab w:val="left" w:pos="1211"/>
              </w:tabs>
              <w:ind w:left="-29" w:firstLine="29"/>
              <w:rPr>
                <w:rFonts w:ascii="Times New Roman" w:hAnsi="Times New Roman" w:cs="Times New Roman"/>
                <w:sz w:val="28"/>
                <w:szCs w:val="28"/>
              </w:rPr>
            </w:pPr>
            <w:r w:rsidRPr="008C3E6A">
              <w:rPr>
                <w:rFonts w:ascii="Times New Roman" w:hAnsi="Times New Roman" w:cs="Times New Roman"/>
                <w:sz w:val="28"/>
                <w:szCs w:val="28"/>
              </w:rPr>
              <w:t>Размещение парков культуры и отдыха</w:t>
            </w:r>
          </w:p>
        </w:tc>
      </w:tr>
      <w:tr w:rsidR="008C3E6A" w:rsidRPr="008C3E6A" w:rsidTr="00242ACB">
        <w:trPr>
          <w:trHeight w:val="1427"/>
        </w:trPr>
        <w:tc>
          <w:tcPr>
            <w:tcW w:w="2269"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историко-культурная деятельность код 9.3</w:t>
            </w:r>
          </w:p>
        </w:tc>
        <w:tc>
          <w:tcPr>
            <w:tcW w:w="7654" w:type="dxa"/>
            <w:shd w:val="clear" w:color="auto" w:fill="auto"/>
          </w:tcPr>
          <w:p w:rsidR="00E51540" w:rsidRPr="008C3E6A" w:rsidRDefault="00E51540" w:rsidP="00242ACB">
            <w:pPr>
              <w:outlineLvl w:val="3"/>
              <w:rPr>
                <w:sz w:val="28"/>
                <w:szCs w:val="28"/>
              </w:rPr>
            </w:pPr>
            <w:proofErr w:type="gramStart"/>
            <w:r w:rsidRPr="008C3E6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8C3E6A" w:rsidRPr="008C3E6A" w:rsidTr="00242ACB">
        <w:trPr>
          <w:trHeight w:val="1427"/>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654" w:type="dxa"/>
            <w:shd w:val="clear" w:color="auto" w:fill="auto"/>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69" w:anchor="block_10271" w:history="1">
              <w:r w:rsidRPr="008C3E6A">
                <w:rPr>
                  <w:rStyle w:val="ad"/>
                  <w:color w:val="auto"/>
                  <w:sz w:val="28"/>
                  <w:szCs w:val="28"/>
                  <w:u w:val="none"/>
                </w:rPr>
                <w:t>кодами 2.7.1</w:t>
              </w:r>
            </w:hyperlink>
            <w:r w:rsidRPr="008C3E6A">
              <w:rPr>
                <w:sz w:val="28"/>
                <w:szCs w:val="28"/>
              </w:rPr>
              <w:t xml:space="preserve">, </w:t>
            </w:r>
            <w:hyperlink r:id="rId70" w:anchor="block_1049" w:history="1">
              <w:r w:rsidRPr="008C3E6A">
                <w:rPr>
                  <w:rStyle w:val="ad"/>
                  <w:color w:val="auto"/>
                  <w:sz w:val="28"/>
                  <w:szCs w:val="28"/>
                  <w:u w:val="none"/>
                </w:rPr>
                <w:t>4.9</w:t>
              </w:r>
            </w:hyperlink>
            <w:r w:rsidRPr="008C3E6A">
              <w:rPr>
                <w:sz w:val="28"/>
                <w:szCs w:val="28"/>
              </w:rPr>
              <w:t xml:space="preserve">, </w:t>
            </w:r>
            <w:hyperlink r:id="rId71"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rPr>
          <w:trHeight w:val="1427"/>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654"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tabs>
          <w:tab w:val="left" w:pos="2520"/>
        </w:tabs>
        <w:ind w:firstLine="426"/>
        <w:jc w:val="center"/>
        <w:rPr>
          <w:sz w:val="28"/>
          <w:szCs w:val="28"/>
        </w:rPr>
      </w:pPr>
    </w:p>
    <w:p w:rsidR="00E51540" w:rsidRPr="008C3E6A" w:rsidRDefault="00E51540" w:rsidP="00E51540">
      <w:pPr>
        <w:pStyle w:val="11111"/>
      </w:pPr>
      <w:r w:rsidRPr="008C3E6A">
        <w:t>Условные и вспомогательные виды использования объектов капитального строительства и земельных участков для зоны РЗ-1 не устанавливаются.</w:t>
      </w:r>
    </w:p>
    <w:p w:rsidR="00E51540" w:rsidRPr="008C3E6A" w:rsidRDefault="00E51540" w:rsidP="00E51540">
      <w:pPr>
        <w:pStyle w:val="22222"/>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[5.0] - Отдых (рекреация)</w:t>
            </w:r>
          </w:p>
          <w:p w:rsidR="00E51540" w:rsidRPr="008C3E6A" w:rsidRDefault="00E51540" w:rsidP="00242ACB">
            <w:pPr>
              <w:tabs>
                <w:tab w:val="left" w:pos="2520"/>
              </w:tabs>
              <w:rPr>
                <w:sz w:val="28"/>
                <w:szCs w:val="28"/>
              </w:rPr>
            </w:pPr>
            <w:r w:rsidRPr="008C3E6A">
              <w:rPr>
                <w:sz w:val="28"/>
                <w:szCs w:val="28"/>
              </w:rPr>
              <w:t xml:space="preserve">[5.1.1] - Обеспечение спортивно-зрелищных мероприятий </w:t>
            </w:r>
          </w:p>
          <w:p w:rsidR="00E51540" w:rsidRPr="008C3E6A" w:rsidRDefault="00E51540" w:rsidP="00242ACB">
            <w:pPr>
              <w:tabs>
                <w:tab w:val="left" w:pos="2520"/>
              </w:tabs>
              <w:rPr>
                <w:sz w:val="28"/>
                <w:szCs w:val="28"/>
              </w:rPr>
            </w:pPr>
            <w:r w:rsidRPr="008C3E6A">
              <w:rPr>
                <w:sz w:val="28"/>
                <w:szCs w:val="28"/>
              </w:rPr>
              <w:t>[5.1.2] - Обеспечение занятий спортом в помещениях</w:t>
            </w:r>
          </w:p>
          <w:p w:rsidR="00E51540" w:rsidRPr="008C3E6A" w:rsidRDefault="00E51540" w:rsidP="00242ACB">
            <w:pPr>
              <w:tabs>
                <w:tab w:val="left" w:pos="2520"/>
              </w:tabs>
              <w:rPr>
                <w:sz w:val="28"/>
                <w:szCs w:val="28"/>
              </w:rPr>
            </w:pPr>
            <w:r w:rsidRPr="008C3E6A">
              <w:rPr>
                <w:sz w:val="28"/>
                <w:szCs w:val="28"/>
              </w:rPr>
              <w:t>[5.1.3] - Площадки для занятий спортом</w:t>
            </w:r>
          </w:p>
          <w:p w:rsidR="00E51540" w:rsidRPr="008C3E6A" w:rsidRDefault="00E51540" w:rsidP="00242ACB">
            <w:pPr>
              <w:rPr>
                <w:sz w:val="28"/>
                <w:szCs w:val="28"/>
              </w:rPr>
            </w:pPr>
            <w:r w:rsidRPr="008C3E6A">
              <w:rPr>
                <w:sz w:val="28"/>
                <w:szCs w:val="28"/>
              </w:rPr>
              <w:t xml:space="preserve"> [3.6.2]  - Парки культуры и отдыха</w:t>
            </w:r>
          </w:p>
          <w:p w:rsidR="00E51540" w:rsidRPr="008C3E6A" w:rsidRDefault="00E51540" w:rsidP="00242ACB">
            <w:pPr>
              <w:rPr>
                <w:sz w:val="28"/>
                <w:szCs w:val="28"/>
              </w:rPr>
            </w:pPr>
            <w:r w:rsidRPr="008C3E6A">
              <w:rPr>
                <w:sz w:val="28"/>
                <w:szCs w:val="28"/>
              </w:rPr>
              <w:t>код 3.6.2</w:t>
            </w: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7</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проездов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5</w:t>
            </w:r>
          </w:p>
        </w:tc>
      </w:tr>
    </w:tbl>
    <w:p w:rsidR="00E51540" w:rsidRPr="008C3E6A" w:rsidRDefault="00E51540" w:rsidP="00E51540">
      <w:pPr>
        <w:pStyle w:val="22222"/>
      </w:pPr>
    </w:p>
    <w:p w:rsidR="00E51540" w:rsidRPr="008C3E6A" w:rsidRDefault="00E51540" w:rsidP="00E51540">
      <w:pPr>
        <w:pStyle w:val="22222"/>
      </w:pPr>
      <w:r w:rsidRPr="008C3E6A">
        <w:t>3.Ограничения и особенности использования земельных участков и объектов капитального строительства</w:t>
      </w:r>
    </w:p>
    <w:p w:rsidR="00E51540" w:rsidRPr="008C3E6A" w:rsidRDefault="00E51540" w:rsidP="00E51540">
      <w:pPr>
        <w:pStyle w:val="22222"/>
      </w:pPr>
    </w:p>
    <w:p w:rsidR="00E51540" w:rsidRPr="008C3E6A" w:rsidRDefault="00E51540" w:rsidP="00E51540">
      <w:pPr>
        <w:pStyle w:val="11111"/>
        <w:rPr>
          <w:b/>
        </w:rPr>
      </w:pPr>
      <w:r w:rsidRPr="008C3E6A">
        <w:t>Ограничения и особенности использования земельных участков и объектов капитального строительства в зоне РЗ-1 указаны в статьях 42-49 настоящих Правил.</w:t>
      </w:r>
    </w:p>
    <w:p w:rsidR="00E51540" w:rsidRPr="008C3E6A" w:rsidRDefault="00E51540" w:rsidP="00E51540">
      <w:pPr>
        <w:pStyle w:val="11111"/>
      </w:pPr>
      <w:r w:rsidRPr="008C3E6A">
        <w:t xml:space="preserve">Рекреационные зоны формируются на землях общего пользования (парки, сады, скверы, бульвары и другие озелененные территории общего пользования). </w:t>
      </w:r>
    </w:p>
    <w:p w:rsidR="00E51540" w:rsidRPr="008C3E6A" w:rsidRDefault="00E51540" w:rsidP="00E51540">
      <w:pPr>
        <w:pStyle w:val="11111"/>
      </w:pPr>
      <w:r w:rsidRPr="008C3E6A">
        <w:t xml:space="preserve">Разрешается новое зеленое строительство, реконструкция существующего озеленения, благоустройство территории, реконструкция </w:t>
      </w:r>
      <w:r w:rsidRPr="008C3E6A">
        <w:lastRenderedPageBreak/>
        <w:t>существующих инженерных сетей, пешеходных дорог, зданий и сооружений, а также ограниченное новое строительство объектов, необходимых для содержания и деятельности хозяйствующих субъектов, не противоречащих заданному функциональному назначению территории – рекреационному и оздоровительному.</w:t>
      </w:r>
    </w:p>
    <w:p w:rsidR="00E51540" w:rsidRPr="008C3E6A" w:rsidRDefault="00E51540" w:rsidP="00E51540">
      <w:pPr>
        <w:pStyle w:val="11111"/>
      </w:pPr>
      <w:r w:rsidRPr="008C3E6A">
        <w:t xml:space="preserve">Реконструкция зеленых </w:t>
      </w:r>
      <w:proofErr w:type="gramStart"/>
      <w:r w:rsidRPr="008C3E6A">
        <w:t>насаждений</w:t>
      </w:r>
      <w:proofErr w:type="gramEnd"/>
      <w:r w:rsidRPr="008C3E6A">
        <w:t xml:space="preserve"> прежде всего должна включать ландшафтную организацию существующих посадок, включая санитарные рубки и рубки ухода, улучшение почвенно-грунтовых условий, устройство цветников, формирование древесно-кустарниковых групп.</w:t>
      </w:r>
    </w:p>
    <w:p w:rsidR="00E51540" w:rsidRPr="008C3E6A" w:rsidRDefault="00E51540" w:rsidP="00E51540">
      <w:pPr>
        <w:pStyle w:val="11111"/>
      </w:pPr>
      <w:r w:rsidRPr="008C3E6A">
        <w:t xml:space="preserve">Покрытие площадок и </w:t>
      </w:r>
      <w:proofErr w:type="spellStart"/>
      <w:r w:rsidRPr="008C3E6A">
        <w:t>дорожно-тропиночной</w:t>
      </w:r>
      <w:proofErr w:type="spellEnd"/>
      <w:r w:rsidRPr="008C3E6A">
        <w:t xml:space="preserve"> сети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E51540" w:rsidRPr="008C3E6A" w:rsidRDefault="00E51540" w:rsidP="00E51540">
      <w:pPr>
        <w:pStyle w:val="11111"/>
      </w:pPr>
      <w:r w:rsidRPr="008C3E6A">
        <w:t>Осуществление системы отвода поверхностных вод в виде дождевой канализации открытого типа.</w:t>
      </w: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pPr>
    </w:p>
    <w:p w:rsidR="00E51540" w:rsidRPr="008C3E6A" w:rsidRDefault="00E51540" w:rsidP="00E51540">
      <w:pPr>
        <w:pStyle w:val="22222"/>
      </w:pPr>
      <w:r w:rsidRPr="008C3E6A">
        <w:rPr>
          <w:iCs/>
        </w:rPr>
        <w:t xml:space="preserve">РЗ-2. Зона спорта и отдыха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tabs>
          <w:tab w:val="left" w:pos="2520"/>
        </w:tabs>
        <w:ind w:firstLine="426"/>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8C3E6A" w:rsidRPr="008C3E6A" w:rsidTr="00242ACB">
        <w:trPr>
          <w:trHeight w:val="945"/>
        </w:trPr>
        <w:tc>
          <w:tcPr>
            <w:tcW w:w="2269" w:type="dxa"/>
            <w:vMerge w:val="restart"/>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 земельного участка</w:t>
            </w:r>
          </w:p>
        </w:tc>
        <w:tc>
          <w:tcPr>
            <w:tcW w:w="7654" w:type="dxa"/>
            <w:vMerge w:val="restart"/>
            <w:shd w:val="clear" w:color="auto" w:fill="auto"/>
          </w:tcPr>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980"/>
        </w:trPr>
        <w:tc>
          <w:tcPr>
            <w:tcW w:w="2269" w:type="dxa"/>
            <w:vMerge/>
            <w:vAlign w:val="center"/>
          </w:tcPr>
          <w:p w:rsidR="00E51540" w:rsidRPr="008C3E6A" w:rsidRDefault="00E51540" w:rsidP="00242ACB">
            <w:pPr>
              <w:tabs>
                <w:tab w:val="left" w:pos="2520"/>
              </w:tabs>
              <w:ind w:firstLine="426"/>
              <w:jc w:val="center"/>
              <w:rPr>
                <w:sz w:val="28"/>
                <w:szCs w:val="28"/>
              </w:rPr>
            </w:pPr>
          </w:p>
        </w:tc>
        <w:tc>
          <w:tcPr>
            <w:tcW w:w="7654" w:type="dxa"/>
            <w:vMerge/>
            <w:shd w:val="clear" w:color="auto" w:fill="auto"/>
          </w:tcPr>
          <w:p w:rsidR="00E51540" w:rsidRPr="008C3E6A" w:rsidRDefault="00E51540" w:rsidP="00242ACB">
            <w:pPr>
              <w:rPr>
                <w:sz w:val="28"/>
                <w:szCs w:val="28"/>
              </w:rPr>
            </w:pPr>
          </w:p>
        </w:tc>
      </w:tr>
      <w:tr w:rsidR="008C3E6A" w:rsidRPr="008C3E6A" w:rsidTr="00242ACB">
        <w:trPr>
          <w:trHeight w:val="980"/>
        </w:trPr>
        <w:tc>
          <w:tcPr>
            <w:tcW w:w="2269" w:type="dxa"/>
          </w:tcPr>
          <w:p w:rsidR="00E51540" w:rsidRPr="008C3E6A" w:rsidRDefault="00E51540" w:rsidP="00242ACB">
            <w:pPr>
              <w:pStyle w:val="afff6"/>
              <w:jc w:val="left"/>
              <w:rPr>
                <w:sz w:val="28"/>
                <w:szCs w:val="28"/>
              </w:rPr>
            </w:pPr>
            <w:bookmarkStart w:id="23" w:name="sub_1051"/>
            <w:r w:rsidRPr="008C3E6A">
              <w:rPr>
                <w:sz w:val="28"/>
                <w:szCs w:val="28"/>
              </w:rPr>
              <w:t>спорт</w:t>
            </w:r>
            <w:bookmarkEnd w:id="23"/>
          </w:p>
          <w:p w:rsidR="00E51540" w:rsidRPr="008C3E6A" w:rsidRDefault="00E51540" w:rsidP="00242ACB">
            <w:pPr>
              <w:rPr>
                <w:sz w:val="28"/>
                <w:szCs w:val="28"/>
              </w:rPr>
            </w:pPr>
            <w:r w:rsidRPr="008C3E6A">
              <w:rPr>
                <w:sz w:val="28"/>
                <w:szCs w:val="28"/>
              </w:rPr>
              <w:t>код 5.1</w:t>
            </w:r>
          </w:p>
        </w:tc>
        <w:tc>
          <w:tcPr>
            <w:tcW w:w="7654" w:type="dxa"/>
            <w:shd w:val="clear" w:color="auto" w:fill="auto"/>
          </w:tcPr>
          <w:p w:rsidR="00E51540" w:rsidRPr="008C3E6A" w:rsidRDefault="00E51540" w:rsidP="00242ACB">
            <w:pPr>
              <w:pStyle w:val="s10"/>
              <w:rPr>
                <w:sz w:val="28"/>
                <w:szCs w:val="28"/>
              </w:rPr>
            </w:pPr>
            <w:r w:rsidRPr="008C3E6A">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E51540" w:rsidRPr="008C3E6A" w:rsidRDefault="00E51540" w:rsidP="00242ACB">
            <w:pPr>
              <w:pStyle w:val="s10"/>
              <w:rPr>
                <w:sz w:val="28"/>
                <w:szCs w:val="28"/>
              </w:rPr>
            </w:pPr>
            <w:r w:rsidRPr="008C3E6A">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rsidR="00E51540" w:rsidRPr="008C3E6A" w:rsidRDefault="00E51540" w:rsidP="00242ACB">
            <w:pPr>
              <w:pStyle w:val="afff6"/>
              <w:rPr>
                <w:sz w:val="28"/>
                <w:szCs w:val="28"/>
              </w:rPr>
            </w:pPr>
            <w:r w:rsidRPr="008C3E6A">
              <w:rPr>
                <w:sz w:val="28"/>
                <w:szCs w:val="28"/>
              </w:rPr>
              <w:lastRenderedPageBreak/>
              <w:t xml:space="preserve">Содержание данного вида разрешенного использования включает в себя содержание видов разрешенного использования с </w:t>
            </w:r>
            <w:hyperlink r:id="rId72" w:anchor="block_1051" w:history="1">
              <w:r w:rsidRPr="008C3E6A">
                <w:rPr>
                  <w:rStyle w:val="ad"/>
                  <w:color w:val="auto"/>
                  <w:sz w:val="28"/>
                  <w:szCs w:val="28"/>
                  <w:u w:val="none"/>
                </w:rPr>
                <w:t>кодами 5.1 - 5.5</w:t>
              </w:r>
            </w:hyperlink>
          </w:p>
        </w:tc>
      </w:tr>
      <w:tr w:rsidR="008C3E6A" w:rsidRPr="008C3E6A" w:rsidTr="00242ACB">
        <w:trPr>
          <w:trHeight w:val="980"/>
        </w:trPr>
        <w:tc>
          <w:tcPr>
            <w:tcW w:w="2269" w:type="dxa"/>
          </w:tcPr>
          <w:p w:rsidR="00E51540" w:rsidRPr="008C3E6A" w:rsidRDefault="00E51540" w:rsidP="00242ACB">
            <w:pPr>
              <w:tabs>
                <w:tab w:val="left" w:pos="2520"/>
              </w:tabs>
              <w:rPr>
                <w:sz w:val="28"/>
                <w:szCs w:val="28"/>
              </w:rPr>
            </w:pPr>
            <w:r w:rsidRPr="008C3E6A">
              <w:rPr>
                <w:sz w:val="28"/>
                <w:szCs w:val="28"/>
              </w:rPr>
              <w:lastRenderedPageBreak/>
              <w:t xml:space="preserve">обеспечение спортивно-зрелищных мероприятий </w:t>
            </w:r>
          </w:p>
          <w:p w:rsidR="00E51540" w:rsidRPr="008C3E6A" w:rsidRDefault="00E51540" w:rsidP="00242ACB">
            <w:pPr>
              <w:pStyle w:val="afff6"/>
              <w:jc w:val="left"/>
              <w:rPr>
                <w:sz w:val="28"/>
                <w:szCs w:val="28"/>
              </w:rPr>
            </w:pPr>
            <w:r w:rsidRPr="008C3E6A">
              <w:rPr>
                <w:sz w:val="28"/>
                <w:szCs w:val="28"/>
              </w:rPr>
              <w:t>код 5.1.1</w:t>
            </w:r>
          </w:p>
        </w:tc>
        <w:tc>
          <w:tcPr>
            <w:tcW w:w="7654" w:type="dxa"/>
            <w:shd w:val="clear" w:color="auto" w:fill="auto"/>
          </w:tcPr>
          <w:p w:rsidR="00E51540" w:rsidRPr="008C3E6A" w:rsidRDefault="00E51540" w:rsidP="00242ACB">
            <w:pPr>
              <w:pStyle w:val="afff6"/>
              <w:rPr>
                <w:sz w:val="28"/>
                <w:szCs w:val="28"/>
              </w:rPr>
            </w:pPr>
            <w:r w:rsidRPr="008C3E6A">
              <w:rPr>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8C3E6A" w:rsidRPr="008C3E6A" w:rsidTr="00242ACB">
        <w:trPr>
          <w:trHeight w:val="980"/>
        </w:trPr>
        <w:tc>
          <w:tcPr>
            <w:tcW w:w="2269" w:type="dxa"/>
          </w:tcPr>
          <w:p w:rsidR="00E51540" w:rsidRPr="008C3E6A" w:rsidRDefault="00E51540" w:rsidP="00242ACB">
            <w:pPr>
              <w:tabs>
                <w:tab w:val="left" w:pos="2520"/>
              </w:tabs>
              <w:rPr>
                <w:sz w:val="28"/>
                <w:szCs w:val="28"/>
              </w:rPr>
            </w:pPr>
            <w:r w:rsidRPr="008C3E6A">
              <w:rPr>
                <w:sz w:val="28"/>
                <w:szCs w:val="28"/>
              </w:rPr>
              <w:t>обеспечение занятий спортом в помещениях</w:t>
            </w:r>
          </w:p>
          <w:p w:rsidR="00E51540" w:rsidRPr="008C3E6A" w:rsidRDefault="00E51540" w:rsidP="00242ACB">
            <w:pPr>
              <w:tabs>
                <w:tab w:val="left" w:pos="2520"/>
              </w:tabs>
              <w:rPr>
                <w:sz w:val="28"/>
                <w:szCs w:val="28"/>
              </w:rPr>
            </w:pPr>
            <w:r w:rsidRPr="008C3E6A">
              <w:rPr>
                <w:sz w:val="28"/>
                <w:szCs w:val="28"/>
              </w:rPr>
              <w:t>код 5.1.2</w:t>
            </w:r>
          </w:p>
        </w:tc>
        <w:tc>
          <w:tcPr>
            <w:tcW w:w="7654" w:type="dxa"/>
            <w:shd w:val="clear" w:color="auto" w:fill="auto"/>
          </w:tcPr>
          <w:p w:rsidR="00E51540" w:rsidRPr="008C3E6A" w:rsidRDefault="00E51540" w:rsidP="00242ACB">
            <w:pPr>
              <w:pStyle w:val="afff6"/>
              <w:rPr>
                <w:sz w:val="28"/>
                <w:szCs w:val="28"/>
              </w:rPr>
            </w:pPr>
            <w:r w:rsidRPr="008C3E6A">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8C3E6A" w:rsidRPr="008C3E6A" w:rsidTr="00242ACB">
        <w:trPr>
          <w:trHeight w:val="980"/>
        </w:trPr>
        <w:tc>
          <w:tcPr>
            <w:tcW w:w="2269" w:type="dxa"/>
          </w:tcPr>
          <w:p w:rsidR="00E51540" w:rsidRPr="008C3E6A" w:rsidRDefault="00E51540" w:rsidP="00242ACB">
            <w:pPr>
              <w:tabs>
                <w:tab w:val="left" w:pos="2520"/>
              </w:tabs>
              <w:rPr>
                <w:sz w:val="28"/>
                <w:szCs w:val="28"/>
              </w:rPr>
            </w:pPr>
            <w:r w:rsidRPr="008C3E6A">
              <w:rPr>
                <w:sz w:val="28"/>
                <w:szCs w:val="28"/>
              </w:rPr>
              <w:t>площадки для занятий спортом</w:t>
            </w:r>
          </w:p>
          <w:p w:rsidR="00E51540" w:rsidRPr="008C3E6A" w:rsidRDefault="00E51540" w:rsidP="00242ACB">
            <w:pPr>
              <w:tabs>
                <w:tab w:val="left" w:pos="2520"/>
              </w:tabs>
              <w:rPr>
                <w:sz w:val="28"/>
                <w:szCs w:val="28"/>
              </w:rPr>
            </w:pPr>
            <w:r w:rsidRPr="008C3E6A">
              <w:rPr>
                <w:sz w:val="28"/>
                <w:szCs w:val="28"/>
              </w:rPr>
              <w:t>код 5.1.3</w:t>
            </w:r>
          </w:p>
        </w:tc>
        <w:tc>
          <w:tcPr>
            <w:tcW w:w="7654" w:type="dxa"/>
            <w:shd w:val="clear" w:color="auto" w:fill="auto"/>
          </w:tcPr>
          <w:p w:rsidR="00E51540" w:rsidRPr="008C3E6A" w:rsidRDefault="00E51540" w:rsidP="00242ACB">
            <w:pPr>
              <w:pStyle w:val="afff6"/>
              <w:rPr>
                <w:sz w:val="28"/>
                <w:szCs w:val="28"/>
              </w:rPr>
            </w:pPr>
            <w:r w:rsidRPr="008C3E6A">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C3E6A" w:rsidRPr="008C3E6A" w:rsidTr="00242ACB">
        <w:trPr>
          <w:trHeight w:val="1108"/>
        </w:trPr>
        <w:tc>
          <w:tcPr>
            <w:tcW w:w="2269" w:type="dxa"/>
          </w:tcPr>
          <w:p w:rsidR="00E51540" w:rsidRPr="008C3E6A" w:rsidRDefault="00E51540" w:rsidP="00242ACB">
            <w:pPr>
              <w:pStyle w:val="afff6"/>
              <w:jc w:val="left"/>
              <w:rPr>
                <w:sz w:val="28"/>
                <w:szCs w:val="28"/>
              </w:rPr>
            </w:pPr>
            <w:bookmarkStart w:id="24" w:name="sub_1052"/>
            <w:r w:rsidRPr="008C3E6A">
              <w:rPr>
                <w:sz w:val="28"/>
                <w:szCs w:val="28"/>
              </w:rPr>
              <w:t>природно-познавательный туризм</w:t>
            </w:r>
            <w:bookmarkEnd w:id="24"/>
          </w:p>
          <w:p w:rsidR="00E51540" w:rsidRPr="008C3E6A" w:rsidRDefault="00E51540" w:rsidP="00242ACB">
            <w:pPr>
              <w:rPr>
                <w:sz w:val="28"/>
                <w:szCs w:val="28"/>
              </w:rPr>
            </w:pPr>
            <w:r w:rsidRPr="008C3E6A">
              <w:rPr>
                <w:sz w:val="28"/>
                <w:szCs w:val="28"/>
              </w:rPr>
              <w:t>код 5.2</w:t>
            </w:r>
          </w:p>
        </w:tc>
        <w:tc>
          <w:tcPr>
            <w:tcW w:w="7654" w:type="dxa"/>
            <w:shd w:val="clear" w:color="auto" w:fill="auto"/>
          </w:tcPr>
          <w:p w:rsidR="00E51540" w:rsidRPr="008C3E6A" w:rsidRDefault="00E51540" w:rsidP="00242ACB">
            <w:pPr>
              <w:pStyle w:val="afff6"/>
              <w:rPr>
                <w:sz w:val="28"/>
                <w:szCs w:val="28"/>
              </w:rPr>
            </w:pPr>
            <w:r w:rsidRPr="008C3E6A">
              <w:rPr>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E51540" w:rsidRPr="008C3E6A" w:rsidRDefault="00E51540" w:rsidP="00242ACB">
            <w:pPr>
              <w:pStyle w:val="afff6"/>
              <w:rPr>
                <w:sz w:val="28"/>
                <w:szCs w:val="28"/>
              </w:rPr>
            </w:pPr>
            <w:r w:rsidRPr="008C3E6A">
              <w:rPr>
                <w:sz w:val="28"/>
                <w:szCs w:val="28"/>
              </w:rPr>
              <w:t xml:space="preserve">осуществление необходимых природоохранных и </w:t>
            </w:r>
            <w:proofErr w:type="spellStart"/>
            <w:r w:rsidRPr="008C3E6A">
              <w:rPr>
                <w:sz w:val="28"/>
                <w:szCs w:val="28"/>
              </w:rPr>
              <w:t>природовосстановительных</w:t>
            </w:r>
            <w:proofErr w:type="spellEnd"/>
            <w:r w:rsidRPr="008C3E6A">
              <w:rPr>
                <w:sz w:val="28"/>
                <w:szCs w:val="28"/>
              </w:rPr>
              <w:t xml:space="preserve"> мероприятий</w:t>
            </w:r>
          </w:p>
        </w:tc>
      </w:tr>
      <w:tr w:rsidR="008C3E6A" w:rsidRPr="008C3E6A" w:rsidTr="00242ACB">
        <w:trPr>
          <w:trHeight w:val="1427"/>
        </w:trPr>
        <w:tc>
          <w:tcPr>
            <w:tcW w:w="2269"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 xml:space="preserve">историко-культурная деятельность </w:t>
            </w:r>
          </w:p>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код 9.3</w:t>
            </w:r>
          </w:p>
        </w:tc>
        <w:tc>
          <w:tcPr>
            <w:tcW w:w="7654" w:type="dxa"/>
            <w:shd w:val="clear" w:color="auto" w:fill="auto"/>
          </w:tcPr>
          <w:p w:rsidR="00E51540" w:rsidRPr="008C3E6A" w:rsidRDefault="00E51540" w:rsidP="00242ACB">
            <w:pPr>
              <w:outlineLvl w:val="3"/>
              <w:rPr>
                <w:sz w:val="28"/>
                <w:szCs w:val="28"/>
              </w:rPr>
            </w:pPr>
            <w:proofErr w:type="gramStart"/>
            <w:r w:rsidRPr="008C3E6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8C3E6A" w:rsidRPr="008C3E6A" w:rsidTr="00242ACB">
        <w:trPr>
          <w:trHeight w:val="1427"/>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654" w:type="dxa"/>
            <w:shd w:val="clear" w:color="auto" w:fill="auto"/>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73" w:anchor="block_10271" w:history="1">
              <w:r w:rsidRPr="008C3E6A">
                <w:rPr>
                  <w:rStyle w:val="ad"/>
                  <w:color w:val="auto"/>
                  <w:sz w:val="28"/>
                  <w:szCs w:val="28"/>
                  <w:u w:val="none"/>
                </w:rPr>
                <w:t>кодами 2.7.1</w:t>
              </w:r>
            </w:hyperlink>
            <w:r w:rsidRPr="008C3E6A">
              <w:rPr>
                <w:sz w:val="28"/>
                <w:szCs w:val="28"/>
              </w:rPr>
              <w:t xml:space="preserve">, </w:t>
            </w:r>
            <w:hyperlink r:id="rId74" w:anchor="block_1049" w:history="1">
              <w:r w:rsidRPr="008C3E6A">
                <w:rPr>
                  <w:rStyle w:val="ad"/>
                  <w:color w:val="auto"/>
                  <w:sz w:val="28"/>
                  <w:szCs w:val="28"/>
                  <w:u w:val="none"/>
                </w:rPr>
                <w:t>4.9</w:t>
              </w:r>
            </w:hyperlink>
            <w:r w:rsidRPr="008C3E6A">
              <w:rPr>
                <w:sz w:val="28"/>
                <w:szCs w:val="28"/>
              </w:rPr>
              <w:t xml:space="preserve">, </w:t>
            </w:r>
            <w:hyperlink r:id="rId75"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rPr>
          <w:trHeight w:val="1427"/>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lastRenderedPageBreak/>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654"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western"/>
        <w:spacing w:before="0"/>
        <w:ind w:firstLine="709"/>
        <w:rPr>
          <w:rFonts w:ascii="Times New Roman" w:hAnsi="Times New Roman" w:cs="Times New Roman"/>
          <w:color w:val="auto"/>
          <w:sz w:val="28"/>
          <w:szCs w:val="28"/>
        </w:rPr>
      </w:pPr>
      <w:r w:rsidRPr="008C3E6A">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РЗ-2 не устанавливаются.</w:t>
      </w:r>
    </w:p>
    <w:p w:rsidR="00E51540" w:rsidRPr="008C3E6A" w:rsidRDefault="00E51540" w:rsidP="00E51540">
      <w:pPr>
        <w:pStyle w:val="--western"/>
        <w:spacing w:before="0"/>
        <w:ind w:firstLine="709"/>
        <w:rPr>
          <w:rFonts w:ascii="Times New Roman" w:hAnsi="Times New Roman" w:cs="Times New Roman"/>
          <w:color w:val="auto"/>
          <w:sz w:val="28"/>
          <w:szCs w:val="28"/>
        </w:rPr>
      </w:pPr>
      <w:r w:rsidRPr="008C3E6A">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РЗ-2 не устанавливаются.</w:t>
      </w:r>
    </w:p>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[5.1] - Спорт</w:t>
            </w:r>
          </w:p>
          <w:p w:rsidR="00E51540" w:rsidRPr="008C3E6A" w:rsidRDefault="00E51540" w:rsidP="00242ACB">
            <w:pPr>
              <w:tabs>
                <w:tab w:val="left" w:pos="2520"/>
              </w:tabs>
              <w:rPr>
                <w:sz w:val="28"/>
                <w:szCs w:val="28"/>
              </w:rPr>
            </w:pPr>
            <w:r w:rsidRPr="008C3E6A">
              <w:rPr>
                <w:sz w:val="28"/>
                <w:szCs w:val="28"/>
              </w:rPr>
              <w:t xml:space="preserve">[5.1.1] - Обеспечение спортивно-зрелищных мероприятий </w:t>
            </w:r>
          </w:p>
          <w:p w:rsidR="00E51540" w:rsidRPr="008C3E6A" w:rsidRDefault="00E51540" w:rsidP="00242ACB">
            <w:pPr>
              <w:tabs>
                <w:tab w:val="left" w:pos="2520"/>
              </w:tabs>
              <w:rPr>
                <w:sz w:val="28"/>
                <w:szCs w:val="28"/>
              </w:rPr>
            </w:pPr>
            <w:r w:rsidRPr="008C3E6A">
              <w:rPr>
                <w:sz w:val="28"/>
                <w:szCs w:val="28"/>
              </w:rPr>
              <w:t>[5.1.2] - Обеспечение занятий спортом в помещениях</w:t>
            </w:r>
          </w:p>
          <w:p w:rsidR="00E51540" w:rsidRPr="008C3E6A" w:rsidRDefault="00E51540" w:rsidP="00242ACB">
            <w:pPr>
              <w:tabs>
                <w:tab w:val="left" w:pos="2520"/>
              </w:tabs>
              <w:rPr>
                <w:sz w:val="28"/>
                <w:szCs w:val="28"/>
              </w:rPr>
            </w:pPr>
            <w:r w:rsidRPr="008C3E6A">
              <w:rPr>
                <w:sz w:val="28"/>
                <w:szCs w:val="28"/>
              </w:rPr>
              <w:t>[5.1.1] - Площадки для занятий спортом</w:t>
            </w:r>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15000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проездов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5</w:t>
            </w:r>
          </w:p>
        </w:tc>
      </w:tr>
    </w:tbl>
    <w:p w:rsidR="00E51540" w:rsidRPr="008C3E6A" w:rsidRDefault="00E51540" w:rsidP="00E51540">
      <w:pPr>
        <w:pStyle w:val="22222"/>
      </w:pPr>
    </w:p>
    <w:p w:rsidR="00E51540" w:rsidRPr="008C3E6A" w:rsidRDefault="00E51540" w:rsidP="00E51540">
      <w:pPr>
        <w:pStyle w:val="22222"/>
      </w:pPr>
      <w:r w:rsidRPr="008C3E6A">
        <w:t>2. Ограничения и особенности использования земельных участков и объектов капитального строительства в зоне РЗ-2 указаны в статьях 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rPr>
          <w:lang w:val="ru-RU"/>
        </w:rPr>
      </w:pPr>
    </w:p>
    <w:p w:rsidR="00E51540" w:rsidRPr="008C3E6A" w:rsidRDefault="00E51540" w:rsidP="00E51540">
      <w:pPr>
        <w:pStyle w:val="22222"/>
      </w:pPr>
      <w:r w:rsidRPr="008C3E6A">
        <w:t xml:space="preserve">РЗ-3. Зеленые насаждения санитарно-защитного назначения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pStyle w:val="22222"/>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8C3E6A" w:rsidRPr="008C3E6A" w:rsidTr="00242ACB">
        <w:trPr>
          <w:trHeight w:val="945"/>
        </w:trPr>
        <w:tc>
          <w:tcPr>
            <w:tcW w:w="2269" w:type="dxa"/>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 земельного участка</w:t>
            </w:r>
          </w:p>
        </w:tc>
        <w:tc>
          <w:tcPr>
            <w:tcW w:w="7513" w:type="dxa"/>
            <w:shd w:val="clear" w:color="auto" w:fill="auto"/>
          </w:tcPr>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B54965" w:rsidRPr="008C3E6A" w:rsidTr="00242ACB">
        <w:trPr>
          <w:trHeight w:val="945"/>
        </w:trPr>
        <w:tc>
          <w:tcPr>
            <w:tcW w:w="2269" w:type="dxa"/>
          </w:tcPr>
          <w:p w:rsidR="00E51540" w:rsidRPr="008C3E6A" w:rsidRDefault="00E51540" w:rsidP="00242ACB">
            <w:pPr>
              <w:tabs>
                <w:tab w:val="left" w:pos="2520"/>
              </w:tabs>
              <w:rPr>
                <w:sz w:val="28"/>
                <w:szCs w:val="28"/>
              </w:rPr>
            </w:pPr>
            <w:r w:rsidRPr="008C3E6A">
              <w:rPr>
                <w:sz w:val="28"/>
                <w:szCs w:val="28"/>
              </w:rPr>
              <w:t xml:space="preserve">охрана природных территорий </w:t>
            </w:r>
          </w:p>
          <w:p w:rsidR="00E51540" w:rsidRPr="008C3E6A" w:rsidRDefault="00E51540" w:rsidP="00242ACB">
            <w:pPr>
              <w:tabs>
                <w:tab w:val="left" w:pos="2520"/>
              </w:tabs>
              <w:rPr>
                <w:sz w:val="28"/>
                <w:szCs w:val="28"/>
              </w:rPr>
            </w:pPr>
            <w:r w:rsidRPr="008C3E6A">
              <w:rPr>
                <w:sz w:val="28"/>
                <w:szCs w:val="28"/>
              </w:rPr>
              <w:t>код 9.1</w:t>
            </w:r>
          </w:p>
        </w:tc>
        <w:tc>
          <w:tcPr>
            <w:tcW w:w="7513" w:type="dxa"/>
            <w:shd w:val="clear" w:color="auto" w:fill="auto"/>
          </w:tcPr>
          <w:p w:rsidR="00E51540" w:rsidRPr="008C3E6A" w:rsidRDefault="00E51540" w:rsidP="00242ACB">
            <w:pPr>
              <w:ind w:hanging="2"/>
              <w:rPr>
                <w:sz w:val="28"/>
                <w:szCs w:val="28"/>
              </w:rPr>
            </w:pPr>
            <w:proofErr w:type="gramStart"/>
            <w:r w:rsidRPr="008C3E6A">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РЗ-3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РЗ-3 не устанавливаются.</w:t>
      </w:r>
    </w:p>
    <w:p w:rsidR="00E51540" w:rsidRPr="008C3E6A" w:rsidRDefault="00E51540" w:rsidP="00E51540">
      <w:pPr>
        <w:pStyle w:val="22222"/>
      </w:pPr>
    </w:p>
    <w:p w:rsidR="00E51540" w:rsidRPr="008C3E6A" w:rsidRDefault="00E51540" w:rsidP="00E51540">
      <w:pPr>
        <w:pStyle w:val="22222"/>
      </w:pPr>
      <w:r w:rsidRPr="008C3E6A">
        <w:t xml:space="preserve"> 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417"/>
      </w:tblGrid>
      <w:tr w:rsidR="008C3E6A" w:rsidRPr="008C3E6A" w:rsidTr="00242ACB">
        <w:tc>
          <w:tcPr>
            <w:tcW w:w="2608" w:type="dxa"/>
            <w:shd w:val="clear" w:color="auto" w:fill="auto"/>
          </w:tcPr>
          <w:p w:rsidR="00E51540" w:rsidRPr="008C3E6A" w:rsidRDefault="00E51540" w:rsidP="00242ACB">
            <w:pPr>
              <w:jc w:val="center"/>
              <w:rPr>
                <w:sz w:val="28"/>
                <w:szCs w:val="28"/>
              </w:rPr>
            </w:pPr>
            <w:r w:rsidRPr="008C3E6A">
              <w:rPr>
                <w:sz w:val="28"/>
                <w:szCs w:val="28"/>
              </w:rPr>
              <w:t xml:space="preserve">Виды </w:t>
            </w:r>
            <w:r w:rsidRPr="008C3E6A">
              <w:rPr>
                <w:sz w:val="28"/>
                <w:szCs w:val="28"/>
              </w:rPr>
              <w:lastRenderedPageBreak/>
              <w:t>разрешенного использования земельных участков и объектов капитального строительства</w:t>
            </w:r>
          </w:p>
        </w:tc>
        <w:tc>
          <w:tcPr>
            <w:tcW w:w="7139" w:type="dxa"/>
            <w:gridSpan w:val="2"/>
            <w:shd w:val="clear" w:color="auto" w:fill="auto"/>
          </w:tcPr>
          <w:p w:rsidR="00E51540" w:rsidRPr="008C3E6A" w:rsidRDefault="00E51540" w:rsidP="00242ACB">
            <w:pPr>
              <w:jc w:val="center"/>
              <w:rPr>
                <w:sz w:val="28"/>
                <w:szCs w:val="28"/>
              </w:rPr>
            </w:pPr>
            <w:r w:rsidRPr="008C3E6A">
              <w:rPr>
                <w:sz w:val="28"/>
                <w:szCs w:val="28"/>
              </w:rPr>
              <w:lastRenderedPageBreak/>
              <w:t xml:space="preserve">Предельные размеры земельных участков и предельные </w:t>
            </w:r>
            <w:r w:rsidRPr="008C3E6A">
              <w:rPr>
                <w:sz w:val="28"/>
                <w:szCs w:val="28"/>
              </w:rPr>
              <w:lastRenderedPageBreak/>
              <w:t>параметры разрешенного строительства, реконструкции объектов капитального строительства</w:t>
            </w:r>
          </w:p>
        </w:tc>
      </w:tr>
      <w:tr w:rsidR="008C3E6A" w:rsidRPr="008C3E6A" w:rsidTr="00242ACB">
        <w:tc>
          <w:tcPr>
            <w:tcW w:w="2608" w:type="dxa"/>
            <w:vMerge w:val="restart"/>
            <w:shd w:val="clear" w:color="auto" w:fill="auto"/>
          </w:tcPr>
          <w:p w:rsidR="00E51540" w:rsidRPr="008C3E6A" w:rsidRDefault="00E51540" w:rsidP="00242ACB">
            <w:pPr>
              <w:rPr>
                <w:sz w:val="28"/>
                <w:szCs w:val="28"/>
              </w:rPr>
            </w:pPr>
            <w:r w:rsidRPr="008C3E6A">
              <w:rPr>
                <w:sz w:val="28"/>
                <w:szCs w:val="28"/>
              </w:rPr>
              <w:lastRenderedPageBreak/>
              <w:t>[9.1] - Охрана природных территорий</w:t>
            </w:r>
          </w:p>
          <w:p w:rsidR="00E51540" w:rsidRPr="008C3E6A" w:rsidRDefault="00E51540" w:rsidP="00242ACB">
            <w:pPr>
              <w:rPr>
                <w:sz w:val="28"/>
                <w:szCs w:val="28"/>
              </w:rPr>
            </w:pPr>
          </w:p>
          <w:p w:rsidR="00E51540" w:rsidRPr="008C3E6A" w:rsidRDefault="00E51540" w:rsidP="00242ACB">
            <w:pPr>
              <w:rPr>
                <w:sz w:val="28"/>
                <w:szCs w:val="28"/>
              </w:rPr>
            </w:pPr>
          </w:p>
        </w:tc>
        <w:tc>
          <w:tcPr>
            <w:tcW w:w="5722" w:type="dxa"/>
            <w:shd w:val="clear" w:color="auto" w:fill="auto"/>
          </w:tcPr>
          <w:p w:rsidR="00E51540" w:rsidRPr="008C3E6A" w:rsidRDefault="00E51540" w:rsidP="00242ACB">
            <w:pPr>
              <w:spacing w:before="100" w:after="100"/>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spacing w:before="100" w:after="100"/>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608"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E51540" w:rsidRPr="008C3E6A" w:rsidTr="00242ACB">
        <w:tc>
          <w:tcPr>
            <w:tcW w:w="2608" w:type="dxa"/>
            <w:vMerge/>
            <w:shd w:val="clear" w:color="auto" w:fill="auto"/>
          </w:tcPr>
          <w:p w:rsidR="00E51540" w:rsidRPr="008C3E6A" w:rsidRDefault="00E51540" w:rsidP="00242ACB">
            <w:pPr>
              <w:rPr>
                <w:sz w:val="28"/>
                <w:szCs w:val="28"/>
              </w:rPr>
            </w:pPr>
          </w:p>
        </w:tc>
        <w:tc>
          <w:tcPr>
            <w:tcW w:w="5722" w:type="dxa"/>
            <w:shd w:val="clear" w:color="auto" w:fill="auto"/>
            <w:vAlign w:val="center"/>
          </w:tcPr>
          <w:p w:rsidR="00E51540" w:rsidRPr="008C3E6A" w:rsidRDefault="00E51540" w:rsidP="00242ACB">
            <w:pPr>
              <w:tabs>
                <w:tab w:val="left" w:pos="2520"/>
              </w:tabs>
              <w:spacing w:before="100" w:after="100"/>
              <w:ind w:hanging="23"/>
              <w:rPr>
                <w:sz w:val="28"/>
                <w:szCs w:val="28"/>
              </w:rPr>
            </w:pPr>
            <w:r w:rsidRPr="008C3E6A">
              <w:rPr>
                <w:sz w:val="28"/>
                <w:szCs w:val="28"/>
              </w:rPr>
              <w:t>Минимальный отступ от красной линии проездов – улиц, площадей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bl>
    <w:p w:rsidR="00E51540" w:rsidRPr="008C3E6A" w:rsidRDefault="00E51540" w:rsidP="00E51540">
      <w:pPr>
        <w:rPr>
          <w:b/>
          <w:sz w:val="28"/>
          <w:szCs w:val="28"/>
        </w:rPr>
      </w:pPr>
    </w:p>
    <w:p w:rsidR="00E51540" w:rsidRPr="008C3E6A" w:rsidRDefault="00E51540" w:rsidP="00E51540">
      <w:pPr>
        <w:pStyle w:val="11111"/>
      </w:pPr>
      <w:r w:rsidRPr="008C3E6A">
        <w:t xml:space="preserve"> Ограничения и особенности использования земельных участков и объектов капитального строительства в зоне РЗ-3 указаны в статьях 42-49 настоящих Правил.</w:t>
      </w:r>
    </w:p>
    <w:p w:rsidR="00E51540" w:rsidRPr="008C3E6A" w:rsidRDefault="00E51540" w:rsidP="00E51540">
      <w:pPr>
        <w:pStyle w:val="22222"/>
      </w:pPr>
    </w:p>
    <w:p w:rsidR="00E51540" w:rsidRPr="008C3E6A" w:rsidRDefault="00E51540" w:rsidP="00E51540">
      <w:pPr>
        <w:pStyle w:val="22222"/>
        <w:rPr>
          <w:iCs/>
        </w:rPr>
      </w:pPr>
      <w:bookmarkStart w:id="25" w:name="_Toc449000175"/>
      <w:r w:rsidRPr="008C3E6A">
        <w:rPr>
          <w:iCs/>
        </w:rPr>
        <w:t>РЗ-4. Водная территория</w:t>
      </w:r>
    </w:p>
    <w:p w:rsidR="00E51540" w:rsidRPr="008C3E6A" w:rsidRDefault="00E51540" w:rsidP="00E51540">
      <w:pPr>
        <w:pStyle w:val="22222"/>
        <w:rPr>
          <w:iCs/>
        </w:rPr>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8C3E6A" w:rsidRPr="008C3E6A" w:rsidTr="00242ACB">
        <w:trPr>
          <w:trHeight w:val="945"/>
        </w:trPr>
        <w:tc>
          <w:tcPr>
            <w:tcW w:w="2269" w:type="dxa"/>
            <w:vMerge w:val="restart"/>
            <w:vAlign w:val="center"/>
          </w:tcPr>
          <w:p w:rsidR="00E51540" w:rsidRPr="008C3E6A" w:rsidRDefault="00E51540" w:rsidP="00242ACB">
            <w:pPr>
              <w:tabs>
                <w:tab w:val="left" w:pos="2520"/>
              </w:tabs>
              <w:jc w:val="center"/>
              <w:rPr>
                <w:sz w:val="28"/>
                <w:szCs w:val="28"/>
              </w:rPr>
            </w:pPr>
            <w:r w:rsidRPr="008C3E6A">
              <w:rPr>
                <w:sz w:val="28"/>
                <w:szCs w:val="28"/>
              </w:rPr>
              <w:lastRenderedPageBreak/>
              <w:t>Виды  разрешенного использования земельного участка</w:t>
            </w:r>
          </w:p>
        </w:tc>
        <w:tc>
          <w:tcPr>
            <w:tcW w:w="7654" w:type="dxa"/>
            <w:vMerge w:val="restart"/>
            <w:shd w:val="clear" w:color="auto" w:fill="auto"/>
          </w:tcPr>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980"/>
        </w:trPr>
        <w:tc>
          <w:tcPr>
            <w:tcW w:w="2269" w:type="dxa"/>
            <w:vMerge/>
            <w:vAlign w:val="center"/>
          </w:tcPr>
          <w:p w:rsidR="00E51540" w:rsidRPr="008C3E6A" w:rsidRDefault="00E51540" w:rsidP="00242ACB">
            <w:pPr>
              <w:tabs>
                <w:tab w:val="left" w:pos="2520"/>
              </w:tabs>
              <w:ind w:firstLine="426"/>
              <w:jc w:val="center"/>
              <w:rPr>
                <w:sz w:val="28"/>
                <w:szCs w:val="28"/>
              </w:rPr>
            </w:pPr>
          </w:p>
        </w:tc>
        <w:tc>
          <w:tcPr>
            <w:tcW w:w="7654" w:type="dxa"/>
            <w:vMerge/>
            <w:shd w:val="clear" w:color="auto" w:fill="auto"/>
          </w:tcPr>
          <w:p w:rsidR="00E51540" w:rsidRPr="008C3E6A" w:rsidRDefault="00E51540" w:rsidP="00242ACB">
            <w:pPr>
              <w:rPr>
                <w:sz w:val="28"/>
                <w:szCs w:val="28"/>
              </w:rPr>
            </w:pPr>
          </w:p>
        </w:tc>
      </w:tr>
      <w:tr w:rsidR="008C3E6A" w:rsidRPr="008C3E6A" w:rsidTr="00242ACB">
        <w:trPr>
          <w:trHeight w:val="980"/>
        </w:trPr>
        <w:tc>
          <w:tcPr>
            <w:tcW w:w="2269" w:type="dxa"/>
          </w:tcPr>
          <w:p w:rsidR="00E51540" w:rsidRPr="008C3E6A" w:rsidRDefault="00E51540" w:rsidP="00242ACB">
            <w:pPr>
              <w:tabs>
                <w:tab w:val="left" w:pos="2520"/>
              </w:tabs>
              <w:rPr>
                <w:sz w:val="28"/>
                <w:szCs w:val="28"/>
              </w:rPr>
            </w:pPr>
            <w:r w:rsidRPr="008C3E6A">
              <w:rPr>
                <w:sz w:val="28"/>
                <w:szCs w:val="28"/>
              </w:rPr>
              <w:t xml:space="preserve">охота и рыбалка </w:t>
            </w:r>
          </w:p>
          <w:p w:rsidR="00E51540" w:rsidRPr="008C3E6A" w:rsidRDefault="00E51540" w:rsidP="00242ACB">
            <w:pPr>
              <w:tabs>
                <w:tab w:val="left" w:pos="2520"/>
              </w:tabs>
              <w:rPr>
                <w:sz w:val="28"/>
                <w:szCs w:val="28"/>
              </w:rPr>
            </w:pPr>
            <w:r w:rsidRPr="008C3E6A">
              <w:rPr>
                <w:sz w:val="28"/>
                <w:szCs w:val="28"/>
              </w:rPr>
              <w:t>код 5.3</w:t>
            </w:r>
          </w:p>
        </w:tc>
        <w:tc>
          <w:tcPr>
            <w:tcW w:w="7654" w:type="dxa"/>
            <w:shd w:val="clear" w:color="auto" w:fill="auto"/>
          </w:tcPr>
          <w:p w:rsidR="00E51540" w:rsidRPr="008C3E6A" w:rsidRDefault="00E51540" w:rsidP="00242ACB">
            <w:pPr>
              <w:outlineLvl w:val="4"/>
              <w:rPr>
                <w:sz w:val="28"/>
                <w:szCs w:val="28"/>
              </w:rPr>
            </w:pPr>
            <w:r w:rsidRPr="008C3E6A">
              <w:rPr>
                <w:sz w:val="28"/>
                <w:szCs w:val="28"/>
              </w:rPr>
              <w:t>обустройство мест охоты и рыбалки; размещение дома охотника или рыболова; сооружения, необходимые для восстановления и поддержания поголовья зверей или количества рыбы</w:t>
            </w:r>
          </w:p>
        </w:tc>
      </w:tr>
      <w:tr w:rsidR="008C3E6A" w:rsidRPr="008C3E6A" w:rsidTr="00242ACB">
        <w:trPr>
          <w:trHeight w:val="1108"/>
        </w:trPr>
        <w:tc>
          <w:tcPr>
            <w:tcW w:w="2269" w:type="dxa"/>
          </w:tcPr>
          <w:p w:rsidR="00E51540" w:rsidRPr="008C3E6A" w:rsidRDefault="00E51540" w:rsidP="00242ACB">
            <w:pPr>
              <w:tabs>
                <w:tab w:val="left" w:pos="2520"/>
              </w:tabs>
              <w:rPr>
                <w:sz w:val="28"/>
                <w:szCs w:val="28"/>
              </w:rPr>
            </w:pPr>
            <w:r w:rsidRPr="008C3E6A">
              <w:rPr>
                <w:sz w:val="28"/>
                <w:szCs w:val="28"/>
              </w:rPr>
              <w:t>причалы для маломерных судов</w:t>
            </w:r>
          </w:p>
          <w:p w:rsidR="00E51540" w:rsidRPr="008C3E6A" w:rsidRDefault="00E51540" w:rsidP="00242ACB">
            <w:pPr>
              <w:tabs>
                <w:tab w:val="left" w:pos="2520"/>
              </w:tabs>
              <w:rPr>
                <w:sz w:val="28"/>
                <w:szCs w:val="28"/>
              </w:rPr>
            </w:pPr>
            <w:r w:rsidRPr="008C3E6A">
              <w:rPr>
                <w:sz w:val="28"/>
                <w:szCs w:val="28"/>
              </w:rPr>
              <w:t>код 5.4</w:t>
            </w:r>
          </w:p>
        </w:tc>
        <w:tc>
          <w:tcPr>
            <w:tcW w:w="7654" w:type="dxa"/>
            <w:shd w:val="clear" w:color="auto" w:fill="auto"/>
          </w:tcPr>
          <w:p w:rsidR="00E51540" w:rsidRPr="008C3E6A" w:rsidRDefault="00E51540" w:rsidP="00242ACB">
            <w:pPr>
              <w:outlineLvl w:val="4"/>
              <w:rPr>
                <w:sz w:val="28"/>
                <w:szCs w:val="28"/>
              </w:rPr>
            </w:pPr>
            <w:r w:rsidRPr="008C3E6A">
              <w:rPr>
                <w:sz w:val="28"/>
                <w:szCs w:val="28"/>
              </w:rPr>
              <w:t>размещение сооружений, для причаливания, хранения и обслуживания яхт, катеров, лодок и других маломерных судов</w:t>
            </w:r>
          </w:p>
        </w:tc>
      </w:tr>
      <w:tr w:rsidR="008C3E6A" w:rsidRPr="008C3E6A" w:rsidTr="00242ACB">
        <w:trPr>
          <w:trHeight w:val="1427"/>
        </w:trPr>
        <w:tc>
          <w:tcPr>
            <w:tcW w:w="2269" w:type="dxa"/>
          </w:tcPr>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общее пользование водными объектами</w:t>
            </w:r>
          </w:p>
          <w:p w:rsidR="00E51540" w:rsidRPr="008C3E6A" w:rsidRDefault="00E51540" w:rsidP="00242ACB">
            <w:pPr>
              <w:pStyle w:val="nienie"/>
              <w:ind w:left="0" w:firstLine="0"/>
              <w:rPr>
                <w:rFonts w:ascii="Times New Roman" w:hAnsi="Times New Roman" w:cs="Times New Roman"/>
                <w:sz w:val="28"/>
                <w:szCs w:val="28"/>
              </w:rPr>
            </w:pPr>
            <w:r w:rsidRPr="008C3E6A">
              <w:rPr>
                <w:rFonts w:ascii="Times New Roman" w:hAnsi="Times New Roman" w:cs="Times New Roman"/>
                <w:sz w:val="28"/>
                <w:szCs w:val="28"/>
              </w:rPr>
              <w:t>код 11.1</w:t>
            </w:r>
          </w:p>
        </w:tc>
        <w:tc>
          <w:tcPr>
            <w:tcW w:w="7654" w:type="dxa"/>
            <w:shd w:val="clear" w:color="auto" w:fill="auto"/>
          </w:tcPr>
          <w:p w:rsidR="00E51540" w:rsidRPr="008C3E6A" w:rsidRDefault="00E51540" w:rsidP="00242ACB">
            <w:pPr>
              <w:outlineLvl w:val="3"/>
              <w:rPr>
                <w:sz w:val="28"/>
                <w:szCs w:val="28"/>
              </w:rPr>
            </w:pPr>
            <w:proofErr w:type="gramStart"/>
            <w:r w:rsidRPr="008C3E6A">
              <w:rPr>
                <w:sz w:val="28"/>
                <w:szCs w:val="2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8C3E6A" w:rsidRPr="008C3E6A" w:rsidTr="00242ACB">
        <w:trPr>
          <w:trHeight w:val="711"/>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654" w:type="dxa"/>
            <w:shd w:val="clear" w:color="auto" w:fill="auto"/>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76" w:anchor="block_10271" w:history="1">
              <w:r w:rsidRPr="008C3E6A">
                <w:rPr>
                  <w:rStyle w:val="ad"/>
                  <w:color w:val="auto"/>
                  <w:sz w:val="28"/>
                  <w:szCs w:val="28"/>
                  <w:u w:val="none"/>
                </w:rPr>
                <w:t>кодами 2.7.1</w:t>
              </w:r>
            </w:hyperlink>
            <w:r w:rsidRPr="008C3E6A">
              <w:rPr>
                <w:sz w:val="28"/>
                <w:szCs w:val="28"/>
              </w:rPr>
              <w:t xml:space="preserve">, </w:t>
            </w:r>
            <w:hyperlink r:id="rId77" w:anchor="block_1049" w:history="1">
              <w:r w:rsidRPr="008C3E6A">
                <w:rPr>
                  <w:rStyle w:val="ad"/>
                  <w:color w:val="auto"/>
                  <w:sz w:val="28"/>
                  <w:szCs w:val="28"/>
                  <w:u w:val="none"/>
                </w:rPr>
                <w:t>4.9</w:t>
              </w:r>
            </w:hyperlink>
            <w:r w:rsidRPr="008C3E6A">
              <w:rPr>
                <w:sz w:val="28"/>
                <w:szCs w:val="28"/>
              </w:rPr>
              <w:t xml:space="preserve">, </w:t>
            </w:r>
            <w:hyperlink r:id="rId78"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rPr>
          <w:trHeight w:val="711"/>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654"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pStyle w:val="11111"/>
      </w:pPr>
    </w:p>
    <w:p w:rsidR="00E51540" w:rsidRPr="008C3E6A" w:rsidRDefault="00E51540" w:rsidP="00E51540">
      <w:pPr>
        <w:pStyle w:val="11111"/>
      </w:pPr>
      <w:r w:rsidRPr="008C3E6A">
        <w:lastRenderedPageBreak/>
        <w:t>Условно разрешённые виды использования объектов капитального строительства и земельных участков для зоны РЗ-4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РЗ-4 не устанавливаются.</w:t>
      </w:r>
    </w:p>
    <w:p w:rsidR="00E51540" w:rsidRPr="008C3E6A" w:rsidRDefault="00E51540" w:rsidP="00E51540">
      <w:pPr>
        <w:pStyle w:val="22222"/>
        <w:rPr>
          <w:lang w:val="ru-RU"/>
        </w:rPr>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[5.3] – Охота и рыбалка</w:t>
            </w:r>
          </w:p>
          <w:p w:rsidR="00E51540" w:rsidRPr="008C3E6A" w:rsidRDefault="00E51540" w:rsidP="00242ACB">
            <w:pPr>
              <w:rPr>
                <w:sz w:val="28"/>
                <w:szCs w:val="28"/>
              </w:rPr>
            </w:pPr>
            <w:r w:rsidRPr="008C3E6A">
              <w:rPr>
                <w:sz w:val="28"/>
                <w:szCs w:val="28"/>
              </w:rPr>
              <w:t>[5.4] – Причалы для маломерных судов</w:t>
            </w:r>
          </w:p>
          <w:p w:rsidR="00E51540" w:rsidRPr="008C3E6A" w:rsidRDefault="00E51540" w:rsidP="00242ACB">
            <w:pPr>
              <w:pStyle w:val="nienie"/>
              <w:ind w:left="0" w:firstLine="0"/>
              <w:rPr>
                <w:rFonts w:ascii="Times New Roman" w:hAnsi="Times New Roman" w:cs="Times New Roman"/>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вдоль фронта улицы</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2/8</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проездов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5</w:t>
            </w:r>
          </w:p>
        </w:tc>
      </w:tr>
    </w:tbl>
    <w:p w:rsidR="00E51540" w:rsidRPr="008C3E6A" w:rsidRDefault="00E51540" w:rsidP="00E51540">
      <w:pPr>
        <w:pStyle w:val="22222"/>
      </w:pPr>
    </w:p>
    <w:p w:rsidR="00E51540" w:rsidRPr="008C3E6A" w:rsidRDefault="00E51540" w:rsidP="00E51540">
      <w:pPr>
        <w:pStyle w:val="22222"/>
        <w:rPr>
          <w:lang w:val="ru-RU"/>
        </w:rPr>
      </w:pPr>
      <w:r w:rsidRPr="008C3E6A">
        <w:t>2. Ограничения и особенности использования земельных участков и объектов капитального строительства в зоне РЗ-4 указаны в статьях 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w:t>
      </w:r>
      <w:r w:rsidRPr="008C3E6A">
        <w:lastRenderedPageBreak/>
        <w:t>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22222"/>
      </w:pPr>
    </w:p>
    <w:p w:rsidR="00E51540" w:rsidRPr="008C3E6A" w:rsidRDefault="00E51540" w:rsidP="00E51540">
      <w:pPr>
        <w:pStyle w:val="22222"/>
      </w:pPr>
      <w:r w:rsidRPr="008C3E6A">
        <w:t>РЗ-5. Земли лесного фонда</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tabs>
          <w:tab w:val="left" w:pos="2520"/>
        </w:tabs>
        <w:ind w:firstLine="426"/>
        <w:jc w:val="center"/>
        <w:rPr>
          <w:b/>
          <w:sz w:val="28"/>
          <w:szCs w:val="28"/>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8C3E6A" w:rsidRPr="008C3E6A" w:rsidTr="00242ACB">
        <w:trPr>
          <w:trHeight w:val="945"/>
        </w:trPr>
        <w:tc>
          <w:tcPr>
            <w:tcW w:w="2269" w:type="dxa"/>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 земельного участка</w:t>
            </w:r>
          </w:p>
        </w:tc>
        <w:tc>
          <w:tcPr>
            <w:tcW w:w="7513" w:type="dxa"/>
            <w:shd w:val="clear" w:color="auto" w:fill="auto"/>
          </w:tcPr>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B54965" w:rsidRPr="008C3E6A" w:rsidTr="00242ACB">
        <w:trPr>
          <w:trHeight w:val="945"/>
        </w:trPr>
        <w:tc>
          <w:tcPr>
            <w:tcW w:w="2269" w:type="dxa"/>
          </w:tcPr>
          <w:p w:rsidR="00E51540" w:rsidRPr="008C3E6A" w:rsidRDefault="00E51540" w:rsidP="00242ACB">
            <w:pPr>
              <w:tabs>
                <w:tab w:val="left" w:pos="2520"/>
              </w:tabs>
              <w:rPr>
                <w:sz w:val="28"/>
                <w:szCs w:val="28"/>
              </w:rPr>
            </w:pPr>
            <w:r w:rsidRPr="008C3E6A">
              <w:rPr>
                <w:sz w:val="28"/>
                <w:szCs w:val="28"/>
              </w:rPr>
              <w:t xml:space="preserve">охрана природных территорий </w:t>
            </w:r>
          </w:p>
          <w:p w:rsidR="00E51540" w:rsidRPr="008C3E6A" w:rsidRDefault="00E51540" w:rsidP="00242ACB">
            <w:pPr>
              <w:tabs>
                <w:tab w:val="left" w:pos="2520"/>
              </w:tabs>
              <w:rPr>
                <w:sz w:val="28"/>
                <w:szCs w:val="28"/>
              </w:rPr>
            </w:pPr>
            <w:r w:rsidRPr="008C3E6A">
              <w:rPr>
                <w:sz w:val="28"/>
                <w:szCs w:val="28"/>
              </w:rPr>
              <w:t>код 9.1</w:t>
            </w:r>
          </w:p>
        </w:tc>
        <w:tc>
          <w:tcPr>
            <w:tcW w:w="7513" w:type="dxa"/>
            <w:shd w:val="clear" w:color="auto" w:fill="auto"/>
          </w:tcPr>
          <w:p w:rsidR="00E51540" w:rsidRPr="008C3E6A" w:rsidRDefault="00E51540" w:rsidP="00242ACB">
            <w:pPr>
              <w:ind w:hanging="2"/>
              <w:rPr>
                <w:sz w:val="28"/>
                <w:szCs w:val="28"/>
              </w:rPr>
            </w:pPr>
            <w:proofErr w:type="gramStart"/>
            <w:r w:rsidRPr="008C3E6A">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bl>
    <w:p w:rsidR="00E51540" w:rsidRPr="008C3E6A" w:rsidRDefault="00E51540" w:rsidP="00E51540">
      <w:pPr>
        <w:pStyle w:val="11111"/>
      </w:pPr>
    </w:p>
    <w:p w:rsidR="00E51540" w:rsidRPr="008C3E6A" w:rsidRDefault="00E51540" w:rsidP="00E51540">
      <w:pPr>
        <w:pStyle w:val="11111"/>
      </w:pPr>
      <w:r w:rsidRPr="008C3E6A">
        <w:t>Предельные размеры земельных участков и предельные параметры разрешенного строительства, реконструкции объектов капитального строительства на этот код не устанавливаются</w:t>
      </w: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РЗ-5 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РЗ-5 не устанавливаются.</w:t>
      </w:r>
    </w:p>
    <w:p w:rsidR="00E51540" w:rsidRPr="008C3E6A" w:rsidRDefault="00E51540" w:rsidP="00E51540">
      <w:pPr>
        <w:pStyle w:val="11111"/>
      </w:pPr>
      <w:r w:rsidRPr="008C3E6A">
        <w:t>Ограничения и особенности использования земельных участков и объектов капитального строительства в зоне РЗ-5 указаны в статьях 42-49 настоящих Правил.</w:t>
      </w:r>
    </w:p>
    <w:p w:rsidR="00E51540" w:rsidRPr="008C3E6A" w:rsidRDefault="00E51540" w:rsidP="00E51540">
      <w:pPr>
        <w:pStyle w:val="22222"/>
        <w:rPr>
          <w:lang w:val="ru-RU"/>
        </w:rPr>
      </w:pPr>
    </w:p>
    <w:p w:rsidR="00E51540" w:rsidRPr="008C3E6A" w:rsidRDefault="00E51540" w:rsidP="00E51540">
      <w:pPr>
        <w:pStyle w:val="22222"/>
      </w:pPr>
      <w:bookmarkStart w:id="26" w:name="_Toc483580778"/>
      <w:r w:rsidRPr="008C3E6A">
        <w:t>Статья 38.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25"/>
      <w:bookmarkEnd w:id="26"/>
    </w:p>
    <w:p w:rsidR="00E51540" w:rsidRPr="008C3E6A" w:rsidRDefault="00E51540" w:rsidP="00E51540">
      <w:pPr>
        <w:pStyle w:val="22222"/>
      </w:pPr>
    </w:p>
    <w:p w:rsidR="00E51540" w:rsidRPr="008C3E6A" w:rsidRDefault="00E51540" w:rsidP="00E51540">
      <w:pPr>
        <w:pStyle w:val="22222"/>
      </w:pPr>
      <w:r w:rsidRPr="008C3E6A">
        <w:t>ЗОНА СЕЛЬСКОХОЗЯЙСТВЕННОГО ИСПОЛЬЗОВАНИЯ (СХЗ)</w:t>
      </w:r>
    </w:p>
    <w:p w:rsidR="00E51540" w:rsidRPr="008C3E6A" w:rsidRDefault="00E51540" w:rsidP="00E51540">
      <w:pPr>
        <w:pStyle w:val="22222"/>
      </w:pPr>
    </w:p>
    <w:p w:rsidR="00E51540" w:rsidRPr="008C3E6A" w:rsidRDefault="00E51540" w:rsidP="00E51540">
      <w:pPr>
        <w:pStyle w:val="22222"/>
        <w:rPr>
          <w:iCs/>
        </w:rPr>
      </w:pPr>
      <w:r w:rsidRPr="008C3E6A">
        <w:rPr>
          <w:iCs/>
        </w:rPr>
        <w:lastRenderedPageBreak/>
        <w:t>СХЗ-1. Зона сельскохозяйственного назначения.</w:t>
      </w:r>
    </w:p>
    <w:p w:rsidR="00E51540" w:rsidRPr="008C3E6A" w:rsidRDefault="00E51540" w:rsidP="00E51540">
      <w:pPr>
        <w:pStyle w:val="22222"/>
        <w:rPr>
          <w:iCs/>
        </w:rPr>
      </w:pPr>
      <w:r w:rsidRPr="008C3E6A">
        <w:rPr>
          <w:iCs/>
        </w:rPr>
        <w:t>(Зона сельскохозяйственных угодий)</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rPr>
          <w:lang w:val="ru-RU"/>
        </w:rPr>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pStyle w:val="22222"/>
        <w:rPr>
          <w:lang w:val="ru-RU"/>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8C3E6A" w:rsidRPr="008C3E6A" w:rsidTr="00242ACB">
        <w:trPr>
          <w:trHeight w:val="945"/>
        </w:trPr>
        <w:tc>
          <w:tcPr>
            <w:tcW w:w="2269" w:type="dxa"/>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w:t>
            </w:r>
          </w:p>
        </w:tc>
        <w:tc>
          <w:tcPr>
            <w:tcW w:w="7513" w:type="dxa"/>
            <w:shd w:val="clear" w:color="auto" w:fill="auto"/>
          </w:tcPr>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945"/>
        </w:trPr>
        <w:tc>
          <w:tcPr>
            <w:tcW w:w="2269" w:type="dxa"/>
            <w:vAlign w:val="center"/>
          </w:tcPr>
          <w:p w:rsidR="00E51540" w:rsidRPr="008C3E6A" w:rsidRDefault="00E51540" w:rsidP="00242ACB">
            <w:pPr>
              <w:tabs>
                <w:tab w:val="left" w:pos="2520"/>
              </w:tabs>
              <w:rPr>
                <w:sz w:val="28"/>
                <w:szCs w:val="28"/>
              </w:rPr>
            </w:pPr>
            <w:r w:rsidRPr="008C3E6A">
              <w:rPr>
                <w:sz w:val="28"/>
                <w:szCs w:val="28"/>
              </w:rPr>
              <w:t xml:space="preserve">выращивание зерновых и иных сельскохозяйственных культур </w:t>
            </w:r>
          </w:p>
          <w:p w:rsidR="00E51540" w:rsidRPr="008C3E6A" w:rsidRDefault="00E51540" w:rsidP="00242ACB">
            <w:pPr>
              <w:tabs>
                <w:tab w:val="left" w:pos="2520"/>
              </w:tabs>
              <w:ind w:firstLine="34"/>
              <w:rPr>
                <w:sz w:val="28"/>
                <w:szCs w:val="28"/>
              </w:rPr>
            </w:pPr>
            <w:r w:rsidRPr="008C3E6A">
              <w:rPr>
                <w:sz w:val="28"/>
                <w:szCs w:val="28"/>
              </w:rPr>
              <w:t>код 1.2</w:t>
            </w:r>
          </w:p>
        </w:tc>
        <w:tc>
          <w:tcPr>
            <w:tcW w:w="7513" w:type="dxa"/>
            <w:shd w:val="clear" w:color="auto" w:fill="auto"/>
          </w:tcPr>
          <w:p w:rsidR="00E51540" w:rsidRPr="008C3E6A" w:rsidRDefault="00E51540" w:rsidP="00242ACB">
            <w:pPr>
              <w:ind w:hanging="2"/>
              <w:rPr>
                <w:sz w:val="28"/>
                <w:szCs w:val="28"/>
              </w:rPr>
            </w:pPr>
            <w:r w:rsidRPr="008C3E6A">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C3E6A" w:rsidRPr="008C3E6A" w:rsidTr="00242ACB">
        <w:trPr>
          <w:trHeight w:val="1384"/>
        </w:trPr>
        <w:tc>
          <w:tcPr>
            <w:tcW w:w="2269" w:type="dxa"/>
          </w:tcPr>
          <w:p w:rsidR="00E51540" w:rsidRPr="008C3E6A" w:rsidRDefault="00E51540" w:rsidP="00242ACB">
            <w:pPr>
              <w:pStyle w:val="afff6"/>
              <w:jc w:val="left"/>
              <w:rPr>
                <w:sz w:val="28"/>
                <w:szCs w:val="28"/>
              </w:rPr>
            </w:pPr>
            <w:bookmarkStart w:id="27" w:name="sub_1013"/>
            <w:r w:rsidRPr="008C3E6A">
              <w:rPr>
                <w:sz w:val="28"/>
                <w:szCs w:val="28"/>
              </w:rPr>
              <w:t>овощеводство</w:t>
            </w:r>
            <w:bookmarkEnd w:id="27"/>
          </w:p>
          <w:p w:rsidR="00E51540" w:rsidRPr="008C3E6A" w:rsidRDefault="00E51540" w:rsidP="00242ACB">
            <w:pPr>
              <w:rPr>
                <w:sz w:val="28"/>
                <w:szCs w:val="28"/>
              </w:rPr>
            </w:pPr>
            <w:r w:rsidRPr="008C3E6A">
              <w:rPr>
                <w:sz w:val="28"/>
                <w:szCs w:val="28"/>
              </w:rPr>
              <w:t>код 1.3</w:t>
            </w:r>
          </w:p>
        </w:tc>
        <w:tc>
          <w:tcPr>
            <w:tcW w:w="7513"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8C3E6A" w:rsidRPr="008C3E6A" w:rsidTr="00242ACB">
        <w:trPr>
          <w:trHeight w:val="1290"/>
        </w:trPr>
        <w:tc>
          <w:tcPr>
            <w:tcW w:w="2269" w:type="dxa"/>
          </w:tcPr>
          <w:p w:rsidR="00E51540" w:rsidRPr="008C3E6A" w:rsidRDefault="00E51540" w:rsidP="00242ACB">
            <w:pPr>
              <w:pStyle w:val="afff6"/>
              <w:jc w:val="left"/>
              <w:rPr>
                <w:sz w:val="28"/>
                <w:szCs w:val="28"/>
              </w:rPr>
            </w:pPr>
            <w:bookmarkStart w:id="28" w:name="sub_1015"/>
            <w:r w:rsidRPr="008C3E6A">
              <w:rPr>
                <w:sz w:val="28"/>
                <w:szCs w:val="28"/>
              </w:rPr>
              <w:t>садоводство</w:t>
            </w:r>
            <w:bookmarkEnd w:id="28"/>
          </w:p>
          <w:p w:rsidR="00E51540" w:rsidRPr="008C3E6A" w:rsidRDefault="00E51540" w:rsidP="00242ACB">
            <w:pPr>
              <w:rPr>
                <w:sz w:val="28"/>
                <w:szCs w:val="28"/>
              </w:rPr>
            </w:pPr>
            <w:r w:rsidRPr="008C3E6A">
              <w:rPr>
                <w:sz w:val="28"/>
                <w:szCs w:val="28"/>
              </w:rPr>
              <w:t>код 1.5</w:t>
            </w:r>
          </w:p>
        </w:tc>
        <w:tc>
          <w:tcPr>
            <w:tcW w:w="7513"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8C3E6A" w:rsidRPr="008C3E6A" w:rsidTr="00242ACB">
        <w:trPr>
          <w:trHeight w:val="968"/>
        </w:trPr>
        <w:tc>
          <w:tcPr>
            <w:tcW w:w="2269" w:type="dxa"/>
          </w:tcPr>
          <w:p w:rsidR="00E51540" w:rsidRPr="008C3E6A" w:rsidRDefault="00E51540" w:rsidP="00242ACB">
            <w:pPr>
              <w:pStyle w:val="afff6"/>
              <w:jc w:val="left"/>
              <w:rPr>
                <w:sz w:val="28"/>
                <w:szCs w:val="28"/>
              </w:rPr>
            </w:pPr>
            <w:bookmarkStart w:id="29" w:name="sub_1016"/>
            <w:r w:rsidRPr="008C3E6A">
              <w:rPr>
                <w:sz w:val="28"/>
                <w:szCs w:val="28"/>
              </w:rPr>
              <w:t>выращивание льна и конопл</w:t>
            </w:r>
            <w:bookmarkEnd w:id="29"/>
            <w:r w:rsidRPr="008C3E6A">
              <w:rPr>
                <w:sz w:val="28"/>
                <w:szCs w:val="28"/>
              </w:rPr>
              <w:t>и</w:t>
            </w:r>
          </w:p>
          <w:p w:rsidR="00E51540" w:rsidRPr="008C3E6A" w:rsidRDefault="00E51540" w:rsidP="00242ACB">
            <w:pPr>
              <w:rPr>
                <w:sz w:val="28"/>
                <w:szCs w:val="28"/>
              </w:rPr>
            </w:pPr>
            <w:r w:rsidRPr="008C3E6A">
              <w:rPr>
                <w:sz w:val="28"/>
                <w:szCs w:val="28"/>
              </w:rPr>
              <w:t>код 1.6</w:t>
            </w:r>
          </w:p>
        </w:tc>
        <w:tc>
          <w:tcPr>
            <w:tcW w:w="7513"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8C3E6A" w:rsidRPr="008C3E6A" w:rsidTr="00242ACB">
        <w:trPr>
          <w:trHeight w:val="1394"/>
        </w:trPr>
        <w:tc>
          <w:tcPr>
            <w:tcW w:w="2269" w:type="dxa"/>
          </w:tcPr>
          <w:p w:rsidR="00E51540" w:rsidRPr="008C3E6A" w:rsidRDefault="00E51540" w:rsidP="00242ACB">
            <w:pPr>
              <w:pStyle w:val="afff6"/>
              <w:jc w:val="left"/>
              <w:rPr>
                <w:sz w:val="28"/>
                <w:szCs w:val="28"/>
              </w:rPr>
            </w:pPr>
            <w:bookmarkStart w:id="30" w:name="sub_10116"/>
            <w:r w:rsidRPr="008C3E6A">
              <w:rPr>
                <w:sz w:val="28"/>
                <w:szCs w:val="28"/>
              </w:rPr>
              <w:t>ведение личного подсобного хозяйства на полевых участках</w:t>
            </w:r>
            <w:bookmarkEnd w:id="30"/>
          </w:p>
          <w:p w:rsidR="00E51540" w:rsidRPr="008C3E6A" w:rsidRDefault="00E51540" w:rsidP="00242ACB">
            <w:pPr>
              <w:rPr>
                <w:sz w:val="28"/>
                <w:szCs w:val="28"/>
              </w:rPr>
            </w:pPr>
            <w:r w:rsidRPr="008C3E6A">
              <w:rPr>
                <w:sz w:val="28"/>
                <w:szCs w:val="28"/>
              </w:rPr>
              <w:t>код 1.16</w:t>
            </w:r>
          </w:p>
        </w:tc>
        <w:tc>
          <w:tcPr>
            <w:tcW w:w="7513" w:type="dxa"/>
            <w:shd w:val="clear" w:color="auto" w:fill="auto"/>
          </w:tcPr>
          <w:p w:rsidR="00E51540" w:rsidRPr="008C3E6A" w:rsidRDefault="00E51540" w:rsidP="00242ACB">
            <w:pPr>
              <w:pStyle w:val="afff6"/>
              <w:rPr>
                <w:sz w:val="28"/>
                <w:szCs w:val="28"/>
              </w:rPr>
            </w:pPr>
            <w:r w:rsidRPr="008C3E6A">
              <w:rPr>
                <w:sz w:val="28"/>
                <w:szCs w:val="28"/>
              </w:rPr>
              <w:t>производство сельскохозяйственной продукции без права возведения объектов капитального строительства</w:t>
            </w:r>
          </w:p>
        </w:tc>
      </w:tr>
      <w:tr w:rsidR="00B54965" w:rsidRPr="008C3E6A" w:rsidTr="00242ACB">
        <w:trPr>
          <w:trHeight w:val="1394"/>
        </w:trPr>
        <w:tc>
          <w:tcPr>
            <w:tcW w:w="2269" w:type="dxa"/>
          </w:tcPr>
          <w:p w:rsidR="00E51540" w:rsidRPr="008C3E6A" w:rsidRDefault="00E51540" w:rsidP="00242ACB">
            <w:pPr>
              <w:pStyle w:val="afff6"/>
              <w:jc w:val="left"/>
              <w:rPr>
                <w:sz w:val="28"/>
                <w:szCs w:val="28"/>
              </w:rPr>
            </w:pPr>
            <w:r w:rsidRPr="008C3E6A">
              <w:rPr>
                <w:sz w:val="28"/>
                <w:szCs w:val="28"/>
              </w:rPr>
              <w:t>сенокошение</w:t>
            </w:r>
          </w:p>
          <w:p w:rsidR="00E51540" w:rsidRPr="008C3E6A" w:rsidRDefault="00E51540" w:rsidP="00242ACB">
            <w:pPr>
              <w:rPr>
                <w:sz w:val="28"/>
                <w:szCs w:val="28"/>
              </w:rPr>
            </w:pPr>
            <w:r w:rsidRPr="008C3E6A">
              <w:rPr>
                <w:sz w:val="28"/>
                <w:szCs w:val="28"/>
              </w:rPr>
              <w:t>код 1.19</w:t>
            </w:r>
          </w:p>
        </w:tc>
        <w:tc>
          <w:tcPr>
            <w:tcW w:w="7513" w:type="dxa"/>
            <w:shd w:val="clear" w:color="auto" w:fill="auto"/>
          </w:tcPr>
          <w:p w:rsidR="00E51540" w:rsidRPr="008C3E6A" w:rsidRDefault="00E51540" w:rsidP="00242ACB">
            <w:pPr>
              <w:pStyle w:val="afff6"/>
              <w:rPr>
                <w:sz w:val="28"/>
                <w:szCs w:val="28"/>
              </w:rPr>
            </w:pPr>
            <w:r w:rsidRPr="008C3E6A">
              <w:rPr>
                <w:sz w:val="28"/>
                <w:szCs w:val="28"/>
              </w:rPr>
              <w:t>Кошение трав, сбор и заготовка сена</w:t>
            </w:r>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СХЗ-1</w:t>
      </w:r>
      <w:r w:rsidRPr="008C3E6A">
        <w:rPr>
          <w:iCs/>
        </w:rPr>
        <w:t xml:space="preserve"> </w:t>
      </w:r>
      <w:r w:rsidRPr="008C3E6A">
        <w:t>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СХЗ-1 не устанавливаются.</w:t>
      </w:r>
    </w:p>
    <w:p w:rsidR="00E51540" w:rsidRPr="008C3E6A" w:rsidRDefault="00E51540" w:rsidP="00E51540">
      <w:pPr>
        <w:pStyle w:val="11111"/>
      </w:pPr>
    </w:p>
    <w:p w:rsidR="00E51540" w:rsidRPr="008C3E6A" w:rsidRDefault="00E51540" w:rsidP="00E51540">
      <w:pPr>
        <w:pStyle w:val="22222"/>
      </w:pPr>
      <w:r w:rsidRPr="008C3E6A">
        <w:t xml:space="preserve">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864"/>
        <w:gridCol w:w="1382"/>
      </w:tblGrid>
      <w:tr w:rsidR="008C3E6A" w:rsidRPr="008C3E6A" w:rsidTr="00242ACB">
        <w:tc>
          <w:tcPr>
            <w:tcW w:w="2784"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84" w:type="dxa"/>
            <w:vMerge w:val="restart"/>
            <w:shd w:val="clear" w:color="auto" w:fill="auto"/>
          </w:tcPr>
          <w:p w:rsidR="00E51540" w:rsidRPr="008C3E6A" w:rsidRDefault="00E51540" w:rsidP="00242ACB">
            <w:pPr>
              <w:rPr>
                <w:sz w:val="28"/>
                <w:szCs w:val="28"/>
              </w:rPr>
            </w:pPr>
            <w:r w:rsidRPr="008C3E6A">
              <w:rPr>
                <w:sz w:val="28"/>
                <w:szCs w:val="28"/>
              </w:rPr>
              <w:t>[1.2] - Выращивание зерновых и иных сельскохозяйственных культур</w:t>
            </w:r>
          </w:p>
          <w:p w:rsidR="00E51540" w:rsidRPr="008C3E6A" w:rsidRDefault="00E51540" w:rsidP="00242ACB">
            <w:pPr>
              <w:rPr>
                <w:sz w:val="28"/>
                <w:szCs w:val="28"/>
              </w:rPr>
            </w:pPr>
            <w:r w:rsidRPr="008C3E6A">
              <w:rPr>
                <w:sz w:val="28"/>
                <w:szCs w:val="28"/>
              </w:rPr>
              <w:t>[1.3] - Овощеводство</w:t>
            </w:r>
          </w:p>
          <w:p w:rsidR="00E51540" w:rsidRPr="008C3E6A" w:rsidRDefault="00E51540" w:rsidP="00242ACB">
            <w:pPr>
              <w:rPr>
                <w:sz w:val="28"/>
                <w:szCs w:val="28"/>
              </w:rPr>
            </w:pPr>
            <w:r w:rsidRPr="008C3E6A">
              <w:rPr>
                <w:sz w:val="28"/>
                <w:szCs w:val="28"/>
              </w:rPr>
              <w:t>[1.5] - Садоводство</w:t>
            </w:r>
          </w:p>
          <w:p w:rsidR="00E51540" w:rsidRPr="008C3E6A" w:rsidRDefault="00E51540" w:rsidP="00242ACB">
            <w:pPr>
              <w:rPr>
                <w:sz w:val="28"/>
                <w:szCs w:val="28"/>
              </w:rPr>
            </w:pPr>
            <w:r w:rsidRPr="008C3E6A">
              <w:rPr>
                <w:sz w:val="28"/>
                <w:szCs w:val="28"/>
              </w:rPr>
              <w:t>[1.6] - Выращивание льна и конопли</w:t>
            </w:r>
          </w:p>
          <w:p w:rsidR="00E51540" w:rsidRPr="008C3E6A" w:rsidRDefault="00E51540" w:rsidP="00242ACB">
            <w:pPr>
              <w:pStyle w:val="afff6"/>
              <w:jc w:val="left"/>
              <w:rPr>
                <w:sz w:val="28"/>
                <w:szCs w:val="28"/>
              </w:rPr>
            </w:pPr>
            <w:r w:rsidRPr="008C3E6A">
              <w:rPr>
                <w:sz w:val="28"/>
                <w:szCs w:val="28"/>
              </w:rPr>
              <w:t>[1.16] - ведение личного подсобного хозяйства на полевых участках</w:t>
            </w:r>
          </w:p>
          <w:p w:rsidR="00E51540" w:rsidRPr="008C3E6A" w:rsidRDefault="00E51540" w:rsidP="00242ACB">
            <w:pPr>
              <w:ind w:hanging="4"/>
              <w:rPr>
                <w:sz w:val="28"/>
                <w:szCs w:val="28"/>
              </w:rPr>
            </w:pPr>
            <w:r w:rsidRPr="008C3E6A">
              <w:rPr>
                <w:sz w:val="28"/>
                <w:szCs w:val="28"/>
              </w:rPr>
              <w:t>[1.19] - Сенокошение</w:t>
            </w:r>
          </w:p>
          <w:p w:rsidR="00E51540" w:rsidRPr="008C3E6A" w:rsidRDefault="00E51540" w:rsidP="00242ACB">
            <w:pPr>
              <w:rPr>
                <w:sz w:val="28"/>
                <w:szCs w:val="28"/>
              </w:rPr>
            </w:pPr>
          </w:p>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B54965"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vAlign w:val="center"/>
          </w:tcPr>
          <w:p w:rsidR="00E51540" w:rsidRPr="008C3E6A" w:rsidRDefault="00E51540" w:rsidP="00242ACB">
            <w:pPr>
              <w:tabs>
                <w:tab w:val="left" w:pos="2520"/>
              </w:tabs>
              <w:spacing w:before="100" w:after="100"/>
              <w:ind w:hanging="23"/>
              <w:rPr>
                <w:sz w:val="28"/>
                <w:szCs w:val="28"/>
              </w:rPr>
            </w:pPr>
            <w:r w:rsidRPr="008C3E6A">
              <w:rPr>
                <w:sz w:val="28"/>
                <w:szCs w:val="28"/>
              </w:rPr>
              <w:t>Минимальный отступ от красной линии проездов – улиц, площадей (в метрах)</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bl>
    <w:p w:rsidR="00E51540" w:rsidRPr="008C3E6A" w:rsidRDefault="00E51540" w:rsidP="00E51540">
      <w:pPr>
        <w:rPr>
          <w:b/>
          <w:sz w:val="28"/>
          <w:szCs w:val="28"/>
        </w:rPr>
      </w:pPr>
    </w:p>
    <w:p w:rsidR="00E51540" w:rsidRPr="008C3E6A" w:rsidRDefault="00E51540" w:rsidP="00E51540">
      <w:pPr>
        <w:pStyle w:val="11111"/>
      </w:pPr>
      <w:r w:rsidRPr="008C3E6A">
        <w:t>Ограничения и особенности использования земельных участков и объектов капитального строительства в зоне СХЗ-1 указаны в статьях 42-49 настоящих Правил.</w:t>
      </w:r>
    </w:p>
    <w:p w:rsidR="00E51540" w:rsidRPr="008C3E6A" w:rsidRDefault="00E51540" w:rsidP="00E51540">
      <w:pPr>
        <w:pStyle w:val="22222"/>
        <w:rPr>
          <w:lang w:val="ru-RU"/>
        </w:rPr>
      </w:pPr>
    </w:p>
    <w:p w:rsidR="00E51540" w:rsidRPr="008C3E6A" w:rsidRDefault="00E51540" w:rsidP="00E51540">
      <w:pPr>
        <w:pStyle w:val="22222"/>
      </w:pPr>
      <w:r w:rsidRPr="008C3E6A">
        <w:t xml:space="preserve">СХЗ-2. Зона существующих производственных территорий сельскохозяйственного назначения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lastRenderedPageBreak/>
        <w:t xml:space="preserve">РАЗРЕШЕННОГО ИСПОЛЬЗОВАНИЯ ЗЕМЕЛЬНЫХ УЧАСТКОВ И ОБЪЕКТОВ КАПИТАЛЬНОГО СТРОИТЕЛЬСТВА </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8C3E6A" w:rsidRPr="008C3E6A" w:rsidTr="00242ACB">
        <w:trPr>
          <w:trHeight w:val="945"/>
        </w:trPr>
        <w:tc>
          <w:tcPr>
            <w:tcW w:w="2269" w:type="dxa"/>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w:t>
            </w:r>
          </w:p>
        </w:tc>
        <w:tc>
          <w:tcPr>
            <w:tcW w:w="7654" w:type="dxa"/>
            <w:shd w:val="clear" w:color="auto" w:fill="auto"/>
          </w:tcPr>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657"/>
        </w:trPr>
        <w:tc>
          <w:tcPr>
            <w:tcW w:w="2269" w:type="dxa"/>
          </w:tcPr>
          <w:p w:rsidR="00E51540" w:rsidRPr="008C3E6A" w:rsidRDefault="00E51540" w:rsidP="00242ACB">
            <w:pPr>
              <w:tabs>
                <w:tab w:val="left" w:pos="2520"/>
              </w:tabs>
              <w:rPr>
                <w:sz w:val="28"/>
                <w:szCs w:val="28"/>
              </w:rPr>
            </w:pPr>
            <w:r w:rsidRPr="008C3E6A">
              <w:rPr>
                <w:sz w:val="28"/>
                <w:szCs w:val="28"/>
              </w:rPr>
              <w:t>животноводство код 1.7</w:t>
            </w:r>
          </w:p>
        </w:tc>
        <w:tc>
          <w:tcPr>
            <w:tcW w:w="7654"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E51540" w:rsidRPr="008C3E6A" w:rsidRDefault="00E51540" w:rsidP="00242ACB">
            <w:pPr>
              <w:pStyle w:val="afff6"/>
              <w:rPr>
                <w:sz w:val="28"/>
                <w:szCs w:val="28"/>
              </w:rPr>
            </w:pPr>
            <w:r w:rsidRPr="008C3E6A">
              <w:rPr>
                <w:sz w:val="28"/>
                <w:szCs w:val="28"/>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8C3E6A" w:rsidRPr="008C3E6A" w:rsidTr="00242ACB">
        <w:trPr>
          <w:trHeight w:val="609"/>
        </w:trPr>
        <w:tc>
          <w:tcPr>
            <w:tcW w:w="2269" w:type="dxa"/>
          </w:tcPr>
          <w:p w:rsidR="00E51540" w:rsidRPr="008C3E6A" w:rsidRDefault="00E51540" w:rsidP="00242ACB">
            <w:pPr>
              <w:tabs>
                <w:tab w:val="left" w:pos="2520"/>
              </w:tabs>
              <w:rPr>
                <w:sz w:val="28"/>
                <w:szCs w:val="28"/>
              </w:rPr>
            </w:pPr>
            <w:r w:rsidRPr="008C3E6A">
              <w:rPr>
                <w:sz w:val="28"/>
                <w:szCs w:val="28"/>
              </w:rPr>
              <w:t>скотоводство</w:t>
            </w:r>
          </w:p>
          <w:p w:rsidR="00E51540" w:rsidRPr="008C3E6A" w:rsidRDefault="00E51540" w:rsidP="00242ACB">
            <w:pPr>
              <w:tabs>
                <w:tab w:val="left" w:pos="2520"/>
              </w:tabs>
              <w:rPr>
                <w:sz w:val="28"/>
                <w:szCs w:val="28"/>
              </w:rPr>
            </w:pPr>
            <w:r w:rsidRPr="008C3E6A">
              <w:rPr>
                <w:sz w:val="28"/>
                <w:szCs w:val="28"/>
              </w:rPr>
              <w:t>код 1.8</w:t>
            </w:r>
          </w:p>
        </w:tc>
        <w:tc>
          <w:tcPr>
            <w:tcW w:w="7654"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E51540" w:rsidRPr="008C3E6A" w:rsidRDefault="00E51540" w:rsidP="00242ACB">
            <w:pPr>
              <w:pStyle w:val="afff6"/>
              <w:rPr>
                <w:sz w:val="28"/>
                <w:szCs w:val="28"/>
              </w:rPr>
            </w:pPr>
            <w:r w:rsidRPr="008C3E6A">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8C3E6A" w:rsidRPr="008C3E6A" w:rsidTr="00242ACB">
        <w:trPr>
          <w:trHeight w:val="429"/>
        </w:trPr>
        <w:tc>
          <w:tcPr>
            <w:tcW w:w="2269" w:type="dxa"/>
          </w:tcPr>
          <w:p w:rsidR="00E51540" w:rsidRPr="008C3E6A" w:rsidRDefault="00E51540" w:rsidP="00242ACB">
            <w:pPr>
              <w:tabs>
                <w:tab w:val="left" w:pos="2520"/>
              </w:tabs>
              <w:ind w:firstLine="34"/>
              <w:rPr>
                <w:sz w:val="28"/>
                <w:szCs w:val="28"/>
              </w:rPr>
            </w:pPr>
            <w:r w:rsidRPr="008C3E6A">
              <w:rPr>
                <w:sz w:val="28"/>
                <w:szCs w:val="28"/>
              </w:rPr>
              <w:t>птицеводство</w:t>
            </w:r>
          </w:p>
          <w:p w:rsidR="00E51540" w:rsidRPr="008C3E6A" w:rsidRDefault="00E51540" w:rsidP="00242ACB">
            <w:pPr>
              <w:tabs>
                <w:tab w:val="left" w:pos="2520"/>
              </w:tabs>
              <w:ind w:firstLine="34"/>
              <w:rPr>
                <w:sz w:val="28"/>
                <w:szCs w:val="28"/>
              </w:rPr>
            </w:pPr>
            <w:r w:rsidRPr="008C3E6A">
              <w:rPr>
                <w:sz w:val="28"/>
                <w:szCs w:val="28"/>
              </w:rPr>
              <w:t>код 1.10</w:t>
            </w:r>
          </w:p>
        </w:tc>
        <w:tc>
          <w:tcPr>
            <w:tcW w:w="7654"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связанной с разведением домашних пород птиц, в том числе водоплавающих;</w:t>
            </w:r>
          </w:p>
          <w:p w:rsidR="00E51540" w:rsidRPr="008C3E6A" w:rsidRDefault="00E51540" w:rsidP="00242ACB">
            <w:pPr>
              <w:pStyle w:val="afff6"/>
              <w:rPr>
                <w:sz w:val="28"/>
                <w:szCs w:val="28"/>
              </w:rPr>
            </w:pPr>
            <w:r w:rsidRPr="008C3E6A">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E51540" w:rsidRPr="008C3E6A" w:rsidRDefault="00E51540" w:rsidP="00242ACB">
            <w:pPr>
              <w:ind w:hanging="2"/>
              <w:rPr>
                <w:sz w:val="28"/>
                <w:szCs w:val="28"/>
              </w:rPr>
            </w:pPr>
            <w:r w:rsidRPr="008C3E6A">
              <w:rPr>
                <w:sz w:val="28"/>
                <w:szCs w:val="28"/>
              </w:rPr>
              <w:t>разведение племенных животных, производство и использование племенной продукции (материала)</w:t>
            </w:r>
          </w:p>
        </w:tc>
      </w:tr>
      <w:tr w:rsidR="008C3E6A" w:rsidRPr="008C3E6A" w:rsidTr="00242ACB">
        <w:trPr>
          <w:trHeight w:val="429"/>
        </w:trPr>
        <w:tc>
          <w:tcPr>
            <w:tcW w:w="2269" w:type="dxa"/>
          </w:tcPr>
          <w:p w:rsidR="00E51540" w:rsidRPr="008C3E6A" w:rsidRDefault="00E51540" w:rsidP="00242ACB">
            <w:pPr>
              <w:pStyle w:val="afff6"/>
              <w:jc w:val="left"/>
              <w:rPr>
                <w:sz w:val="28"/>
                <w:szCs w:val="28"/>
              </w:rPr>
            </w:pPr>
            <w:bookmarkStart w:id="31" w:name="sub_111"/>
            <w:r w:rsidRPr="008C3E6A">
              <w:rPr>
                <w:sz w:val="28"/>
                <w:szCs w:val="28"/>
              </w:rPr>
              <w:t>свиноводство</w:t>
            </w:r>
            <w:bookmarkEnd w:id="31"/>
          </w:p>
          <w:p w:rsidR="00E51540" w:rsidRPr="008C3E6A" w:rsidRDefault="00E51540" w:rsidP="00242ACB">
            <w:pPr>
              <w:rPr>
                <w:sz w:val="28"/>
                <w:szCs w:val="28"/>
              </w:rPr>
            </w:pPr>
            <w:r w:rsidRPr="008C3E6A">
              <w:rPr>
                <w:sz w:val="28"/>
                <w:szCs w:val="28"/>
              </w:rPr>
              <w:t>код 1.11</w:t>
            </w:r>
          </w:p>
        </w:tc>
        <w:tc>
          <w:tcPr>
            <w:tcW w:w="7654"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связанной с разведением свиней;</w:t>
            </w:r>
          </w:p>
          <w:p w:rsidR="00E51540" w:rsidRPr="008C3E6A" w:rsidRDefault="00E51540" w:rsidP="00242ACB">
            <w:pPr>
              <w:pStyle w:val="afff6"/>
              <w:rPr>
                <w:sz w:val="28"/>
                <w:szCs w:val="28"/>
              </w:rPr>
            </w:pPr>
            <w:r w:rsidRPr="008C3E6A">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51540" w:rsidRPr="008C3E6A" w:rsidRDefault="00E51540" w:rsidP="00242ACB">
            <w:pPr>
              <w:pStyle w:val="afff6"/>
              <w:rPr>
                <w:sz w:val="28"/>
                <w:szCs w:val="28"/>
              </w:rPr>
            </w:pPr>
            <w:r w:rsidRPr="008C3E6A">
              <w:rPr>
                <w:sz w:val="28"/>
                <w:szCs w:val="28"/>
              </w:rPr>
              <w:t>разведение племенных животных, производство и использование племенной продукции (материала)</w:t>
            </w:r>
          </w:p>
        </w:tc>
      </w:tr>
      <w:tr w:rsidR="008C3E6A" w:rsidRPr="008C3E6A" w:rsidTr="00242ACB">
        <w:trPr>
          <w:trHeight w:val="429"/>
        </w:trPr>
        <w:tc>
          <w:tcPr>
            <w:tcW w:w="2269" w:type="dxa"/>
          </w:tcPr>
          <w:p w:rsidR="00E51540" w:rsidRPr="008C3E6A" w:rsidRDefault="00E51540" w:rsidP="00242ACB">
            <w:pPr>
              <w:pStyle w:val="afff6"/>
              <w:jc w:val="left"/>
              <w:rPr>
                <w:sz w:val="28"/>
                <w:szCs w:val="28"/>
              </w:rPr>
            </w:pPr>
            <w:bookmarkStart w:id="32" w:name="sub_112"/>
            <w:r w:rsidRPr="008C3E6A">
              <w:rPr>
                <w:sz w:val="28"/>
                <w:szCs w:val="28"/>
              </w:rPr>
              <w:lastRenderedPageBreak/>
              <w:t>пчеловодство</w:t>
            </w:r>
            <w:bookmarkEnd w:id="32"/>
          </w:p>
          <w:p w:rsidR="00E51540" w:rsidRPr="008C3E6A" w:rsidRDefault="00E51540" w:rsidP="00242ACB">
            <w:pPr>
              <w:rPr>
                <w:sz w:val="28"/>
                <w:szCs w:val="28"/>
              </w:rPr>
            </w:pPr>
            <w:r w:rsidRPr="008C3E6A">
              <w:rPr>
                <w:sz w:val="28"/>
                <w:szCs w:val="28"/>
              </w:rPr>
              <w:t>код 1.12</w:t>
            </w:r>
          </w:p>
        </w:tc>
        <w:tc>
          <w:tcPr>
            <w:tcW w:w="7654" w:type="dxa"/>
            <w:shd w:val="clear" w:color="auto" w:fill="auto"/>
          </w:tcPr>
          <w:p w:rsidR="00E51540" w:rsidRPr="008C3E6A" w:rsidRDefault="00E51540" w:rsidP="00242ACB">
            <w:pPr>
              <w:pStyle w:val="afff6"/>
              <w:rPr>
                <w:sz w:val="28"/>
                <w:szCs w:val="28"/>
              </w:rPr>
            </w:pPr>
            <w:r w:rsidRPr="008C3E6A">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E51540" w:rsidRPr="008C3E6A" w:rsidRDefault="00E51540" w:rsidP="00242ACB">
            <w:pPr>
              <w:pStyle w:val="afff6"/>
              <w:rPr>
                <w:sz w:val="28"/>
                <w:szCs w:val="28"/>
              </w:rPr>
            </w:pPr>
            <w:r w:rsidRPr="008C3E6A">
              <w:rPr>
                <w:sz w:val="28"/>
                <w:szCs w:val="28"/>
              </w:rPr>
              <w:t>размещение ульев, иных объектов и оборудования, необходимого для пчеловодства и разведениях иных полезных насекомых;</w:t>
            </w:r>
          </w:p>
          <w:p w:rsidR="00E51540" w:rsidRPr="008C3E6A" w:rsidRDefault="00E51540" w:rsidP="00242ACB">
            <w:pPr>
              <w:pStyle w:val="afff6"/>
              <w:rPr>
                <w:sz w:val="28"/>
                <w:szCs w:val="28"/>
              </w:rPr>
            </w:pPr>
            <w:r w:rsidRPr="008C3E6A">
              <w:rPr>
                <w:sz w:val="28"/>
                <w:szCs w:val="28"/>
              </w:rPr>
              <w:t>размещение сооружений используемых для хранения и первичной переработки продукции пчеловодства</w:t>
            </w:r>
          </w:p>
        </w:tc>
      </w:tr>
      <w:tr w:rsidR="008C3E6A" w:rsidRPr="008C3E6A" w:rsidTr="00242ACB">
        <w:trPr>
          <w:trHeight w:val="429"/>
        </w:trPr>
        <w:tc>
          <w:tcPr>
            <w:tcW w:w="2269" w:type="dxa"/>
            <w:vAlign w:val="center"/>
          </w:tcPr>
          <w:p w:rsidR="00E51540" w:rsidRPr="008C3E6A" w:rsidRDefault="00E51540" w:rsidP="00242ACB">
            <w:pPr>
              <w:tabs>
                <w:tab w:val="left" w:pos="2520"/>
              </w:tabs>
              <w:ind w:firstLine="34"/>
              <w:rPr>
                <w:sz w:val="28"/>
                <w:szCs w:val="28"/>
              </w:rPr>
            </w:pPr>
            <w:r w:rsidRPr="008C3E6A">
              <w:rPr>
                <w:sz w:val="28"/>
                <w:szCs w:val="28"/>
              </w:rPr>
              <w:t>хранение и переработка сельскохозяйственной продукции</w:t>
            </w:r>
          </w:p>
          <w:p w:rsidR="00E51540" w:rsidRPr="008C3E6A" w:rsidRDefault="00E51540" w:rsidP="00242ACB">
            <w:pPr>
              <w:tabs>
                <w:tab w:val="left" w:pos="2520"/>
              </w:tabs>
              <w:ind w:firstLine="34"/>
              <w:rPr>
                <w:sz w:val="28"/>
                <w:szCs w:val="28"/>
              </w:rPr>
            </w:pPr>
            <w:r w:rsidRPr="008C3E6A">
              <w:rPr>
                <w:sz w:val="28"/>
                <w:szCs w:val="28"/>
              </w:rPr>
              <w:t>код 1.15</w:t>
            </w:r>
          </w:p>
        </w:tc>
        <w:tc>
          <w:tcPr>
            <w:tcW w:w="7654" w:type="dxa"/>
            <w:shd w:val="clear" w:color="auto" w:fill="auto"/>
          </w:tcPr>
          <w:p w:rsidR="00E51540" w:rsidRPr="008C3E6A" w:rsidRDefault="00E51540" w:rsidP="00242ACB">
            <w:pPr>
              <w:pStyle w:val="afff6"/>
              <w:rPr>
                <w:sz w:val="28"/>
                <w:szCs w:val="28"/>
              </w:rPr>
            </w:pPr>
            <w:r w:rsidRPr="008C3E6A">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C3E6A" w:rsidRPr="008C3E6A" w:rsidTr="00242ACB">
        <w:trPr>
          <w:trHeight w:val="429"/>
        </w:trPr>
        <w:tc>
          <w:tcPr>
            <w:tcW w:w="2269" w:type="dxa"/>
            <w:vAlign w:val="center"/>
          </w:tcPr>
          <w:p w:rsidR="00E51540" w:rsidRPr="008C3E6A" w:rsidRDefault="00E51540" w:rsidP="00242ACB">
            <w:pPr>
              <w:tabs>
                <w:tab w:val="left" w:pos="2520"/>
              </w:tabs>
              <w:ind w:firstLine="34"/>
              <w:rPr>
                <w:sz w:val="28"/>
                <w:szCs w:val="28"/>
              </w:rPr>
            </w:pPr>
            <w:r w:rsidRPr="008C3E6A">
              <w:rPr>
                <w:sz w:val="28"/>
                <w:szCs w:val="28"/>
              </w:rPr>
              <w:t>обеспечение сельскохозяйственного производства</w:t>
            </w:r>
          </w:p>
          <w:p w:rsidR="00E51540" w:rsidRPr="008C3E6A" w:rsidRDefault="00E51540" w:rsidP="00242ACB">
            <w:pPr>
              <w:tabs>
                <w:tab w:val="left" w:pos="2520"/>
              </w:tabs>
              <w:ind w:firstLine="34"/>
              <w:rPr>
                <w:sz w:val="28"/>
                <w:szCs w:val="28"/>
              </w:rPr>
            </w:pPr>
            <w:r w:rsidRPr="008C3E6A">
              <w:rPr>
                <w:sz w:val="28"/>
                <w:szCs w:val="28"/>
              </w:rPr>
              <w:t>код 1.18</w:t>
            </w:r>
          </w:p>
        </w:tc>
        <w:tc>
          <w:tcPr>
            <w:tcW w:w="7654" w:type="dxa"/>
            <w:shd w:val="clear" w:color="auto" w:fill="auto"/>
          </w:tcPr>
          <w:p w:rsidR="00E51540" w:rsidRPr="008C3E6A" w:rsidRDefault="00E51540" w:rsidP="00242ACB">
            <w:pPr>
              <w:ind w:hanging="2"/>
              <w:rPr>
                <w:sz w:val="28"/>
                <w:szCs w:val="28"/>
              </w:rPr>
            </w:pPr>
            <w:r w:rsidRPr="008C3E6A">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54965" w:rsidRPr="008C3E6A" w:rsidTr="00242ACB">
        <w:trPr>
          <w:trHeight w:val="429"/>
        </w:trPr>
        <w:tc>
          <w:tcPr>
            <w:tcW w:w="2269" w:type="dxa"/>
          </w:tcPr>
          <w:p w:rsidR="00E51540" w:rsidRPr="008C3E6A" w:rsidRDefault="00E51540" w:rsidP="00242ACB">
            <w:pPr>
              <w:tabs>
                <w:tab w:val="left" w:pos="2520"/>
              </w:tabs>
              <w:ind w:firstLine="34"/>
              <w:rPr>
                <w:sz w:val="28"/>
                <w:szCs w:val="28"/>
              </w:rPr>
            </w:pPr>
            <w:r w:rsidRPr="008C3E6A">
              <w:rPr>
                <w:sz w:val="28"/>
                <w:szCs w:val="28"/>
              </w:rPr>
              <w:t>питомники</w:t>
            </w:r>
          </w:p>
          <w:p w:rsidR="00E51540" w:rsidRPr="008C3E6A" w:rsidRDefault="00E51540" w:rsidP="00242ACB">
            <w:pPr>
              <w:tabs>
                <w:tab w:val="left" w:pos="2520"/>
              </w:tabs>
              <w:ind w:firstLine="34"/>
              <w:rPr>
                <w:sz w:val="28"/>
                <w:szCs w:val="28"/>
              </w:rPr>
            </w:pPr>
            <w:r w:rsidRPr="008C3E6A">
              <w:rPr>
                <w:sz w:val="28"/>
                <w:szCs w:val="28"/>
              </w:rPr>
              <w:t>код 1.17</w:t>
            </w:r>
          </w:p>
        </w:tc>
        <w:tc>
          <w:tcPr>
            <w:tcW w:w="7654" w:type="dxa"/>
            <w:shd w:val="clear" w:color="auto" w:fill="auto"/>
          </w:tcPr>
          <w:p w:rsidR="00E51540" w:rsidRPr="008C3E6A" w:rsidRDefault="00E51540" w:rsidP="00242ACB">
            <w:pPr>
              <w:pStyle w:val="afff6"/>
              <w:rPr>
                <w:sz w:val="28"/>
                <w:szCs w:val="28"/>
              </w:rPr>
            </w:pPr>
            <w:r w:rsidRPr="008C3E6A">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E51540" w:rsidRPr="008C3E6A" w:rsidRDefault="00E51540" w:rsidP="00242ACB">
            <w:pPr>
              <w:ind w:hanging="2"/>
              <w:rPr>
                <w:sz w:val="28"/>
                <w:szCs w:val="28"/>
              </w:rPr>
            </w:pPr>
            <w:r w:rsidRPr="008C3E6A">
              <w:rPr>
                <w:sz w:val="28"/>
                <w:szCs w:val="28"/>
              </w:rPr>
              <w:t>размещение сооружений, необходимых для указанных видов сельскохозяйственного производства</w:t>
            </w:r>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СХЗ-2</w:t>
      </w:r>
      <w:r w:rsidRPr="008C3E6A">
        <w:rPr>
          <w:iCs/>
        </w:rPr>
        <w:t xml:space="preserve"> </w:t>
      </w:r>
      <w:r w:rsidRPr="008C3E6A">
        <w:t>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СХЗ-2 - зона под объектами сельскохозяйственного назначения не устанавливаются.</w:t>
      </w:r>
    </w:p>
    <w:p w:rsidR="00E51540" w:rsidRPr="008C3E6A" w:rsidRDefault="00E51540" w:rsidP="00E51540">
      <w:pPr>
        <w:pStyle w:val="11111"/>
      </w:pPr>
    </w:p>
    <w:p w:rsidR="00E51540" w:rsidRPr="008C3E6A" w:rsidRDefault="00E51540" w:rsidP="00E51540">
      <w:pPr>
        <w:pStyle w:val="22222"/>
      </w:pPr>
      <w:r w:rsidRPr="008C3E6A">
        <w:rPr>
          <w:lang w:val="ru-RU"/>
        </w:rPr>
        <w:t xml:space="preserve">1. </w:t>
      </w:r>
      <w:r w:rsidRPr="008C3E6A">
        <w:t>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722"/>
        <w:gridCol w:w="1417"/>
      </w:tblGrid>
      <w:tr w:rsidR="008C3E6A" w:rsidRPr="008C3E6A" w:rsidTr="00242ACB">
        <w:tc>
          <w:tcPr>
            <w:tcW w:w="2784"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39"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84" w:type="dxa"/>
            <w:vMerge w:val="restart"/>
            <w:shd w:val="clear" w:color="auto" w:fill="auto"/>
          </w:tcPr>
          <w:p w:rsidR="00E51540" w:rsidRPr="008C3E6A" w:rsidRDefault="00E51540" w:rsidP="00242ACB">
            <w:pPr>
              <w:rPr>
                <w:sz w:val="28"/>
                <w:szCs w:val="28"/>
              </w:rPr>
            </w:pPr>
            <w:r w:rsidRPr="008C3E6A">
              <w:rPr>
                <w:sz w:val="28"/>
                <w:szCs w:val="28"/>
              </w:rPr>
              <w:t>[1.7] - Животноводство</w:t>
            </w:r>
          </w:p>
          <w:p w:rsidR="00E51540" w:rsidRPr="008C3E6A" w:rsidRDefault="00E51540" w:rsidP="00242ACB">
            <w:pPr>
              <w:rPr>
                <w:sz w:val="28"/>
                <w:szCs w:val="28"/>
              </w:rPr>
            </w:pPr>
            <w:r w:rsidRPr="008C3E6A">
              <w:rPr>
                <w:sz w:val="28"/>
                <w:szCs w:val="28"/>
              </w:rPr>
              <w:t>[1.8] - Скотоводство</w:t>
            </w:r>
          </w:p>
          <w:p w:rsidR="00E51540" w:rsidRPr="008C3E6A" w:rsidRDefault="00E51540" w:rsidP="00242ACB">
            <w:pPr>
              <w:rPr>
                <w:sz w:val="28"/>
                <w:szCs w:val="28"/>
              </w:rPr>
            </w:pPr>
            <w:r w:rsidRPr="008C3E6A">
              <w:rPr>
                <w:sz w:val="28"/>
                <w:szCs w:val="28"/>
              </w:rPr>
              <w:lastRenderedPageBreak/>
              <w:t>[1.10] - Птицеводство</w:t>
            </w:r>
          </w:p>
          <w:p w:rsidR="00E51540" w:rsidRPr="008C3E6A" w:rsidRDefault="00E51540" w:rsidP="00242ACB">
            <w:pPr>
              <w:rPr>
                <w:sz w:val="28"/>
                <w:szCs w:val="28"/>
              </w:rPr>
            </w:pPr>
            <w:r w:rsidRPr="008C3E6A">
              <w:rPr>
                <w:sz w:val="28"/>
                <w:szCs w:val="28"/>
              </w:rPr>
              <w:t>[1.11] - Свиноводство</w:t>
            </w:r>
          </w:p>
          <w:p w:rsidR="00E51540" w:rsidRPr="008C3E6A" w:rsidRDefault="00E51540" w:rsidP="00242ACB">
            <w:pPr>
              <w:rPr>
                <w:sz w:val="28"/>
                <w:szCs w:val="28"/>
              </w:rPr>
            </w:pPr>
            <w:r w:rsidRPr="008C3E6A">
              <w:rPr>
                <w:sz w:val="28"/>
                <w:szCs w:val="28"/>
              </w:rPr>
              <w:t>[1.12] - Пчеловодство</w:t>
            </w:r>
          </w:p>
          <w:p w:rsidR="00E51540" w:rsidRPr="008C3E6A" w:rsidRDefault="00E51540" w:rsidP="00242ACB">
            <w:pPr>
              <w:tabs>
                <w:tab w:val="left" w:pos="2520"/>
              </w:tabs>
              <w:ind w:firstLine="34"/>
              <w:rPr>
                <w:sz w:val="28"/>
                <w:szCs w:val="28"/>
              </w:rPr>
            </w:pPr>
            <w:r w:rsidRPr="008C3E6A">
              <w:rPr>
                <w:sz w:val="28"/>
                <w:szCs w:val="28"/>
              </w:rPr>
              <w:t>[1.15] - Хранение и переработка сельскохозяйственной продукции</w:t>
            </w:r>
          </w:p>
          <w:p w:rsidR="00E51540" w:rsidRPr="008C3E6A" w:rsidRDefault="00E51540" w:rsidP="00242ACB">
            <w:pPr>
              <w:rPr>
                <w:sz w:val="28"/>
                <w:szCs w:val="28"/>
              </w:rPr>
            </w:pPr>
            <w:r w:rsidRPr="008C3E6A">
              <w:rPr>
                <w:sz w:val="28"/>
                <w:szCs w:val="28"/>
              </w:rPr>
              <w:t>[1.17] - Питомники</w:t>
            </w:r>
          </w:p>
          <w:p w:rsidR="00E51540" w:rsidRPr="008C3E6A" w:rsidRDefault="00E51540" w:rsidP="00242ACB">
            <w:pPr>
              <w:tabs>
                <w:tab w:val="left" w:pos="2520"/>
              </w:tabs>
              <w:rPr>
                <w:sz w:val="28"/>
                <w:szCs w:val="28"/>
              </w:rPr>
            </w:pPr>
            <w:r w:rsidRPr="008C3E6A">
              <w:rPr>
                <w:sz w:val="28"/>
                <w:szCs w:val="28"/>
              </w:rPr>
              <w:t>[1.18] - Обеспечение сельскохозяйственного производства</w:t>
            </w:r>
          </w:p>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rPr>
                <w:sz w:val="28"/>
                <w:szCs w:val="28"/>
              </w:rPr>
            </w:pPr>
          </w:p>
        </w:tc>
        <w:tc>
          <w:tcPr>
            <w:tcW w:w="5722" w:type="dxa"/>
            <w:shd w:val="clear" w:color="auto" w:fill="auto"/>
          </w:tcPr>
          <w:p w:rsidR="00E51540" w:rsidRPr="008C3E6A" w:rsidRDefault="00E51540" w:rsidP="00242ACB">
            <w:pPr>
              <w:ind w:hanging="23"/>
              <w:rPr>
                <w:sz w:val="28"/>
                <w:szCs w:val="28"/>
              </w:rPr>
            </w:pPr>
            <w:r w:rsidRPr="008C3E6A">
              <w:rPr>
                <w:sz w:val="28"/>
                <w:szCs w:val="28"/>
              </w:rPr>
              <w:lastRenderedPageBreak/>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ind w:hanging="23"/>
              <w:rPr>
                <w:sz w:val="28"/>
                <w:szCs w:val="28"/>
              </w:rPr>
            </w:pPr>
            <w:r w:rsidRPr="008C3E6A">
              <w:rPr>
                <w:sz w:val="28"/>
                <w:szCs w:val="28"/>
              </w:rPr>
              <w:t xml:space="preserve">Минимальная площадь для объектов </w:t>
            </w:r>
            <w:r w:rsidRPr="008C3E6A">
              <w:rPr>
                <w:sz w:val="28"/>
                <w:szCs w:val="28"/>
              </w:rPr>
              <w:lastRenderedPageBreak/>
              <w:t>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lastRenderedPageBreak/>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100000</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земельного участка</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12</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2/15</w:t>
            </w:r>
          </w:p>
        </w:tc>
      </w:tr>
      <w:tr w:rsidR="00B54965" w:rsidRPr="008C3E6A" w:rsidTr="00242ACB">
        <w:tc>
          <w:tcPr>
            <w:tcW w:w="2784" w:type="dxa"/>
            <w:vMerge/>
            <w:shd w:val="clear" w:color="auto" w:fill="auto"/>
          </w:tcPr>
          <w:p w:rsidR="00E51540" w:rsidRPr="008C3E6A" w:rsidRDefault="00E51540" w:rsidP="00242ACB">
            <w:pPr>
              <w:rPr>
                <w:sz w:val="28"/>
                <w:szCs w:val="28"/>
              </w:rPr>
            </w:pPr>
          </w:p>
        </w:tc>
        <w:tc>
          <w:tcPr>
            <w:tcW w:w="5722" w:type="dxa"/>
            <w:shd w:val="clear" w:color="auto" w:fill="auto"/>
          </w:tcPr>
          <w:p w:rsidR="00E51540" w:rsidRPr="008C3E6A" w:rsidRDefault="00E51540" w:rsidP="00242ACB">
            <w:pPr>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w:t>
            </w:r>
          </w:p>
        </w:tc>
      </w:tr>
    </w:tbl>
    <w:p w:rsidR="00E51540" w:rsidRPr="008C3E6A" w:rsidRDefault="00E51540" w:rsidP="00E51540">
      <w:pPr>
        <w:pStyle w:val="22222"/>
      </w:pPr>
    </w:p>
    <w:p w:rsidR="00E51540" w:rsidRPr="008C3E6A" w:rsidRDefault="00E51540" w:rsidP="00E51540">
      <w:pPr>
        <w:pStyle w:val="22222"/>
        <w:rPr>
          <w:lang w:val="ru-RU"/>
        </w:rPr>
      </w:pPr>
      <w:r w:rsidRPr="008C3E6A">
        <w:t xml:space="preserve">2. Ограничения и особенности использования земельных участков и объектов капитального строительства в зоне СХЗ-2 указаны в статьях </w:t>
      </w:r>
    </w:p>
    <w:p w:rsidR="00E51540" w:rsidRPr="008C3E6A" w:rsidRDefault="00E51540" w:rsidP="00E51540">
      <w:pPr>
        <w:pStyle w:val="22222"/>
        <w:rPr>
          <w:lang w:val="ru-RU"/>
        </w:rPr>
      </w:pPr>
      <w:r w:rsidRPr="008C3E6A">
        <w:t>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rPr>
          <w:b/>
          <w:sz w:val="28"/>
          <w:szCs w:val="28"/>
        </w:rPr>
      </w:pPr>
    </w:p>
    <w:p w:rsidR="00E51540" w:rsidRPr="008C3E6A" w:rsidRDefault="00E51540" w:rsidP="00E51540">
      <w:pPr>
        <w:pStyle w:val="22222"/>
      </w:pPr>
      <w:r w:rsidRPr="008C3E6A">
        <w:t xml:space="preserve">СХЗ-3. Зона объектов сельскохозяйственного использования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pStyle w:val="22222"/>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8C3E6A" w:rsidRPr="008C3E6A" w:rsidTr="00242ACB">
        <w:trPr>
          <w:trHeight w:val="945"/>
        </w:trPr>
        <w:tc>
          <w:tcPr>
            <w:tcW w:w="2269" w:type="dxa"/>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w:t>
            </w:r>
          </w:p>
        </w:tc>
        <w:tc>
          <w:tcPr>
            <w:tcW w:w="7513" w:type="dxa"/>
            <w:shd w:val="clear" w:color="auto" w:fill="auto"/>
          </w:tcPr>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945"/>
        </w:trPr>
        <w:tc>
          <w:tcPr>
            <w:tcW w:w="2269" w:type="dxa"/>
          </w:tcPr>
          <w:p w:rsidR="00E51540" w:rsidRPr="008C3E6A" w:rsidRDefault="00E51540" w:rsidP="00242ACB">
            <w:pPr>
              <w:rPr>
                <w:sz w:val="28"/>
                <w:szCs w:val="28"/>
              </w:rPr>
            </w:pPr>
            <w:r w:rsidRPr="008C3E6A">
              <w:rPr>
                <w:sz w:val="28"/>
                <w:szCs w:val="28"/>
              </w:rPr>
              <w:t>ведение садоводства</w:t>
            </w:r>
          </w:p>
          <w:p w:rsidR="00E51540" w:rsidRPr="008C3E6A" w:rsidRDefault="00E51540" w:rsidP="00242ACB">
            <w:pPr>
              <w:rPr>
                <w:sz w:val="28"/>
                <w:szCs w:val="28"/>
              </w:rPr>
            </w:pPr>
            <w:r w:rsidRPr="008C3E6A">
              <w:rPr>
                <w:sz w:val="28"/>
                <w:szCs w:val="28"/>
              </w:rPr>
              <w:t>код 13.2</w:t>
            </w:r>
          </w:p>
        </w:tc>
        <w:tc>
          <w:tcPr>
            <w:tcW w:w="7513" w:type="dxa"/>
            <w:shd w:val="clear" w:color="auto" w:fill="auto"/>
          </w:tcPr>
          <w:p w:rsidR="00E51540" w:rsidRPr="008C3E6A" w:rsidRDefault="00E51540" w:rsidP="00242ACB">
            <w:pPr>
              <w:jc w:val="both"/>
              <w:rPr>
                <w:sz w:val="28"/>
                <w:szCs w:val="28"/>
              </w:rPr>
            </w:pPr>
            <w:r w:rsidRPr="008C3E6A">
              <w:rPr>
                <w:sz w:val="28"/>
                <w:szCs w:val="2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w:t>
            </w:r>
            <w:r w:rsidRPr="008C3E6A">
              <w:rPr>
                <w:sz w:val="28"/>
                <w:szCs w:val="28"/>
              </w:rPr>
              <w:lastRenderedPageBreak/>
              <w:t xml:space="preserve">дома, указанного в описании вида разрешенного использования с </w:t>
            </w:r>
            <w:hyperlink r:id="rId79" w:anchor="block_1021" w:history="1">
              <w:r w:rsidRPr="008C3E6A">
                <w:rPr>
                  <w:rStyle w:val="ad"/>
                  <w:color w:val="auto"/>
                  <w:sz w:val="28"/>
                  <w:szCs w:val="28"/>
                  <w:u w:val="none"/>
                </w:rPr>
                <w:t>кодом 2.1</w:t>
              </w:r>
            </w:hyperlink>
            <w:r w:rsidRPr="008C3E6A">
              <w:rPr>
                <w:sz w:val="28"/>
                <w:szCs w:val="28"/>
              </w:rPr>
              <w:t>, хозяйственных построек и гаражей</w:t>
            </w:r>
          </w:p>
        </w:tc>
      </w:tr>
      <w:tr w:rsidR="008C3E6A" w:rsidRPr="008C3E6A" w:rsidTr="00242ACB">
        <w:trPr>
          <w:trHeight w:val="1384"/>
        </w:trPr>
        <w:tc>
          <w:tcPr>
            <w:tcW w:w="2269" w:type="dxa"/>
          </w:tcPr>
          <w:p w:rsidR="00E51540" w:rsidRPr="008C3E6A" w:rsidRDefault="00E51540" w:rsidP="00242ACB">
            <w:pPr>
              <w:pStyle w:val="afff6"/>
              <w:jc w:val="left"/>
              <w:rPr>
                <w:sz w:val="28"/>
                <w:szCs w:val="28"/>
              </w:rPr>
            </w:pPr>
            <w:bookmarkStart w:id="33" w:name="sub_10117"/>
            <w:r w:rsidRPr="008C3E6A">
              <w:rPr>
                <w:sz w:val="28"/>
                <w:szCs w:val="28"/>
              </w:rPr>
              <w:lastRenderedPageBreak/>
              <w:t>питомники</w:t>
            </w:r>
            <w:bookmarkEnd w:id="33"/>
          </w:p>
          <w:p w:rsidR="00E51540" w:rsidRPr="008C3E6A" w:rsidRDefault="00E51540" w:rsidP="00242ACB">
            <w:pPr>
              <w:rPr>
                <w:sz w:val="28"/>
                <w:szCs w:val="28"/>
              </w:rPr>
            </w:pPr>
            <w:r w:rsidRPr="008C3E6A">
              <w:rPr>
                <w:sz w:val="28"/>
                <w:szCs w:val="28"/>
              </w:rPr>
              <w:t>код 1.17</w:t>
            </w:r>
          </w:p>
        </w:tc>
        <w:tc>
          <w:tcPr>
            <w:tcW w:w="7513" w:type="dxa"/>
            <w:shd w:val="clear" w:color="auto" w:fill="auto"/>
          </w:tcPr>
          <w:p w:rsidR="00E51540" w:rsidRPr="008C3E6A" w:rsidRDefault="00E51540" w:rsidP="00242ACB">
            <w:pPr>
              <w:pStyle w:val="afff6"/>
              <w:rPr>
                <w:sz w:val="28"/>
                <w:szCs w:val="28"/>
              </w:rPr>
            </w:pPr>
            <w:r w:rsidRPr="008C3E6A">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E51540" w:rsidRPr="008C3E6A" w:rsidRDefault="00E51540" w:rsidP="00242ACB">
            <w:pPr>
              <w:pStyle w:val="afff6"/>
              <w:rPr>
                <w:sz w:val="28"/>
                <w:szCs w:val="28"/>
              </w:rPr>
            </w:pPr>
            <w:r w:rsidRPr="008C3E6A">
              <w:rPr>
                <w:sz w:val="28"/>
                <w:szCs w:val="28"/>
              </w:rPr>
              <w:t>размещение сооружений, необходимых для указанных видов сельскохозяйственного производства</w:t>
            </w:r>
          </w:p>
        </w:tc>
      </w:tr>
      <w:tr w:rsidR="008C3E6A" w:rsidRPr="008C3E6A" w:rsidTr="00242ACB">
        <w:trPr>
          <w:trHeight w:val="1290"/>
        </w:trPr>
        <w:tc>
          <w:tcPr>
            <w:tcW w:w="2269" w:type="dxa"/>
          </w:tcPr>
          <w:p w:rsidR="00E51540" w:rsidRPr="008C3E6A" w:rsidRDefault="00E51540" w:rsidP="00242ACB">
            <w:pPr>
              <w:rPr>
                <w:sz w:val="28"/>
                <w:szCs w:val="28"/>
              </w:rPr>
            </w:pPr>
            <w:r w:rsidRPr="008C3E6A">
              <w:rPr>
                <w:sz w:val="28"/>
                <w:szCs w:val="28"/>
              </w:rPr>
              <w:t>ведение огородничества</w:t>
            </w:r>
          </w:p>
          <w:p w:rsidR="00E51540" w:rsidRPr="008C3E6A" w:rsidRDefault="00E51540" w:rsidP="00242ACB">
            <w:pPr>
              <w:rPr>
                <w:sz w:val="28"/>
                <w:szCs w:val="28"/>
              </w:rPr>
            </w:pPr>
            <w:r w:rsidRPr="008C3E6A">
              <w:rPr>
                <w:sz w:val="28"/>
                <w:szCs w:val="28"/>
              </w:rPr>
              <w:t>код 13.1</w:t>
            </w:r>
          </w:p>
        </w:tc>
        <w:tc>
          <w:tcPr>
            <w:tcW w:w="7513" w:type="dxa"/>
            <w:shd w:val="clear" w:color="auto" w:fill="auto"/>
          </w:tcPr>
          <w:p w:rsidR="00E51540" w:rsidRPr="008C3E6A" w:rsidRDefault="00E51540" w:rsidP="00242ACB">
            <w:pPr>
              <w:rPr>
                <w:sz w:val="28"/>
                <w:szCs w:val="28"/>
              </w:rPr>
            </w:pPr>
            <w:r w:rsidRPr="008C3E6A">
              <w:rPr>
                <w:sz w:val="28"/>
                <w:szCs w:val="28"/>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8C3E6A" w:rsidRPr="008C3E6A" w:rsidTr="00242ACB">
        <w:trPr>
          <w:trHeight w:val="968"/>
        </w:trPr>
        <w:tc>
          <w:tcPr>
            <w:tcW w:w="2269" w:type="dxa"/>
          </w:tcPr>
          <w:p w:rsidR="00E51540" w:rsidRPr="008C3E6A" w:rsidRDefault="00E51540" w:rsidP="00242ACB">
            <w:pPr>
              <w:pStyle w:val="afff6"/>
              <w:jc w:val="left"/>
              <w:rPr>
                <w:sz w:val="28"/>
                <w:szCs w:val="28"/>
              </w:rPr>
            </w:pPr>
            <w:r w:rsidRPr="008C3E6A">
              <w:rPr>
                <w:sz w:val="28"/>
                <w:szCs w:val="28"/>
              </w:rPr>
              <w:t>сенокошение</w:t>
            </w:r>
          </w:p>
          <w:p w:rsidR="00E51540" w:rsidRPr="008C3E6A" w:rsidRDefault="00E51540" w:rsidP="00242ACB">
            <w:pPr>
              <w:rPr>
                <w:sz w:val="28"/>
                <w:szCs w:val="28"/>
              </w:rPr>
            </w:pPr>
            <w:r w:rsidRPr="008C3E6A">
              <w:rPr>
                <w:sz w:val="28"/>
                <w:szCs w:val="28"/>
              </w:rPr>
              <w:t>код 1.19</w:t>
            </w:r>
          </w:p>
        </w:tc>
        <w:tc>
          <w:tcPr>
            <w:tcW w:w="7513" w:type="dxa"/>
            <w:shd w:val="clear" w:color="auto" w:fill="auto"/>
          </w:tcPr>
          <w:p w:rsidR="00E51540" w:rsidRPr="008C3E6A" w:rsidRDefault="00E51540" w:rsidP="00242ACB">
            <w:pPr>
              <w:pStyle w:val="afff6"/>
              <w:rPr>
                <w:sz w:val="28"/>
                <w:szCs w:val="28"/>
              </w:rPr>
            </w:pPr>
            <w:r w:rsidRPr="008C3E6A">
              <w:rPr>
                <w:sz w:val="28"/>
                <w:szCs w:val="28"/>
              </w:rPr>
              <w:t>Кошение трав, сбор и заготовка сена</w:t>
            </w:r>
          </w:p>
        </w:tc>
      </w:tr>
      <w:tr w:rsidR="008C3E6A" w:rsidRPr="008C3E6A" w:rsidTr="00242ACB">
        <w:trPr>
          <w:trHeight w:val="968"/>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улично-дорожная сеть</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 xml:space="preserve"> код 12.0.1</w:t>
            </w:r>
          </w:p>
        </w:tc>
        <w:tc>
          <w:tcPr>
            <w:tcW w:w="7513" w:type="dxa"/>
            <w:shd w:val="clear" w:color="auto" w:fill="auto"/>
          </w:tcPr>
          <w:p w:rsidR="00E51540" w:rsidRPr="008C3E6A" w:rsidRDefault="00E51540" w:rsidP="00242ACB">
            <w:pPr>
              <w:pStyle w:val="s10"/>
              <w:rPr>
                <w:sz w:val="28"/>
                <w:szCs w:val="28"/>
              </w:rPr>
            </w:pPr>
            <w:r w:rsidRPr="008C3E6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3E6A">
              <w:rPr>
                <w:sz w:val="28"/>
                <w:szCs w:val="28"/>
              </w:rPr>
              <w:t>велотранспортной</w:t>
            </w:r>
            <w:proofErr w:type="spellEnd"/>
            <w:r w:rsidRPr="008C3E6A">
              <w:rPr>
                <w:sz w:val="28"/>
                <w:szCs w:val="28"/>
              </w:rPr>
              <w:t xml:space="preserve"> и инженерной инфраструктуры;</w:t>
            </w:r>
          </w:p>
          <w:p w:rsidR="00E51540" w:rsidRPr="008C3E6A" w:rsidRDefault="00E51540" w:rsidP="00242ACB">
            <w:pPr>
              <w:widowControl w:val="0"/>
              <w:rPr>
                <w:rFonts w:eastAsia="Arial"/>
                <w:sz w:val="28"/>
                <w:szCs w:val="28"/>
              </w:rPr>
            </w:pPr>
            <w:r w:rsidRPr="008C3E6A">
              <w:rPr>
                <w:sz w:val="28"/>
                <w:szCs w:val="28"/>
              </w:rPr>
              <w:t>размещение придорожных стоянок (парковок) транспортных сре</w:t>
            </w:r>
            <w:proofErr w:type="gramStart"/>
            <w:r w:rsidRPr="008C3E6A">
              <w:rPr>
                <w:sz w:val="28"/>
                <w:szCs w:val="28"/>
              </w:rPr>
              <w:t>дств в гр</w:t>
            </w:r>
            <w:proofErr w:type="gramEnd"/>
            <w:r w:rsidRPr="008C3E6A">
              <w:rPr>
                <w:sz w:val="28"/>
                <w:szCs w:val="28"/>
              </w:rPr>
              <w:t xml:space="preserve">аницах городских улиц и дорог, за исключением предусмотренных видами разрешенного использования с </w:t>
            </w:r>
            <w:hyperlink r:id="rId80" w:anchor="block_10271" w:history="1">
              <w:r w:rsidRPr="008C3E6A">
                <w:rPr>
                  <w:rStyle w:val="ad"/>
                  <w:color w:val="auto"/>
                  <w:sz w:val="28"/>
                  <w:szCs w:val="28"/>
                  <w:u w:val="none"/>
                </w:rPr>
                <w:t>кодами 2.7.1</w:t>
              </w:r>
            </w:hyperlink>
            <w:r w:rsidRPr="008C3E6A">
              <w:rPr>
                <w:sz w:val="28"/>
                <w:szCs w:val="28"/>
              </w:rPr>
              <w:t xml:space="preserve">, </w:t>
            </w:r>
            <w:hyperlink r:id="rId81" w:anchor="block_1049" w:history="1">
              <w:r w:rsidRPr="008C3E6A">
                <w:rPr>
                  <w:rStyle w:val="ad"/>
                  <w:color w:val="auto"/>
                  <w:sz w:val="28"/>
                  <w:szCs w:val="28"/>
                  <w:u w:val="none"/>
                </w:rPr>
                <w:t>4.9</w:t>
              </w:r>
            </w:hyperlink>
            <w:r w:rsidRPr="008C3E6A">
              <w:rPr>
                <w:sz w:val="28"/>
                <w:szCs w:val="28"/>
              </w:rPr>
              <w:t xml:space="preserve">, </w:t>
            </w:r>
            <w:hyperlink r:id="rId82" w:anchor="block_1723" w:history="1">
              <w:r w:rsidRPr="008C3E6A">
                <w:rPr>
                  <w:rStyle w:val="ad"/>
                  <w:color w:val="auto"/>
                  <w:sz w:val="28"/>
                  <w:szCs w:val="28"/>
                  <w:u w:val="none"/>
                </w:rPr>
                <w:t>7.2.3</w:t>
              </w:r>
            </w:hyperlink>
            <w:r w:rsidRPr="008C3E6A">
              <w:rPr>
                <w:sz w:val="28"/>
                <w:szCs w:val="28"/>
              </w:rPr>
              <w:t>, а также некапитальных сооружений, предназначенных для охраны транспортных средств</w:t>
            </w:r>
          </w:p>
        </w:tc>
      </w:tr>
      <w:tr w:rsidR="00B54965" w:rsidRPr="008C3E6A" w:rsidTr="00242ACB">
        <w:trPr>
          <w:trHeight w:val="968"/>
        </w:trPr>
        <w:tc>
          <w:tcPr>
            <w:tcW w:w="2269" w:type="dxa"/>
          </w:tcPr>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благоустройство территории</w:t>
            </w:r>
          </w:p>
          <w:p w:rsidR="00E51540" w:rsidRPr="008C3E6A" w:rsidRDefault="00E51540" w:rsidP="00242ACB">
            <w:pPr>
              <w:pStyle w:val="ConsPlusNormal"/>
              <w:ind w:firstLine="0"/>
              <w:jc w:val="both"/>
              <w:rPr>
                <w:rFonts w:ascii="Times New Roman" w:hAnsi="Times New Roman" w:cs="Times New Roman"/>
                <w:sz w:val="28"/>
                <w:szCs w:val="28"/>
              </w:rPr>
            </w:pPr>
            <w:r w:rsidRPr="008C3E6A">
              <w:rPr>
                <w:rFonts w:ascii="Times New Roman" w:hAnsi="Times New Roman" w:cs="Times New Roman"/>
                <w:sz w:val="28"/>
                <w:szCs w:val="28"/>
              </w:rPr>
              <w:t>код 12.0.2</w:t>
            </w:r>
          </w:p>
        </w:tc>
        <w:tc>
          <w:tcPr>
            <w:tcW w:w="7513" w:type="dxa"/>
            <w:shd w:val="clear" w:color="auto" w:fill="auto"/>
          </w:tcPr>
          <w:p w:rsidR="00E51540" w:rsidRPr="008C3E6A" w:rsidRDefault="00E51540" w:rsidP="00242ACB">
            <w:pPr>
              <w:pStyle w:val="s10"/>
              <w:rPr>
                <w:sz w:val="28"/>
                <w:szCs w:val="28"/>
              </w:rPr>
            </w:pPr>
            <w:r w:rsidRPr="008C3E6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51540" w:rsidRPr="008C3E6A" w:rsidRDefault="00E51540" w:rsidP="00E51540">
      <w:pPr>
        <w:pStyle w:val="11111"/>
      </w:pPr>
    </w:p>
    <w:p w:rsidR="00E51540" w:rsidRPr="008C3E6A" w:rsidRDefault="00E51540" w:rsidP="00E51540">
      <w:pPr>
        <w:pStyle w:val="11111"/>
      </w:pPr>
      <w:r w:rsidRPr="008C3E6A">
        <w:t>Условно разрешённые виды использования объектов капитального строительства и земельных участков для зоны СХЗ-1</w:t>
      </w:r>
      <w:r w:rsidRPr="008C3E6A">
        <w:rPr>
          <w:iCs/>
        </w:rPr>
        <w:t xml:space="preserve"> </w:t>
      </w:r>
      <w:r w:rsidRPr="008C3E6A">
        <w:t>не устанавливаются.</w:t>
      </w:r>
    </w:p>
    <w:p w:rsidR="00E51540" w:rsidRPr="008C3E6A" w:rsidRDefault="00E51540" w:rsidP="00E51540">
      <w:pPr>
        <w:pStyle w:val="11111"/>
      </w:pPr>
      <w:r w:rsidRPr="008C3E6A">
        <w:t>Вспомогательные виды использования объектов капитального строительства и земельных участков для зоны СХЗ-1 не устанавливаются.</w:t>
      </w:r>
    </w:p>
    <w:p w:rsidR="00E51540" w:rsidRPr="008C3E6A" w:rsidRDefault="00E51540" w:rsidP="00E51540">
      <w:pPr>
        <w:pStyle w:val="11111"/>
      </w:pPr>
    </w:p>
    <w:p w:rsidR="00E51540" w:rsidRPr="008C3E6A" w:rsidRDefault="00E51540" w:rsidP="00E51540">
      <w:pPr>
        <w:pStyle w:val="22222"/>
      </w:pPr>
      <w:r w:rsidRPr="008C3E6A">
        <w:lastRenderedPageBreak/>
        <w:t xml:space="preserve"> 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864"/>
        <w:gridCol w:w="1382"/>
      </w:tblGrid>
      <w:tr w:rsidR="008C3E6A" w:rsidRPr="008C3E6A" w:rsidTr="00242ACB">
        <w:tc>
          <w:tcPr>
            <w:tcW w:w="2784"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84" w:type="dxa"/>
            <w:vMerge w:val="restart"/>
            <w:shd w:val="clear" w:color="auto" w:fill="auto"/>
          </w:tcPr>
          <w:p w:rsidR="00E51540" w:rsidRPr="008C3E6A" w:rsidRDefault="00E51540" w:rsidP="00242ACB">
            <w:pPr>
              <w:rPr>
                <w:sz w:val="28"/>
                <w:szCs w:val="28"/>
              </w:rPr>
            </w:pPr>
            <w:r w:rsidRPr="008C3E6A">
              <w:rPr>
                <w:sz w:val="28"/>
                <w:szCs w:val="28"/>
              </w:rPr>
              <w:t xml:space="preserve"> [1.17] - Питомники</w:t>
            </w:r>
          </w:p>
          <w:p w:rsidR="00E51540" w:rsidRPr="008C3E6A" w:rsidRDefault="00E51540" w:rsidP="00242ACB">
            <w:pPr>
              <w:rPr>
                <w:sz w:val="28"/>
                <w:szCs w:val="28"/>
              </w:rPr>
            </w:pPr>
            <w:r w:rsidRPr="008C3E6A">
              <w:rPr>
                <w:sz w:val="28"/>
                <w:szCs w:val="28"/>
              </w:rPr>
              <w:t>[13.1] – Ведение огородничества</w:t>
            </w:r>
          </w:p>
          <w:p w:rsidR="00E51540" w:rsidRPr="008C3E6A" w:rsidRDefault="00E51540" w:rsidP="00242ACB">
            <w:pPr>
              <w:rPr>
                <w:sz w:val="28"/>
                <w:szCs w:val="28"/>
              </w:rPr>
            </w:pPr>
            <w:r w:rsidRPr="008C3E6A">
              <w:rPr>
                <w:sz w:val="28"/>
                <w:szCs w:val="28"/>
              </w:rPr>
              <w:t>[13.2] – Ведение садоводства</w:t>
            </w:r>
          </w:p>
          <w:p w:rsidR="00E51540" w:rsidRPr="008C3E6A" w:rsidRDefault="00E51540" w:rsidP="00242ACB">
            <w:pPr>
              <w:rPr>
                <w:sz w:val="28"/>
                <w:szCs w:val="28"/>
              </w:rPr>
            </w:pPr>
          </w:p>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spacing w:before="100" w:after="100"/>
              <w:ind w:hanging="23"/>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600</w:t>
            </w: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²)</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5000</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земельного участка</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12</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1/6</w:t>
            </w:r>
          </w:p>
        </w:tc>
      </w:tr>
      <w:tr w:rsidR="008C3E6A"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w:t>
            </w:r>
            <w:proofErr w:type="gramEnd"/>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w:t>
            </w:r>
          </w:p>
        </w:tc>
      </w:tr>
      <w:tr w:rsidR="00B54965" w:rsidRPr="008C3E6A" w:rsidTr="00242ACB">
        <w:tc>
          <w:tcPr>
            <w:tcW w:w="2784" w:type="dxa"/>
            <w:vMerge/>
            <w:shd w:val="clear" w:color="auto" w:fill="auto"/>
          </w:tcPr>
          <w:p w:rsidR="00E51540" w:rsidRPr="008C3E6A" w:rsidRDefault="00E51540" w:rsidP="00242ACB">
            <w:pPr>
              <w:rPr>
                <w:sz w:val="28"/>
                <w:szCs w:val="28"/>
              </w:rPr>
            </w:pPr>
          </w:p>
        </w:tc>
        <w:tc>
          <w:tcPr>
            <w:tcW w:w="5864" w:type="dxa"/>
            <w:shd w:val="clear" w:color="auto" w:fill="auto"/>
            <w:vAlign w:val="center"/>
          </w:tcPr>
          <w:p w:rsidR="00E51540" w:rsidRPr="008C3E6A" w:rsidRDefault="00E51540" w:rsidP="00242ACB">
            <w:pPr>
              <w:tabs>
                <w:tab w:val="left" w:pos="2520"/>
              </w:tabs>
              <w:spacing w:before="100" w:after="100"/>
              <w:ind w:hanging="23"/>
              <w:rPr>
                <w:sz w:val="28"/>
                <w:szCs w:val="28"/>
              </w:rPr>
            </w:pPr>
            <w:r w:rsidRPr="008C3E6A">
              <w:rPr>
                <w:sz w:val="28"/>
                <w:szCs w:val="28"/>
              </w:rPr>
              <w:t>Минимальный отступ от красной линии проездов – улиц, площадей (в метрах)</w:t>
            </w:r>
          </w:p>
        </w:tc>
        <w:tc>
          <w:tcPr>
            <w:tcW w:w="1382"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w:t>
            </w:r>
          </w:p>
        </w:tc>
      </w:tr>
    </w:tbl>
    <w:p w:rsidR="00E51540" w:rsidRPr="008C3E6A" w:rsidRDefault="00E51540" w:rsidP="00E51540">
      <w:pPr>
        <w:pStyle w:val="22222"/>
      </w:pPr>
    </w:p>
    <w:p w:rsidR="00E51540" w:rsidRPr="008C3E6A" w:rsidRDefault="00E51540" w:rsidP="00E51540">
      <w:pPr>
        <w:pStyle w:val="22222"/>
        <w:rPr>
          <w:lang w:val="ru-RU"/>
        </w:rPr>
      </w:pPr>
      <w:r w:rsidRPr="008C3E6A">
        <w:t xml:space="preserve">2. Ограничения и особенности использования земельных участков и объектов капитального строительства в зоне СХЗ-3 указаны в статьях </w:t>
      </w:r>
    </w:p>
    <w:p w:rsidR="00E51540" w:rsidRPr="008C3E6A" w:rsidRDefault="00E51540" w:rsidP="00E51540">
      <w:pPr>
        <w:pStyle w:val="22222"/>
      </w:pPr>
      <w:r w:rsidRPr="008C3E6A">
        <w:t>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pPr>
    </w:p>
    <w:p w:rsidR="00E51540" w:rsidRPr="008C3E6A" w:rsidRDefault="00E51540" w:rsidP="00E51540">
      <w:pPr>
        <w:pStyle w:val="22222"/>
      </w:pPr>
      <w:bookmarkStart w:id="34" w:name="_Toc449000177"/>
      <w:bookmarkStart w:id="35" w:name="_Toc483580779"/>
      <w:r w:rsidRPr="008C3E6A">
        <w:t>Статья 39.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34"/>
      <w:bookmarkEnd w:id="35"/>
    </w:p>
    <w:p w:rsidR="00E51540" w:rsidRPr="008C3E6A" w:rsidRDefault="00E51540" w:rsidP="00E51540">
      <w:pPr>
        <w:pStyle w:val="22222"/>
      </w:pPr>
    </w:p>
    <w:p w:rsidR="00E51540" w:rsidRPr="008C3E6A" w:rsidRDefault="00E51540" w:rsidP="00E51540">
      <w:pPr>
        <w:pStyle w:val="22222"/>
      </w:pPr>
      <w:r w:rsidRPr="008C3E6A">
        <w:t>ЗОНА СПЕЦИАЛЬНОГО НАЗНАЧЕНИЯ (СНЗ)</w:t>
      </w:r>
    </w:p>
    <w:p w:rsidR="00E51540" w:rsidRPr="008C3E6A" w:rsidRDefault="00E51540" w:rsidP="00E51540">
      <w:pPr>
        <w:pStyle w:val="22222"/>
      </w:pPr>
    </w:p>
    <w:p w:rsidR="00E51540" w:rsidRPr="008C3E6A" w:rsidRDefault="00E51540" w:rsidP="00E51540">
      <w:pPr>
        <w:pStyle w:val="22222"/>
      </w:pPr>
      <w:r w:rsidRPr="008C3E6A">
        <w:t xml:space="preserve">СНЗ-1. Зона кладбищ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pStyle w:val="22222"/>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8C3E6A" w:rsidRPr="008C3E6A" w:rsidTr="00242ACB">
        <w:trPr>
          <w:trHeight w:val="945"/>
        </w:trPr>
        <w:tc>
          <w:tcPr>
            <w:tcW w:w="2127" w:type="dxa"/>
            <w:vMerge w:val="restart"/>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 земельного участка</w:t>
            </w:r>
          </w:p>
        </w:tc>
        <w:tc>
          <w:tcPr>
            <w:tcW w:w="7654" w:type="dxa"/>
            <w:vMerge w:val="restart"/>
            <w:shd w:val="clear" w:color="auto" w:fill="auto"/>
          </w:tcPr>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980"/>
        </w:trPr>
        <w:tc>
          <w:tcPr>
            <w:tcW w:w="2127" w:type="dxa"/>
            <w:vMerge/>
            <w:vAlign w:val="center"/>
          </w:tcPr>
          <w:p w:rsidR="00E51540" w:rsidRPr="008C3E6A" w:rsidRDefault="00E51540" w:rsidP="00242ACB">
            <w:pPr>
              <w:tabs>
                <w:tab w:val="left" w:pos="2520"/>
              </w:tabs>
              <w:ind w:firstLine="426"/>
              <w:jc w:val="center"/>
              <w:rPr>
                <w:sz w:val="28"/>
                <w:szCs w:val="28"/>
              </w:rPr>
            </w:pPr>
          </w:p>
        </w:tc>
        <w:tc>
          <w:tcPr>
            <w:tcW w:w="7654" w:type="dxa"/>
            <w:vMerge/>
            <w:shd w:val="clear" w:color="auto" w:fill="auto"/>
          </w:tcPr>
          <w:p w:rsidR="00E51540" w:rsidRPr="008C3E6A" w:rsidRDefault="00E51540" w:rsidP="00242ACB">
            <w:pPr>
              <w:rPr>
                <w:sz w:val="28"/>
                <w:szCs w:val="28"/>
              </w:rPr>
            </w:pPr>
          </w:p>
        </w:tc>
      </w:tr>
      <w:tr w:rsidR="00B54965" w:rsidRPr="008C3E6A" w:rsidTr="00242ACB">
        <w:trPr>
          <w:trHeight w:val="980"/>
        </w:trPr>
        <w:tc>
          <w:tcPr>
            <w:tcW w:w="2127" w:type="dxa"/>
            <w:vAlign w:val="center"/>
          </w:tcPr>
          <w:p w:rsidR="00E51540" w:rsidRPr="008C3E6A" w:rsidRDefault="00E51540" w:rsidP="00242ACB">
            <w:pPr>
              <w:tabs>
                <w:tab w:val="left" w:pos="2520"/>
              </w:tabs>
              <w:rPr>
                <w:sz w:val="28"/>
                <w:szCs w:val="28"/>
              </w:rPr>
            </w:pPr>
            <w:r w:rsidRPr="008C3E6A">
              <w:rPr>
                <w:sz w:val="28"/>
                <w:szCs w:val="28"/>
              </w:rPr>
              <w:t>ритуальная деятельность код 12.1</w:t>
            </w:r>
          </w:p>
        </w:tc>
        <w:tc>
          <w:tcPr>
            <w:tcW w:w="7654" w:type="dxa"/>
            <w:shd w:val="clear" w:color="auto" w:fill="auto"/>
          </w:tcPr>
          <w:p w:rsidR="00E51540" w:rsidRPr="008C3E6A" w:rsidRDefault="00E51540" w:rsidP="00242ACB">
            <w:pPr>
              <w:pStyle w:val="s10"/>
              <w:rPr>
                <w:sz w:val="28"/>
                <w:szCs w:val="28"/>
              </w:rPr>
            </w:pPr>
            <w:r w:rsidRPr="008C3E6A">
              <w:rPr>
                <w:sz w:val="28"/>
                <w:szCs w:val="28"/>
              </w:rPr>
              <w:t>Размещение кладбищ, крематориев и мест захоронения;</w:t>
            </w:r>
          </w:p>
          <w:p w:rsidR="00E51540" w:rsidRPr="008C3E6A" w:rsidRDefault="00E51540" w:rsidP="00242ACB">
            <w:pPr>
              <w:pStyle w:val="s10"/>
              <w:rPr>
                <w:sz w:val="28"/>
                <w:szCs w:val="28"/>
              </w:rPr>
            </w:pPr>
            <w:r w:rsidRPr="008C3E6A">
              <w:rPr>
                <w:sz w:val="28"/>
                <w:szCs w:val="28"/>
              </w:rPr>
              <w:t>размещение соответствующих культовых сооружений;</w:t>
            </w:r>
          </w:p>
          <w:p w:rsidR="00E51540" w:rsidRPr="008C3E6A" w:rsidRDefault="00E51540" w:rsidP="00242ACB">
            <w:pPr>
              <w:outlineLvl w:val="4"/>
              <w:rPr>
                <w:sz w:val="28"/>
                <w:szCs w:val="28"/>
              </w:rPr>
            </w:pPr>
            <w:r w:rsidRPr="008C3E6A">
              <w:rPr>
                <w:sz w:val="28"/>
                <w:szCs w:val="28"/>
              </w:rPr>
              <w:t>осуществление деятельности по производству продукции ритуально-обрядового назначения</w:t>
            </w:r>
          </w:p>
        </w:tc>
      </w:tr>
    </w:tbl>
    <w:p w:rsidR="00E51540" w:rsidRPr="008C3E6A" w:rsidRDefault="00E51540" w:rsidP="00E51540">
      <w:pPr>
        <w:tabs>
          <w:tab w:val="left" w:pos="2520"/>
        </w:tabs>
        <w:ind w:firstLine="426"/>
        <w:jc w:val="center"/>
        <w:rPr>
          <w:sz w:val="28"/>
          <w:szCs w:val="28"/>
        </w:rPr>
      </w:pPr>
    </w:p>
    <w:p w:rsidR="00E51540" w:rsidRPr="008C3E6A" w:rsidRDefault="00E51540" w:rsidP="00E51540">
      <w:pPr>
        <w:tabs>
          <w:tab w:val="left" w:pos="2520"/>
        </w:tabs>
        <w:ind w:firstLine="426"/>
        <w:jc w:val="center"/>
        <w:rPr>
          <w:b/>
          <w:sz w:val="28"/>
          <w:szCs w:val="28"/>
        </w:rPr>
      </w:pPr>
      <w:r w:rsidRPr="008C3E6A">
        <w:rPr>
          <w:b/>
          <w:sz w:val="28"/>
          <w:szCs w:val="28"/>
        </w:rPr>
        <w:t xml:space="preserve">УСЛОВНО РАЗРЕШЕННЫЕ ВИДЫ </w:t>
      </w:r>
    </w:p>
    <w:p w:rsidR="00E51540" w:rsidRPr="008C3E6A" w:rsidRDefault="00E51540" w:rsidP="00E51540">
      <w:pPr>
        <w:tabs>
          <w:tab w:val="left" w:pos="2520"/>
        </w:tabs>
        <w:ind w:firstLine="426"/>
        <w:jc w:val="center"/>
        <w:rPr>
          <w:b/>
          <w:sz w:val="28"/>
          <w:szCs w:val="28"/>
        </w:rPr>
      </w:pPr>
      <w:r w:rsidRPr="008C3E6A">
        <w:rPr>
          <w:b/>
          <w:sz w:val="28"/>
          <w:szCs w:val="28"/>
        </w:rPr>
        <w:t xml:space="preserve"> ИСПОЛЬЗОВАНИЯ ЗЕМЕЛЬНЫХ УЧАСТКОВ И ОБЪЕКТОВ КАПИТАЛЬНОГО СТРОИТЕЛЬСТВА </w:t>
      </w:r>
    </w:p>
    <w:p w:rsidR="00E51540" w:rsidRPr="008C3E6A" w:rsidRDefault="00E51540" w:rsidP="00E51540">
      <w:pPr>
        <w:tabs>
          <w:tab w:val="left" w:pos="2520"/>
        </w:tabs>
        <w:ind w:firstLine="426"/>
        <w:jc w:val="center"/>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8C3E6A" w:rsidRPr="008C3E6A" w:rsidTr="00242ACB">
        <w:trPr>
          <w:trHeight w:val="322"/>
        </w:trPr>
        <w:tc>
          <w:tcPr>
            <w:tcW w:w="2127" w:type="dxa"/>
            <w:vMerge w:val="restart"/>
          </w:tcPr>
          <w:p w:rsidR="00E51540" w:rsidRPr="008C3E6A" w:rsidRDefault="00E51540" w:rsidP="00242ACB">
            <w:pPr>
              <w:jc w:val="center"/>
              <w:rPr>
                <w:sz w:val="28"/>
                <w:szCs w:val="28"/>
              </w:rPr>
            </w:pPr>
            <w:r w:rsidRPr="008C3E6A">
              <w:rPr>
                <w:sz w:val="28"/>
                <w:szCs w:val="28"/>
              </w:rPr>
              <w:t>Виды</w:t>
            </w:r>
          </w:p>
          <w:p w:rsidR="00E51540" w:rsidRPr="008C3E6A" w:rsidRDefault="00E51540" w:rsidP="00242ACB">
            <w:pPr>
              <w:jc w:val="center"/>
              <w:rPr>
                <w:sz w:val="28"/>
                <w:szCs w:val="28"/>
              </w:rPr>
            </w:pPr>
            <w:r w:rsidRPr="008C3E6A">
              <w:rPr>
                <w:sz w:val="28"/>
                <w:szCs w:val="28"/>
              </w:rPr>
              <w:t>использования земельного участка</w:t>
            </w:r>
          </w:p>
        </w:tc>
        <w:tc>
          <w:tcPr>
            <w:tcW w:w="7654" w:type="dxa"/>
            <w:vMerge w:val="restart"/>
            <w:vAlign w:val="center"/>
          </w:tcPr>
          <w:p w:rsidR="00E51540" w:rsidRPr="008C3E6A" w:rsidRDefault="00E51540" w:rsidP="00242ACB">
            <w:pPr>
              <w:jc w:val="center"/>
              <w:rPr>
                <w:sz w:val="28"/>
                <w:szCs w:val="28"/>
              </w:rPr>
            </w:pPr>
            <w:r w:rsidRPr="008C3E6A">
              <w:rPr>
                <w:sz w:val="28"/>
                <w:szCs w:val="28"/>
              </w:rPr>
              <w:t>Примечание</w:t>
            </w:r>
          </w:p>
        </w:tc>
      </w:tr>
      <w:tr w:rsidR="008C3E6A" w:rsidRPr="008C3E6A" w:rsidTr="00242ACB">
        <w:trPr>
          <w:trHeight w:val="322"/>
        </w:trPr>
        <w:tc>
          <w:tcPr>
            <w:tcW w:w="2127" w:type="dxa"/>
            <w:vMerge/>
          </w:tcPr>
          <w:p w:rsidR="00E51540" w:rsidRPr="008C3E6A" w:rsidRDefault="00E51540" w:rsidP="00242ACB">
            <w:pPr>
              <w:jc w:val="center"/>
              <w:rPr>
                <w:sz w:val="28"/>
                <w:szCs w:val="28"/>
              </w:rPr>
            </w:pPr>
          </w:p>
        </w:tc>
        <w:tc>
          <w:tcPr>
            <w:tcW w:w="7654" w:type="dxa"/>
            <w:vMerge/>
          </w:tcPr>
          <w:p w:rsidR="00E51540" w:rsidRPr="008C3E6A" w:rsidRDefault="00E51540" w:rsidP="00242ACB">
            <w:pPr>
              <w:rPr>
                <w:sz w:val="28"/>
                <w:szCs w:val="28"/>
              </w:rPr>
            </w:pPr>
          </w:p>
        </w:tc>
      </w:tr>
      <w:tr w:rsidR="008C3E6A" w:rsidRPr="008C3E6A" w:rsidTr="00242ACB">
        <w:tc>
          <w:tcPr>
            <w:tcW w:w="2127" w:type="dxa"/>
          </w:tcPr>
          <w:p w:rsidR="00E51540" w:rsidRPr="008C3E6A" w:rsidRDefault="00E51540" w:rsidP="00242ACB">
            <w:pPr>
              <w:rPr>
                <w:sz w:val="28"/>
                <w:szCs w:val="28"/>
              </w:rPr>
            </w:pPr>
            <w:r w:rsidRPr="008C3E6A">
              <w:rPr>
                <w:sz w:val="28"/>
                <w:szCs w:val="28"/>
              </w:rPr>
              <w:t>осуществление религиозных обрядов</w:t>
            </w:r>
          </w:p>
          <w:p w:rsidR="00E51540" w:rsidRPr="008C3E6A" w:rsidRDefault="00E51540" w:rsidP="00242ACB">
            <w:pPr>
              <w:rPr>
                <w:sz w:val="28"/>
                <w:szCs w:val="28"/>
              </w:rPr>
            </w:pPr>
            <w:r w:rsidRPr="008C3E6A">
              <w:rPr>
                <w:sz w:val="28"/>
                <w:szCs w:val="28"/>
              </w:rPr>
              <w:t>код 3.7.1</w:t>
            </w:r>
          </w:p>
        </w:tc>
        <w:tc>
          <w:tcPr>
            <w:tcW w:w="7654" w:type="dxa"/>
          </w:tcPr>
          <w:p w:rsidR="00E51540" w:rsidRPr="008C3E6A" w:rsidRDefault="00E51540" w:rsidP="00242ACB">
            <w:pPr>
              <w:ind w:firstLine="6"/>
              <w:outlineLvl w:val="3"/>
              <w:rPr>
                <w:sz w:val="28"/>
                <w:szCs w:val="28"/>
              </w:rPr>
            </w:pPr>
            <w:r w:rsidRPr="008C3E6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54965" w:rsidRPr="008C3E6A" w:rsidTr="00242ACB">
        <w:tc>
          <w:tcPr>
            <w:tcW w:w="2127" w:type="dxa"/>
          </w:tcPr>
          <w:p w:rsidR="00E51540" w:rsidRPr="008C3E6A" w:rsidRDefault="00E51540" w:rsidP="00242ACB">
            <w:pPr>
              <w:rPr>
                <w:sz w:val="28"/>
                <w:szCs w:val="28"/>
              </w:rPr>
            </w:pPr>
            <w:r w:rsidRPr="008C3E6A">
              <w:rPr>
                <w:sz w:val="28"/>
                <w:szCs w:val="28"/>
              </w:rPr>
              <w:t>бытовое обслуживание</w:t>
            </w:r>
          </w:p>
          <w:p w:rsidR="00E51540" w:rsidRPr="008C3E6A" w:rsidRDefault="00E51540" w:rsidP="00242ACB">
            <w:pPr>
              <w:rPr>
                <w:sz w:val="28"/>
                <w:szCs w:val="28"/>
              </w:rPr>
            </w:pPr>
            <w:r w:rsidRPr="008C3E6A">
              <w:rPr>
                <w:sz w:val="28"/>
                <w:szCs w:val="28"/>
              </w:rPr>
              <w:t>код 3.3</w:t>
            </w:r>
          </w:p>
        </w:tc>
        <w:tc>
          <w:tcPr>
            <w:tcW w:w="7654" w:type="dxa"/>
          </w:tcPr>
          <w:p w:rsidR="00E51540" w:rsidRPr="008C3E6A" w:rsidRDefault="00E51540" w:rsidP="00242ACB">
            <w:pPr>
              <w:ind w:firstLine="6"/>
              <w:outlineLvl w:val="3"/>
              <w:rPr>
                <w:sz w:val="28"/>
                <w:szCs w:val="28"/>
              </w:rPr>
            </w:pPr>
            <w:r w:rsidRPr="008C3E6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western"/>
        <w:spacing w:before="0"/>
        <w:ind w:firstLine="709"/>
        <w:rPr>
          <w:rFonts w:ascii="Times New Roman" w:hAnsi="Times New Roman" w:cs="Times New Roman"/>
          <w:color w:val="auto"/>
          <w:sz w:val="28"/>
          <w:szCs w:val="28"/>
        </w:rPr>
      </w:pPr>
      <w:r w:rsidRPr="008C3E6A">
        <w:rPr>
          <w:rFonts w:ascii="Times New Roman" w:hAnsi="Times New Roman" w:cs="Times New Roman"/>
          <w:color w:val="auto"/>
          <w:sz w:val="28"/>
          <w:szCs w:val="28"/>
        </w:rPr>
        <w:lastRenderedPageBreak/>
        <w:t>Вспомогательные виды использования объектов капитального строительства и земельных участков для зоны СНЗ-1 – зона кладбищ не устанавливаются.</w:t>
      </w:r>
    </w:p>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 xml:space="preserve">[12.1] - </w:t>
            </w:r>
            <w:bookmarkStart w:id="36" w:name="sub_10121"/>
            <w:r w:rsidRPr="008C3E6A">
              <w:rPr>
                <w:sz w:val="28"/>
                <w:szCs w:val="28"/>
              </w:rPr>
              <w:t>Ритуальная деятельность</w:t>
            </w:r>
            <w:bookmarkEnd w:id="36"/>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99999</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земельного участка</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70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проездов (в метрах)</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6</w:t>
            </w:r>
          </w:p>
          <w:p w:rsidR="00E51540" w:rsidRPr="008C3E6A" w:rsidRDefault="00E51540" w:rsidP="00242ACB">
            <w:pPr>
              <w:tabs>
                <w:tab w:val="left" w:pos="2520"/>
              </w:tabs>
              <w:jc w:val="center"/>
              <w:rPr>
                <w:sz w:val="28"/>
                <w:szCs w:val="28"/>
              </w:rPr>
            </w:pPr>
            <w:r w:rsidRPr="008C3E6A">
              <w:rPr>
                <w:sz w:val="28"/>
                <w:szCs w:val="28"/>
              </w:rPr>
              <w:t>6</w:t>
            </w:r>
          </w:p>
        </w:tc>
      </w:tr>
    </w:tbl>
    <w:p w:rsidR="00E51540" w:rsidRPr="008C3E6A" w:rsidRDefault="00E51540" w:rsidP="00E51540">
      <w:pPr>
        <w:tabs>
          <w:tab w:val="left" w:pos="2520"/>
        </w:tabs>
        <w:spacing w:before="100" w:after="100"/>
        <w:rPr>
          <w:b/>
          <w:sz w:val="28"/>
          <w:szCs w:val="28"/>
        </w:rPr>
      </w:pPr>
    </w:p>
    <w:p w:rsidR="00E51540" w:rsidRPr="008C3E6A" w:rsidRDefault="00E51540" w:rsidP="00E51540">
      <w:pPr>
        <w:pStyle w:val="22222"/>
      </w:pPr>
      <w:r w:rsidRPr="008C3E6A">
        <w:t>2. Условно разрешенные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 xml:space="preserve">Виды разрешенного использования земельных участков и объектов </w:t>
            </w:r>
            <w:r w:rsidRPr="008C3E6A">
              <w:rPr>
                <w:sz w:val="28"/>
                <w:szCs w:val="28"/>
              </w:rPr>
              <w:lastRenderedPageBreak/>
              <w:t>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lastRenderedPageBreak/>
              <w:t>[3.7.1] – Осуществление религиозных обрядов</w:t>
            </w:r>
          </w:p>
          <w:p w:rsidR="00E51540" w:rsidRPr="008C3E6A" w:rsidRDefault="00E51540" w:rsidP="00242ACB">
            <w:pPr>
              <w:rPr>
                <w:sz w:val="28"/>
                <w:szCs w:val="28"/>
              </w:rPr>
            </w:pPr>
            <w:r w:rsidRPr="008C3E6A">
              <w:rPr>
                <w:sz w:val="28"/>
                <w:szCs w:val="28"/>
              </w:rPr>
              <w:t>[3.3] – Бытовое обслуживание</w:t>
            </w:r>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r w:rsidRPr="008C3E6A">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земельного участка</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2/12</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70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ind w:hanging="23"/>
              <w:rPr>
                <w:sz w:val="28"/>
                <w:szCs w:val="28"/>
              </w:rPr>
            </w:pPr>
            <w:r w:rsidRPr="008C3E6A">
              <w:rPr>
                <w:sz w:val="28"/>
                <w:szCs w:val="28"/>
              </w:rPr>
              <w:t>Минимальный отступ от красной линии улиц, площадей;</w:t>
            </w:r>
          </w:p>
          <w:p w:rsidR="00E51540" w:rsidRPr="008C3E6A" w:rsidRDefault="00E51540" w:rsidP="00242ACB">
            <w:pPr>
              <w:tabs>
                <w:tab w:val="left" w:pos="2520"/>
              </w:tabs>
              <w:spacing w:before="100" w:after="100"/>
              <w:ind w:hanging="23"/>
              <w:rPr>
                <w:sz w:val="28"/>
                <w:szCs w:val="28"/>
              </w:rPr>
            </w:pPr>
            <w:r w:rsidRPr="008C3E6A">
              <w:rPr>
                <w:sz w:val="28"/>
                <w:szCs w:val="28"/>
              </w:rPr>
              <w:t xml:space="preserve">проездов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5</w:t>
            </w:r>
          </w:p>
          <w:p w:rsidR="00E51540" w:rsidRPr="008C3E6A" w:rsidRDefault="00E51540" w:rsidP="00242ACB">
            <w:pPr>
              <w:tabs>
                <w:tab w:val="left" w:pos="2520"/>
              </w:tabs>
              <w:jc w:val="center"/>
              <w:rPr>
                <w:sz w:val="28"/>
                <w:szCs w:val="28"/>
              </w:rPr>
            </w:pPr>
            <w:r w:rsidRPr="008C3E6A">
              <w:rPr>
                <w:sz w:val="28"/>
                <w:szCs w:val="28"/>
              </w:rPr>
              <w:t>3</w:t>
            </w:r>
          </w:p>
        </w:tc>
      </w:tr>
    </w:tbl>
    <w:p w:rsidR="00E51540" w:rsidRPr="008C3E6A" w:rsidRDefault="00E51540" w:rsidP="00E51540">
      <w:pPr>
        <w:pStyle w:val="22222"/>
      </w:pPr>
    </w:p>
    <w:p w:rsidR="00E51540" w:rsidRPr="008C3E6A" w:rsidRDefault="00E51540" w:rsidP="00E51540">
      <w:pPr>
        <w:pStyle w:val="22222"/>
        <w:rPr>
          <w:lang w:val="ru-RU"/>
        </w:rPr>
      </w:pPr>
      <w:r w:rsidRPr="008C3E6A">
        <w:rPr>
          <w:lang w:val="ru-RU"/>
        </w:rPr>
        <w:t>3</w:t>
      </w:r>
      <w:r w:rsidRPr="008C3E6A">
        <w:t xml:space="preserve">. Ограничения и особенности использования земельных участков и объектов капитального строительства в зоне СНЗ-1 указаны в статьях </w:t>
      </w:r>
    </w:p>
    <w:p w:rsidR="00E51540" w:rsidRPr="008C3E6A" w:rsidRDefault="00E51540" w:rsidP="00E51540">
      <w:pPr>
        <w:pStyle w:val="22222"/>
      </w:pPr>
      <w:r w:rsidRPr="008C3E6A">
        <w:t>42-49 настоящих Правил</w:t>
      </w:r>
    </w:p>
    <w:p w:rsidR="00E51540" w:rsidRPr="008C3E6A" w:rsidRDefault="00E51540" w:rsidP="00E51540">
      <w:pPr>
        <w:pStyle w:val="22222"/>
      </w:pPr>
    </w:p>
    <w:p w:rsidR="00E51540" w:rsidRPr="008C3E6A" w:rsidRDefault="00E51540" w:rsidP="00E51540">
      <w:pPr>
        <w:pStyle w:val="11111"/>
      </w:pPr>
      <w:proofErr w:type="gramStart"/>
      <w:r w:rsidRPr="008C3E6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8C3E6A" w:rsidRDefault="00E51540" w:rsidP="00E51540">
      <w:pPr>
        <w:pStyle w:val="11111"/>
      </w:pPr>
      <w:r w:rsidRPr="008C3E6A">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51540" w:rsidRPr="008C3E6A" w:rsidRDefault="00E51540" w:rsidP="00E51540">
      <w:pPr>
        <w:pStyle w:val="11111"/>
      </w:pPr>
      <w:r w:rsidRPr="008C3E6A">
        <w:t xml:space="preserve">По территории санитарно-защитных зон и кладбищ запрещается </w:t>
      </w:r>
      <w:proofErr w:type="spellStart"/>
      <w:proofErr w:type="gramStart"/>
      <w:r w:rsidRPr="008C3E6A">
        <w:t>про-кладка</w:t>
      </w:r>
      <w:proofErr w:type="spellEnd"/>
      <w:proofErr w:type="gramEnd"/>
      <w:r w:rsidRPr="008C3E6A">
        <w:t xml:space="preserve"> сетей централизованного хозяйственно-питьевого водоснабжения.</w:t>
      </w:r>
    </w:p>
    <w:p w:rsidR="00E51540" w:rsidRPr="008C3E6A" w:rsidRDefault="00E51540" w:rsidP="00E51540">
      <w:pPr>
        <w:pStyle w:val="11111"/>
      </w:pPr>
      <w:r w:rsidRPr="008C3E6A">
        <w:t>Не разрешается размещать кладбища на территориях:</w:t>
      </w:r>
    </w:p>
    <w:p w:rsidR="00E51540" w:rsidRPr="008C3E6A" w:rsidRDefault="00E51540" w:rsidP="00E51540">
      <w:pPr>
        <w:pStyle w:val="11111"/>
      </w:pPr>
      <w:r w:rsidRPr="008C3E6A">
        <w:lastRenderedPageBreak/>
        <w:t>-</w:t>
      </w:r>
      <w:r w:rsidRPr="008C3E6A">
        <w:tab/>
        <w:t>первого и второго поясов зон санитарной охраны источников централизованного водоснабжения и минеральных источников;</w:t>
      </w:r>
    </w:p>
    <w:p w:rsidR="00E51540" w:rsidRPr="008C3E6A" w:rsidRDefault="00E51540" w:rsidP="00E51540">
      <w:pPr>
        <w:pStyle w:val="11111"/>
      </w:pPr>
      <w:r w:rsidRPr="008C3E6A">
        <w:t>-</w:t>
      </w:r>
      <w:r w:rsidRPr="008C3E6A">
        <w:tab/>
        <w:t>первой зоны санитарной охраны курортов;</w:t>
      </w:r>
    </w:p>
    <w:p w:rsidR="00E51540" w:rsidRPr="008C3E6A" w:rsidRDefault="00E51540" w:rsidP="00E51540">
      <w:pPr>
        <w:pStyle w:val="11111"/>
      </w:pPr>
      <w:r w:rsidRPr="008C3E6A">
        <w:t>-</w:t>
      </w:r>
      <w:r w:rsidRPr="008C3E6A">
        <w:tab/>
        <w:t xml:space="preserve">с выходом на поверхность </w:t>
      </w:r>
      <w:proofErr w:type="spellStart"/>
      <w:r w:rsidRPr="008C3E6A">
        <w:t>закарстованных</w:t>
      </w:r>
      <w:proofErr w:type="spellEnd"/>
      <w:r w:rsidRPr="008C3E6A">
        <w:t>, сильнотрещиноватых пород и в местах выклинивания водоносных горизонтов;</w:t>
      </w:r>
    </w:p>
    <w:p w:rsidR="00E51540" w:rsidRPr="008C3E6A" w:rsidRDefault="00E51540" w:rsidP="00E51540">
      <w:pPr>
        <w:pStyle w:val="11111"/>
      </w:pPr>
      <w:r w:rsidRPr="008C3E6A">
        <w:t>-</w:t>
      </w:r>
      <w:r w:rsidRPr="008C3E6A">
        <w:tab/>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E51540" w:rsidRPr="008C3E6A" w:rsidRDefault="00E51540" w:rsidP="00E51540">
      <w:pPr>
        <w:pStyle w:val="22222"/>
      </w:pPr>
    </w:p>
    <w:p w:rsidR="00E51540" w:rsidRPr="008C3E6A" w:rsidRDefault="00E51540" w:rsidP="00E51540">
      <w:pPr>
        <w:pStyle w:val="22222"/>
      </w:pPr>
      <w:r w:rsidRPr="008C3E6A">
        <w:t xml:space="preserve">СНЗ-2. Зона с объектами размещения отходов производства и потребления и иными объектами </w:t>
      </w:r>
    </w:p>
    <w:p w:rsidR="00E51540" w:rsidRPr="008C3E6A" w:rsidRDefault="00E51540" w:rsidP="00E51540">
      <w:pPr>
        <w:pStyle w:val="22222"/>
      </w:pPr>
    </w:p>
    <w:p w:rsidR="00E51540" w:rsidRPr="008C3E6A" w:rsidRDefault="00E51540" w:rsidP="00E51540">
      <w:pPr>
        <w:pStyle w:val="22222"/>
      </w:pPr>
      <w:r w:rsidRPr="008C3E6A">
        <w:t xml:space="preserve">ОСНОВНЫЕ ВИДЫ </w:t>
      </w:r>
    </w:p>
    <w:p w:rsidR="00E51540" w:rsidRPr="008C3E6A" w:rsidRDefault="00E51540" w:rsidP="00E51540">
      <w:pPr>
        <w:pStyle w:val="22222"/>
      </w:pPr>
      <w:r w:rsidRPr="008C3E6A">
        <w:t xml:space="preserve">РАЗРЕШЕННОГО ИСПОЛЬЗОВАНИЯ ЗЕМЕЛЬНЫХ УЧАСТКОВ И ОБЪЕКТОВ КАПИТАЛЬНОГО СТРОИТЕЛЬСТВА  </w:t>
      </w:r>
    </w:p>
    <w:p w:rsidR="00E51540" w:rsidRPr="008C3E6A" w:rsidRDefault="00E51540" w:rsidP="00E51540">
      <w:pPr>
        <w:tabs>
          <w:tab w:val="left" w:pos="2520"/>
        </w:tabs>
        <w:ind w:firstLine="426"/>
        <w:jc w:val="center"/>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8C3E6A" w:rsidRPr="008C3E6A" w:rsidTr="00242ACB">
        <w:trPr>
          <w:trHeight w:val="945"/>
        </w:trPr>
        <w:tc>
          <w:tcPr>
            <w:tcW w:w="2127" w:type="dxa"/>
            <w:vMerge w:val="restart"/>
            <w:vAlign w:val="center"/>
          </w:tcPr>
          <w:p w:rsidR="00E51540" w:rsidRPr="008C3E6A" w:rsidRDefault="00E51540" w:rsidP="00242ACB">
            <w:pPr>
              <w:tabs>
                <w:tab w:val="left" w:pos="2520"/>
              </w:tabs>
              <w:jc w:val="center"/>
              <w:rPr>
                <w:sz w:val="28"/>
                <w:szCs w:val="28"/>
              </w:rPr>
            </w:pPr>
            <w:r w:rsidRPr="008C3E6A">
              <w:rPr>
                <w:sz w:val="28"/>
                <w:szCs w:val="28"/>
              </w:rPr>
              <w:t>Виды  разрешенного использования земельного участка</w:t>
            </w:r>
          </w:p>
        </w:tc>
        <w:tc>
          <w:tcPr>
            <w:tcW w:w="7654" w:type="dxa"/>
            <w:vMerge w:val="restart"/>
            <w:shd w:val="clear" w:color="auto" w:fill="auto"/>
          </w:tcPr>
          <w:p w:rsidR="00E51540" w:rsidRPr="008C3E6A" w:rsidRDefault="00E51540" w:rsidP="00242ACB">
            <w:pPr>
              <w:rPr>
                <w:sz w:val="28"/>
                <w:szCs w:val="28"/>
              </w:rPr>
            </w:pPr>
          </w:p>
          <w:p w:rsidR="00E51540" w:rsidRPr="008C3E6A" w:rsidRDefault="00E51540" w:rsidP="00242ACB">
            <w:pPr>
              <w:rPr>
                <w:sz w:val="28"/>
                <w:szCs w:val="28"/>
              </w:rPr>
            </w:pPr>
          </w:p>
          <w:p w:rsidR="00E51540" w:rsidRPr="008C3E6A" w:rsidRDefault="00E51540" w:rsidP="00242ACB">
            <w:pPr>
              <w:ind w:hanging="2"/>
              <w:jc w:val="center"/>
              <w:rPr>
                <w:sz w:val="28"/>
                <w:szCs w:val="28"/>
              </w:rPr>
            </w:pPr>
            <w:r w:rsidRPr="008C3E6A">
              <w:rPr>
                <w:sz w:val="28"/>
                <w:szCs w:val="28"/>
              </w:rPr>
              <w:t>Примечание</w:t>
            </w:r>
          </w:p>
          <w:p w:rsidR="00E51540" w:rsidRPr="008C3E6A" w:rsidRDefault="00E51540" w:rsidP="00242ACB">
            <w:pPr>
              <w:rPr>
                <w:sz w:val="28"/>
                <w:szCs w:val="28"/>
              </w:rPr>
            </w:pPr>
          </w:p>
          <w:p w:rsidR="00E51540" w:rsidRPr="008C3E6A" w:rsidRDefault="00E51540" w:rsidP="00242ACB">
            <w:pPr>
              <w:jc w:val="center"/>
              <w:rPr>
                <w:sz w:val="28"/>
                <w:szCs w:val="28"/>
              </w:rPr>
            </w:pPr>
            <w:r w:rsidRPr="008C3E6A">
              <w:rPr>
                <w:sz w:val="28"/>
                <w:szCs w:val="28"/>
              </w:rPr>
              <w:t xml:space="preserve"> </w:t>
            </w:r>
          </w:p>
        </w:tc>
      </w:tr>
      <w:tr w:rsidR="008C3E6A" w:rsidRPr="008C3E6A" w:rsidTr="00242ACB">
        <w:trPr>
          <w:trHeight w:val="980"/>
        </w:trPr>
        <w:tc>
          <w:tcPr>
            <w:tcW w:w="2127" w:type="dxa"/>
            <w:vMerge/>
            <w:vAlign w:val="center"/>
          </w:tcPr>
          <w:p w:rsidR="00E51540" w:rsidRPr="008C3E6A" w:rsidRDefault="00E51540" w:rsidP="00242ACB">
            <w:pPr>
              <w:tabs>
                <w:tab w:val="left" w:pos="2520"/>
              </w:tabs>
              <w:ind w:firstLine="426"/>
              <w:jc w:val="center"/>
              <w:rPr>
                <w:sz w:val="28"/>
                <w:szCs w:val="28"/>
              </w:rPr>
            </w:pPr>
          </w:p>
        </w:tc>
        <w:tc>
          <w:tcPr>
            <w:tcW w:w="7654" w:type="dxa"/>
            <w:vMerge/>
            <w:shd w:val="clear" w:color="auto" w:fill="auto"/>
          </w:tcPr>
          <w:p w:rsidR="00E51540" w:rsidRPr="008C3E6A" w:rsidRDefault="00E51540" w:rsidP="00242ACB">
            <w:pPr>
              <w:rPr>
                <w:sz w:val="28"/>
                <w:szCs w:val="28"/>
              </w:rPr>
            </w:pPr>
          </w:p>
        </w:tc>
      </w:tr>
      <w:tr w:rsidR="008C3E6A" w:rsidRPr="008C3E6A" w:rsidTr="00242ACB">
        <w:trPr>
          <w:trHeight w:val="980"/>
        </w:trPr>
        <w:tc>
          <w:tcPr>
            <w:tcW w:w="2127" w:type="dxa"/>
          </w:tcPr>
          <w:p w:rsidR="00E51540" w:rsidRPr="008C3E6A" w:rsidRDefault="00E51540" w:rsidP="00242ACB">
            <w:pPr>
              <w:tabs>
                <w:tab w:val="left" w:pos="2520"/>
              </w:tabs>
              <w:rPr>
                <w:sz w:val="28"/>
                <w:szCs w:val="28"/>
              </w:rPr>
            </w:pPr>
            <w:r w:rsidRPr="008C3E6A">
              <w:rPr>
                <w:sz w:val="28"/>
                <w:szCs w:val="28"/>
              </w:rPr>
              <w:t>специальная деятельность код 12.2</w:t>
            </w:r>
          </w:p>
          <w:p w:rsidR="00E51540" w:rsidRPr="008C3E6A" w:rsidRDefault="00E51540" w:rsidP="00242ACB">
            <w:pPr>
              <w:tabs>
                <w:tab w:val="left" w:pos="2520"/>
              </w:tabs>
              <w:rPr>
                <w:sz w:val="28"/>
                <w:szCs w:val="28"/>
              </w:rPr>
            </w:pPr>
          </w:p>
        </w:tc>
        <w:tc>
          <w:tcPr>
            <w:tcW w:w="7654" w:type="dxa"/>
            <w:shd w:val="clear" w:color="auto" w:fill="auto"/>
          </w:tcPr>
          <w:p w:rsidR="00E51540" w:rsidRPr="008C3E6A" w:rsidRDefault="00E51540" w:rsidP="00242ACB">
            <w:pPr>
              <w:outlineLvl w:val="2"/>
              <w:rPr>
                <w:sz w:val="28"/>
                <w:szCs w:val="28"/>
              </w:rPr>
            </w:pPr>
            <w:bookmarkStart w:id="37" w:name="_Toc483580780"/>
            <w:proofErr w:type="gramStart"/>
            <w:r w:rsidRPr="008C3E6A">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bookmarkEnd w:id="37"/>
            <w:proofErr w:type="gramEnd"/>
          </w:p>
        </w:tc>
      </w:tr>
      <w:tr w:rsidR="008C3E6A" w:rsidRPr="008C3E6A" w:rsidTr="00242ACB">
        <w:trPr>
          <w:trHeight w:val="1108"/>
        </w:trPr>
        <w:tc>
          <w:tcPr>
            <w:tcW w:w="2127" w:type="dxa"/>
          </w:tcPr>
          <w:p w:rsidR="00E51540" w:rsidRPr="008C3E6A" w:rsidRDefault="00E51540" w:rsidP="00242ACB">
            <w:pPr>
              <w:rPr>
                <w:sz w:val="28"/>
                <w:szCs w:val="28"/>
              </w:rPr>
            </w:pPr>
            <w:r w:rsidRPr="008C3E6A">
              <w:rPr>
                <w:sz w:val="28"/>
                <w:szCs w:val="28"/>
              </w:rPr>
              <w:t>предоставление коммунальных услуг</w:t>
            </w:r>
          </w:p>
          <w:p w:rsidR="00E51540" w:rsidRPr="008C3E6A" w:rsidRDefault="00E51540" w:rsidP="00242ACB">
            <w:pPr>
              <w:tabs>
                <w:tab w:val="left" w:pos="2520"/>
              </w:tabs>
              <w:rPr>
                <w:sz w:val="28"/>
                <w:szCs w:val="28"/>
              </w:rPr>
            </w:pPr>
            <w:r w:rsidRPr="008C3E6A">
              <w:rPr>
                <w:sz w:val="28"/>
                <w:szCs w:val="28"/>
              </w:rPr>
              <w:t>код 3.1.1</w:t>
            </w:r>
          </w:p>
        </w:tc>
        <w:tc>
          <w:tcPr>
            <w:tcW w:w="7654" w:type="dxa"/>
            <w:shd w:val="clear" w:color="auto" w:fill="auto"/>
          </w:tcPr>
          <w:p w:rsidR="00E51540" w:rsidRPr="008C3E6A" w:rsidRDefault="00E51540" w:rsidP="00242ACB">
            <w:pPr>
              <w:outlineLvl w:val="4"/>
              <w:rPr>
                <w:sz w:val="28"/>
                <w:szCs w:val="28"/>
              </w:rPr>
            </w:pPr>
            <w:proofErr w:type="gramStart"/>
            <w:r w:rsidRPr="008C3E6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B54965" w:rsidRPr="008C3E6A" w:rsidTr="00242ACB">
        <w:trPr>
          <w:trHeight w:val="1108"/>
        </w:trPr>
        <w:tc>
          <w:tcPr>
            <w:tcW w:w="2127" w:type="dxa"/>
          </w:tcPr>
          <w:p w:rsidR="00E51540" w:rsidRPr="008C3E6A" w:rsidRDefault="00E51540" w:rsidP="00242ACB">
            <w:pPr>
              <w:rPr>
                <w:sz w:val="28"/>
                <w:szCs w:val="28"/>
              </w:rPr>
            </w:pPr>
            <w:r w:rsidRPr="008C3E6A">
              <w:rPr>
                <w:sz w:val="28"/>
                <w:szCs w:val="28"/>
              </w:rPr>
              <w:lastRenderedPageBreak/>
              <w:t>административные здания организаций, обеспечивающих предоставление коммунальных услуг</w:t>
            </w:r>
          </w:p>
          <w:p w:rsidR="00E51540" w:rsidRPr="008C3E6A" w:rsidRDefault="00E51540" w:rsidP="00242ACB">
            <w:pPr>
              <w:rPr>
                <w:sz w:val="28"/>
                <w:szCs w:val="28"/>
              </w:rPr>
            </w:pPr>
            <w:r w:rsidRPr="008C3E6A">
              <w:rPr>
                <w:sz w:val="28"/>
                <w:szCs w:val="28"/>
              </w:rPr>
              <w:t>код 3.1.2</w:t>
            </w:r>
          </w:p>
        </w:tc>
        <w:tc>
          <w:tcPr>
            <w:tcW w:w="7654" w:type="dxa"/>
            <w:shd w:val="clear" w:color="auto" w:fill="auto"/>
          </w:tcPr>
          <w:p w:rsidR="00E51540" w:rsidRPr="008C3E6A" w:rsidRDefault="00E51540" w:rsidP="00242ACB">
            <w:pPr>
              <w:outlineLvl w:val="4"/>
              <w:rPr>
                <w:sz w:val="28"/>
                <w:szCs w:val="28"/>
              </w:rPr>
            </w:pPr>
            <w:r w:rsidRPr="008C3E6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bl>
    <w:p w:rsidR="00E51540" w:rsidRPr="008C3E6A" w:rsidRDefault="00E51540" w:rsidP="00E51540">
      <w:pPr>
        <w:tabs>
          <w:tab w:val="left" w:pos="2520"/>
        </w:tabs>
        <w:ind w:firstLine="426"/>
        <w:jc w:val="center"/>
        <w:rPr>
          <w:sz w:val="28"/>
          <w:szCs w:val="28"/>
        </w:rPr>
      </w:pPr>
    </w:p>
    <w:p w:rsidR="00E51540" w:rsidRPr="008C3E6A" w:rsidRDefault="00E51540" w:rsidP="00E51540">
      <w:pPr>
        <w:tabs>
          <w:tab w:val="left" w:pos="2520"/>
        </w:tabs>
        <w:ind w:firstLine="426"/>
        <w:jc w:val="center"/>
        <w:rPr>
          <w:b/>
          <w:sz w:val="28"/>
          <w:szCs w:val="28"/>
        </w:rPr>
      </w:pPr>
      <w:r w:rsidRPr="008C3E6A">
        <w:rPr>
          <w:b/>
          <w:sz w:val="28"/>
          <w:szCs w:val="28"/>
        </w:rPr>
        <w:t xml:space="preserve">УСЛОВНО РАЗРЕШЕННЫЕ ВИДЫ </w:t>
      </w:r>
    </w:p>
    <w:p w:rsidR="00E51540" w:rsidRPr="008C3E6A" w:rsidRDefault="00E51540" w:rsidP="00E51540">
      <w:pPr>
        <w:tabs>
          <w:tab w:val="left" w:pos="2520"/>
        </w:tabs>
        <w:ind w:firstLine="426"/>
        <w:jc w:val="center"/>
        <w:rPr>
          <w:b/>
          <w:sz w:val="28"/>
          <w:szCs w:val="28"/>
        </w:rPr>
      </w:pPr>
      <w:r w:rsidRPr="008C3E6A">
        <w:rPr>
          <w:b/>
          <w:sz w:val="28"/>
          <w:szCs w:val="28"/>
        </w:rPr>
        <w:t xml:space="preserve"> ИСПОЛЬЗОВАНИЯ ЗЕМЕЛЬНЫХ УЧАСТКОВ И ОБЪЕКТОВ КАПИТАЛЬНОГО СТРОИТЕЛЬСТВА </w:t>
      </w:r>
    </w:p>
    <w:p w:rsidR="00E51540" w:rsidRPr="008C3E6A" w:rsidRDefault="00E51540" w:rsidP="00E51540">
      <w:pPr>
        <w:tabs>
          <w:tab w:val="left" w:pos="2520"/>
        </w:tabs>
        <w:ind w:firstLine="426"/>
        <w:jc w:val="center"/>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8C3E6A" w:rsidRPr="008C3E6A" w:rsidTr="00242ACB">
        <w:trPr>
          <w:trHeight w:val="322"/>
        </w:trPr>
        <w:tc>
          <w:tcPr>
            <w:tcW w:w="2127" w:type="dxa"/>
            <w:vMerge w:val="restart"/>
          </w:tcPr>
          <w:p w:rsidR="00E51540" w:rsidRPr="008C3E6A" w:rsidRDefault="00E51540" w:rsidP="00242ACB">
            <w:pPr>
              <w:jc w:val="center"/>
              <w:rPr>
                <w:sz w:val="28"/>
                <w:szCs w:val="28"/>
              </w:rPr>
            </w:pPr>
            <w:r w:rsidRPr="008C3E6A">
              <w:rPr>
                <w:sz w:val="28"/>
                <w:szCs w:val="28"/>
              </w:rPr>
              <w:t>Виды</w:t>
            </w:r>
          </w:p>
          <w:p w:rsidR="00E51540" w:rsidRPr="008C3E6A" w:rsidRDefault="00E51540" w:rsidP="00242ACB">
            <w:pPr>
              <w:jc w:val="center"/>
              <w:rPr>
                <w:sz w:val="28"/>
                <w:szCs w:val="28"/>
              </w:rPr>
            </w:pPr>
            <w:r w:rsidRPr="008C3E6A">
              <w:rPr>
                <w:sz w:val="28"/>
                <w:szCs w:val="28"/>
              </w:rPr>
              <w:t>использования земельного участка</w:t>
            </w:r>
          </w:p>
        </w:tc>
        <w:tc>
          <w:tcPr>
            <w:tcW w:w="7654" w:type="dxa"/>
            <w:vMerge w:val="restart"/>
            <w:vAlign w:val="center"/>
          </w:tcPr>
          <w:p w:rsidR="00E51540" w:rsidRPr="008C3E6A" w:rsidRDefault="00E51540" w:rsidP="00242ACB">
            <w:pPr>
              <w:jc w:val="center"/>
              <w:rPr>
                <w:sz w:val="28"/>
                <w:szCs w:val="28"/>
              </w:rPr>
            </w:pPr>
            <w:r w:rsidRPr="008C3E6A">
              <w:rPr>
                <w:sz w:val="28"/>
                <w:szCs w:val="28"/>
              </w:rPr>
              <w:t>Примечание</w:t>
            </w:r>
          </w:p>
        </w:tc>
      </w:tr>
      <w:tr w:rsidR="008C3E6A" w:rsidRPr="008C3E6A" w:rsidTr="00242ACB">
        <w:trPr>
          <w:trHeight w:val="322"/>
        </w:trPr>
        <w:tc>
          <w:tcPr>
            <w:tcW w:w="2127" w:type="dxa"/>
            <w:vMerge/>
          </w:tcPr>
          <w:p w:rsidR="00E51540" w:rsidRPr="008C3E6A" w:rsidRDefault="00E51540" w:rsidP="00242ACB">
            <w:pPr>
              <w:jc w:val="center"/>
              <w:rPr>
                <w:sz w:val="28"/>
                <w:szCs w:val="28"/>
              </w:rPr>
            </w:pPr>
          </w:p>
        </w:tc>
        <w:tc>
          <w:tcPr>
            <w:tcW w:w="7654" w:type="dxa"/>
            <w:vMerge/>
          </w:tcPr>
          <w:p w:rsidR="00E51540" w:rsidRPr="008C3E6A" w:rsidRDefault="00E51540" w:rsidP="00242ACB">
            <w:pPr>
              <w:rPr>
                <w:sz w:val="28"/>
                <w:szCs w:val="28"/>
              </w:rPr>
            </w:pPr>
          </w:p>
        </w:tc>
      </w:tr>
      <w:tr w:rsidR="00B54965" w:rsidRPr="008C3E6A" w:rsidTr="00242ACB">
        <w:tc>
          <w:tcPr>
            <w:tcW w:w="2127" w:type="dxa"/>
          </w:tcPr>
          <w:p w:rsidR="00E51540" w:rsidRPr="008C3E6A" w:rsidRDefault="00E51540" w:rsidP="00242ACB">
            <w:pPr>
              <w:rPr>
                <w:sz w:val="28"/>
                <w:szCs w:val="28"/>
              </w:rPr>
            </w:pPr>
            <w:r w:rsidRPr="008C3E6A">
              <w:rPr>
                <w:sz w:val="28"/>
                <w:szCs w:val="28"/>
              </w:rPr>
              <w:t>связь</w:t>
            </w:r>
          </w:p>
          <w:p w:rsidR="00E51540" w:rsidRPr="008C3E6A" w:rsidRDefault="00E51540" w:rsidP="00242ACB">
            <w:pPr>
              <w:rPr>
                <w:sz w:val="28"/>
                <w:szCs w:val="28"/>
              </w:rPr>
            </w:pPr>
            <w:r w:rsidRPr="008C3E6A">
              <w:rPr>
                <w:sz w:val="28"/>
                <w:szCs w:val="28"/>
              </w:rPr>
              <w:t>код 6.8</w:t>
            </w:r>
          </w:p>
        </w:tc>
        <w:tc>
          <w:tcPr>
            <w:tcW w:w="7654" w:type="dxa"/>
          </w:tcPr>
          <w:p w:rsidR="00E51540" w:rsidRPr="008C3E6A" w:rsidRDefault="00E51540" w:rsidP="00242ACB">
            <w:pPr>
              <w:ind w:firstLine="6"/>
              <w:outlineLvl w:val="3"/>
              <w:rPr>
                <w:sz w:val="28"/>
                <w:szCs w:val="28"/>
              </w:rPr>
            </w:pPr>
            <w:r w:rsidRPr="008C3E6A">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 3.2.3</w:t>
            </w:r>
          </w:p>
        </w:tc>
      </w:tr>
    </w:tbl>
    <w:p w:rsidR="00E51540" w:rsidRPr="008C3E6A" w:rsidRDefault="00E51540" w:rsidP="00E51540">
      <w:pPr>
        <w:pStyle w:val="--western"/>
        <w:spacing w:before="0"/>
        <w:ind w:firstLine="709"/>
        <w:rPr>
          <w:rFonts w:ascii="Times New Roman" w:hAnsi="Times New Roman" w:cs="Times New Roman"/>
          <w:color w:val="auto"/>
          <w:sz w:val="28"/>
          <w:szCs w:val="28"/>
        </w:rPr>
      </w:pPr>
    </w:p>
    <w:p w:rsidR="00E51540" w:rsidRPr="008C3E6A" w:rsidRDefault="00E51540" w:rsidP="00E51540">
      <w:pPr>
        <w:pStyle w:val="--western"/>
        <w:spacing w:before="0"/>
        <w:ind w:firstLine="709"/>
        <w:rPr>
          <w:rFonts w:ascii="Times New Roman" w:hAnsi="Times New Roman" w:cs="Times New Roman"/>
          <w:color w:val="auto"/>
          <w:sz w:val="28"/>
          <w:szCs w:val="28"/>
        </w:rPr>
      </w:pPr>
      <w:r w:rsidRPr="008C3E6A">
        <w:rPr>
          <w:rFonts w:ascii="Times New Roman" w:hAnsi="Times New Roman" w:cs="Times New Roman"/>
          <w:color w:val="auto"/>
          <w:sz w:val="28"/>
          <w:szCs w:val="28"/>
        </w:rPr>
        <w:t xml:space="preserve">Вспомогательные виды использования объектов капитального строительства и земельных участков для зоны СНЗ-2 - </w:t>
      </w:r>
      <w:r w:rsidRPr="008C3E6A">
        <w:rPr>
          <w:rFonts w:ascii="Times New Roman" w:hAnsi="Times New Roman" w:cs="Times New Roman"/>
          <w:bCs/>
          <w:color w:val="auto"/>
          <w:sz w:val="28"/>
          <w:szCs w:val="28"/>
        </w:rPr>
        <w:t>Зона с объектами размещения отходов производства и потребления и иными объектами</w:t>
      </w:r>
      <w:r w:rsidRPr="008C3E6A">
        <w:rPr>
          <w:rFonts w:ascii="Times New Roman" w:hAnsi="Times New Roman" w:cs="Times New Roman"/>
          <w:color w:val="auto"/>
          <w:sz w:val="28"/>
          <w:szCs w:val="28"/>
        </w:rPr>
        <w:t xml:space="preserve"> не устанавливаются.</w:t>
      </w:r>
    </w:p>
    <w:p w:rsidR="00E51540" w:rsidRPr="008C3E6A" w:rsidRDefault="00E51540" w:rsidP="00E51540">
      <w:pPr>
        <w:pStyle w:val="22222"/>
      </w:pPr>
    </w:p>
    <w:p w:rsidR="00E51540" w:rsidRPr="008C3E6A" w:rsidRDefault="00E51540" w:rsidP="00E51540">
      <w:pPr>
        <w:pStyle w:val="22222"/>
      </w:pPr>
      <w:r w:rsidRPr="008C3E6A">
        <w:t>1. Основные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[3.1.1] - Предоставление коммунальных услуг</w:t>
            </w:r>
          </w:p>
          <w:p w:rsidR="00E51540" w:rsidRPr="008C3E6A" w:rsidRDefault="00E51540" w:rsidP="00242ACB">
            <w:pPr>
              <w:rPr>
                <w:sz w:val="28"/>
                <w:szCs w:val="28"/>
              </w:rPr>
            </w:pPr>
            <w:r w:rsidRPr="008C3E6A">
              <w:rPr>
                <w:sz w:val="28"/>
                <w:szCs w:val="28"/>
              </w:rPr>
              <w:lastRenderedPageBreak/>
              <w:t xml:space="preserve">[3.1.2] - Административные здания организаций, обеспечивающих предоставление коммунальных услуг  </w:t>
            </w:r>
          </w:p>
          <w:p w:rsidR="00E51540" w:rsidRPr="008C3E6A" w:rsidRDefault="00E51540" w:rsidP="00242ACB">
            <w:pPr>
              <w:rPr>
                <w:sz w:val="28"/>
                <w:szCs w:val="28"/>
              </w:rPr>
            </w:pPr>
            <w:r w:rsidRPr="008C3E6A">
              <w:rPr>
                <w:sz w:val="28"/>
                <w:szCs w:val="28"/>
              </w:rPr>
              <w:t xml:space="preserve">[12.2] - </w:t>
            </w:r>
            <w:bookmarkStart w:id="38" w:name="sub_10122"/>
            <w:r w:rsidRPr="008C3E6A">
              <w:rPr>
                <w:sz w:val="28"/>
                <w:szCs w:val="28"/>
              </w:rPr>
              <w:t>Специальная</w:t>
            </w:r>
            <w:bookmarkEnd w:id="38"/>
            <w:r w:rsidRPr="008C3E6A">
              <w:rPr>
                <w:sz w:val="28"/>
                <w:szCs w:val="28"/>
              </w:rPr>
              <w:t xml:space="preserve"> деятельность</w:t>
            </w:r>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lastRenderedPageBreak/>
              <w:t>Минимальная площадь земельного участка (</w:t>
            </w:r>
            <w:proofErr w:type="gramStart"/>
            <w:r w:rsidRPr="008C3E6A">
              <w:rPr>
                <w:sz w:val="28"/>
                <w:szCs w:val="28"/>
              </w:rPr>
              <w:t>м</w:t>
            </w:r>
            <w:proofErr w:type="gramEnd"/>
            <w:r w:rsidRPr="008C3E6A">
              <w:rPr>
                <w:sz w:val="28"/>
                <w:szCs w:val="28"/>
              </w:rPr>
              <w:t>²)</w:t>
            </w:r>
          </w:p>
          <w:p w:rsidR="00E51540" w:rsidRPr="008C3E6A" w:rsidRDefault="00E51540" w:rsidP="00242ACB">
            <w:pPr>
              <w:rPr>
                <w:sz w:val="28"/>
                <w:szCs w:val="28"/>
              </w:rPr>
            </w:pPr>
            <w:r w:rsidRPr="008C3E6A">
              <w:rPr>
                <w:sz w:val="28"/>
                <w:szCs w:val="28"/>
              </w:rPr>
              <w:t xml:space="preserve">Минимальная площадь для объектов </w:t>
            </w:r>
            <w:r w:rsidRPr="008C3E6A">
              <w:rPr>
                <w:sz w:val="28"/>
                <w:szCs w:val="28"/>
              </w:rPr>
              <w:lastRenderedPageBreak/>
              <w:t>инженерного обеспечения и объектов вспомогательного инженерного назначения (</w:t>
            </w:r>
            <w:proofErr w:type="gramStart"/>
            <w:r w:rsidRPr="008C3E6A">
              <w:rPr>
                <w:sz w:val="28"/>
                <w:szCs w:val="28"/>
              </w:rPr>
              <w:t>м</w:t>
            </w:r>
            <w:proofErr w:type="gramEnd"/>
            <w:r w:rsidRPr="008C3E6A">
              <w:rPr>
                <w:sz w:val="28"/>
                <w:szCs w:val="28"/>
              </w:rPr>
              <w:t>²)</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lastRenderedPageBreak/>
              <w:t>600</w:t>
            </w: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1</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18000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ind w:hanging="23"/>
              <w:rPr>
                <w:sz w:val="28"/>
                <w:szCs w:val="28"/>
              </w:rPr>
            </w:pPr>
            <w:r w:rsidRPr="008C3E6A">
              <w:rPr>
                <w:sz w:val="28"/>
                <w:szCs w:val="28"/>
              </w:rPr>
              <w:t>Минимальная ширина земельного участка</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10</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Минимальные отступы от границ земельных участков (м) </w:t>
            </w:r>
          </w:p>
        </w:tc>
        <w:tc>
          <w:tcPr>
            <w:tcW w:w="1417" w:type="dxa"/>
            <w:shd w:val="clear" w:color="auto" w:fill="auto"/>
            <w:vAlign w:val="center"/>
          </w:tcPr>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p>
          <w:p w:rsidR="00E51540" w:rsidRPr="008C3E6A" w:rsidRDefault="00E51540" w:rsidP="00242ACB">
            <w:pPr>
              <w:tabs>
                <w:tab w:val="left" w:pos="2520"/>
              </w:tabs>
              <w:jc w:val="center"/>
              <w:rPr>
                <w:sz w:val="28"/>
                <w:szCs w:val="28"/>
              </w:rPr>
            </w:pPr>
            <w:r w:rsidRPr="008C3E6A">
              <w:rPr>
                <w:sz w:val="28"/>
                <w:szCs w:val="28"/>
              </w:rPr>
              <w:t>3</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1/6</w:t>
            </w:r>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70</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spacing w:before="100" w:after="100"/>
              <w:ind w:hanging="23"/>
              <w:rPr>
                <w:sz w:val="28"/>
                <w:szCs w:val="28"/>
              </w:rPr>
            </w:pPr>
            <w:r w:rsidRPr="008C3E6A">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6</w:t>
            </w:r>
          </w:p>
        </w:tc>
      </w:tr>
    </w:tbl>
    <w:p w:rsidR="00E51540" w:rsidRPr="008C3E6A" w:rsidRDefault="00E51540" w:rsidP="00E51540">
      <w:pPr>
        <w:pStyle w:val="22222"/>
      </w:pPr>
    </w:p>
    <w:p w:rsidR="00E51540" w:rsidRPr="008C3E6A" w:rsidRDefault="00E51540" w:rsidP="00E51540">
      <w:pPr>
        <w:pStyle w:val="22222"/>
      </w:pPr>
      <w:r w:rsidRPr="008C3E6A">
        <w:t>2. Условно разрешенные виды и параметры разрешенного использования земельных участков и объектов капитального строительства</w:t>
      </w:r>
    </w:p>
    <w:p w:rsidR="00E51540" w:rsidRPr="008C3E6A" w:rsidRDefault="00E51540" w:rsidP="00E5154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8C3E6A" w:rsidRPr="008C3E6A" w:rsidTr="00242ACB">
        <w:tc>
          <w:tcPr>
            <w:tcW w:w="2757" w:type="dxa"/>
            <w:shd w:val="clear" w:color="auto" w:fill="auto"/>
          </w:tcPr>
          <w:p w:rsidR="00E51540" w:rsidRPr="008C3E6A" w:rsidRDefault="00E51540" w:rsidP="00242ACB">
            <w:pPr>
              <w:jc w:val="center"/>
              <w:rPr>
                <w:sz w:val="28"/>
                <w:szCs w:val="28"/>
              </w:rPr>
            </w:pPr>
            <w:r w:rsidRPr="008C3E6A">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E51540" w:rsidRPr="008C3E6A" w:rsidRDefault="00E51540" w:rsidP="00242ACB">
            <w:pPr>
              <w:jc w:val="center"/>
              <w:rPr>
                <w:sz w:val="28"/>
                <w:szCs w:val="28"/>
              </w:rPr>
            </w:pPr>
            <w:r w:rsidRPr="008C3E6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3E6A" w:rsidRPr="008C3E6A" w:rsidTr="00242ACB">
        <w:tc>
          <w:tcPr>
            <w:tcW w:w="2757" w:type="dxa"/>
            <w:vMerge w:val="restart"/>
            <w:shd w:val="clear" w:color="auto" w:fill="auto"/>
          </w:tcPr>
          <w:p w:rsidR="00E51540" w:rsidRPr="008C3E6A" w:rsidRDefault="00E51540" w:rsidP="00242ACB">
            <w:pPr>
              <w:rPr>
                <w:sz w:val="28"/>
                <w:szCs w:val="28"/>
              </w:rPr>
            </w:pPr>
            <w:r w:rsidRPr="008C3E6A">
              <w:rPr>
                <w:sz w:val="28"/>
                <w:szCs w:val="28"/>
              </w:rPr>
              <w:t>[6.8] - Связь</w:t>
            </w:r>
          </w:p>
          <w:p w:rsidR="00E51540" w:rsidRPr="008C3E6A" w:rsidRDefault="00E51540" w:rsidP="00242ACB">
            <w:pPr>
              <w:rPr>
                <w:sz w:val="28"/>
                <w:szCs w:val="28"/>
              </w:rPr>
            </w:pPr>
          </w:p>
          <w:p w:rsidR="00E51540" w:rsidRPr="008C3E6A" w:rsidRDefault="00E51540" w:rsidP="00242ACB">
            <w:pPr>
              <w:rPr>
                <w:sz w:val="28"/>
                <w:szCs w:val="28"/>
              </w:rPr>
            </w:pPr>
          </w:p>
        </w:tc>
        <w:tc>
          <w:tcPr>
            <w:tcW w:w="5749" w:type="dxa"/>
            <w:shd w:val="clear" w:color="auto" w:fill="auto"/>
          </w:tcPr>
          <w:p w:rsidR="00E51540" w:rsidRPr="008C3E6A" w:rsidRDefault="00E51540" w:rsidP="00242ACB">
            <w:pPr>
              <w:rPr>
                <w:sz w:val="28"/>
                <w:szCs w:val="28"/>
              </w:rPr>
            </w:pPr>
            <w:r w:rsidRPr="008C3E6A">
              <w:rPr>
                <w:sz w:val="28"/>
                <w:szCs w:val="28"/>
              </w:rPr>
              <w:t>Минимальная площадь земельного участка (</w:t>
            </w:r>
            <w:proofErr w:type="gramStart"/>
            <w:r w:rsidRPr="008C3E6A">
              <w:rPr>
                <w:sz w:val="28"/>
                <w:szCs w:val="28"/>
              </w:rPr>
              <w:t>м</w:t>
            </w:r>
            <w:proofErr w:type="gramEnd"/>
            <w:r w:rsidRPr="008C3E6A">
              <w:rPr>
                <w:sz w:val="28"/>
                <w:szCs w:val="28"/>
              </w:rPr>
              <w:t xml:space="preserve">²) </w:t>
            </w:r>
          </w:p>
          <w:p w:rsidR="00E51540" w:rsidRPr="008C3E6A" w:rsidRDefault="00E51540" w:rsidP="00242ACB">
            <w:pPr>
              <w:rPr>
                <w:sz w:val="28"/>
                <w:szCs w:val="28"/>
              </w:rPr>
            </w:pP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 xml:space="preserve">подлежит </w:t>
            </w:r>
            <w:proofErr w:type="spellStart"/>
            <w:proofErr w:type="gramStart"/>
            <w:r w:rsidRPr="008C3E6A">
              <w:rPr>
                <w:sz w:val="28"/>
                <w:szCs w:val="28"/>
              </w:rPr>
              <w:t>установ-лению</w:t>
            </w:r>
            <w:proofErr w:type="spellEnd"/>
            <w:proofErr w:type="gramEnd"/>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Максимальная площадь земельного участка (</w:t>
            </w:r>
            <w:proofErr w:type="gramStart"/>
            <w:r w:rsidRPr="008C3E6A">
              <w:rPr>
                <w:sz w:val="28"/>
                <w:szCs w:val="28"/>
              </w:rPr>
              <w:t>м</w:t>
            </w:r>
            <w:proofErr w:type="gramEnd"/>
            <w:r w:rsidRPr="008C3E6A">
              <w:rPr>
                <w:sz w:val="28"/>
                <w:szCs w:val="28"/>
              </w:rPr>
              <w:t xml:space="preserve">²)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 xml:space="preserve">подлежит </w:t>
            </w:r>
            <w:proofErr w:type="spellStart"/>
            <w:proofErr w:type="gramStart"/>
            <w:r w:rsidRPr="008C3E6A">
              <w:rPr>
                <w:sz w:val="28"/>
                <w:szCs w:val="28"/>
              </w:rPr>
              <w:t>установ-лению</w:t>
            </w:r>
            <w:proofErr w:type="spellEnd"/>
            <w:proofErr w:type="gramEnd"/>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Минимальные отступы от границ земельных участков (м)</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 xml:space="preserve">подлежит </w:t>
            </w:r>
            <w:proofErr w:type="spellStart"/>
            <w:proofErr w:type="gramStart"/>
            <w:r w:rsidRPr="008C3E6A">
              <w:rPr>
                <w:sz w:val="28"/>
                <w:szCs w:val="28"/>
              </w:rPr>
              <w:t>установ-лению</w:t>
            </w:r>
            <w:proofErr w:type="spellEnd"/>
            <w:proofErr w:type="gramEnd"/>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 xml:space="preserve">подлежит </w:t>
            </w:r>
            <w:proofErr w:type="spellStart"/>
            <w:proofErr w:type="gramStart"/>
            <w:r w:rsidRPr="008C3E6A">
              <w:rPr>
                <w:sz w:val="28"/>
                <w:szCs w:val="28"/>
              </w:rPr>
              <w:t>установ-</w:t>
            </w:r>
            <w:r w:rsidRPr="008C3E6A">
              <w:rPr>
                <w:sz w:val="28"/>
                <w:szCs w:val="28"/>
              </w:rPr>
              <w:lastRenderedPageBreak/>
              <w:t>лению</w:t>
            </w:r>
            <w:proofErr w:type="spellEnd"/>
            <w:proofErr w:type="gramEnd"/>
          </w:p>
        </w:tc>
      </w:tr>
      <w:tr w:rsidR="008C3E6A"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tcPr>
          <w:p w:rsidR="00E51540" w:rsidRPr="008C3E6A" w:rsidRDefault="00E51540" w:rsidP="00242ACB">
            <w:pPr>
              <w:spacing w:before="100" w:after="100"/>
              <w:ind w:hanging="23"/>
              <w:rPr>
                <w:sz w:val="28"/>
                <w:szCs w:val="28"/>
              </w:rPr>
            </w:pPr>
            <w:r w:rsidRPr="008C3E6A">
              <w:rPr>
                <w:sz w:val="28"/>
                <w:szCs w:val="28"/>
              </w:rPr>
              <w:t>Максимальный процент застройки в границах земельного участка</w:t>
            </w:r>
            <w:proofErr w:type="gramStart"/>
            <w:r w:rsidRPr="008C3E6A">
              <w:rPr>
                <w:sz w:val="28"/>
                <w:szCs w:val="28"/>
              </w:rPr>
              <w:t xml:space="preserve"> (%) </w:t>
            </w:r>
            <w:proofErr w:type="gramEnd"/>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r w:rsidR="00B54965" w:rsidRPr="008C3E6A" w:rsidTr="00242ACB">
        <w:tc>
          <w:tcPr>
            <w:tcW w:w="2757" w:type="dxa"/>
            <w:vMerge/>
            <w:shd w:val="clear" w:color="auto" w:fill="auto"/>
          </w:tcPr>
          <w:p w:rsidR="00E51540" w:rsidRPr="008C3E6A" w:rsidRDefault="00E51540" w:rsidP="00242ACB">
            <w:pPr>
              <w:rPr>
                <w:sz w:val="28"/>
                <w:szCs w:val="28"/>
              </w:rPr>
            </w:pPr>
          </w:p>
        </w:tc>
        <w:tc>
          <w:tcPr>
            <w:tcW w:w="5749" w:type="dxa"/>
            <w:shd w:val="clear" w:color="auto" w:fill="auto"/>
            <w:vAlign w:val="center"/>
          </w:tcPr>
          <w:p w:rsidR="00E51540" w:rsidRPr="008C3E6A" w:rsidRDefault="00E51540" w:rsidP="00242ACB">
            <w:pPr>
              <w:tabs>
                <w:tab w:val="left" w:pos="2520"/>
              </w:tabs>
              <w:spacing w:before="100" w:after="100"/>
              <w:ind w:hanging="23"/>
              <w:rPr>
                <w:sz w:val="28"/>
                <w:szCs w:val="28"/>
              </w:rPr>
            </w:pPr>
            <w:r w:rsidRPr="008C3E6A">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E51540" w:rsidRPr="008C3E6A" w:rsidRDefault="00E51540" w:rsidP="00242ACB">
            <w:pPr>
              <w:tabs>
                <w:tab w:val="left" w:pos="2520"/>
              </w:tabs>
              <w:jc w:val="center"/>
              <w:rPr>
                <w:sz w:val="28"/>
                <w:szCs w:val="28"/>
              </w:rPr>
            </w:pPr>
            <w:r w:rsidRPr="008C3E6A">
              <w:rPr>
                <w:sz w:val="28"/>
                <w:szCs w:val="28"/>
              </w:rPr>
              <w:t xml:space="preserve">Не </w:t>
            </w:r>
          </w:p>
          <w:p w:rsidR="00E51540" w:rsidRPr="008C3E6A" w:rsidRDefault="00E51540" w:rsidP="00242ACB">
            <w:pPr>
              <w:tabs>
                <w:tab w:val="left" w:pos="2520"/>
              </w:tabs>
              <w:jc w:val="center"/>
              <w:rPr>
                <w:sz w:val="28"/>
                <w:szCs w:val="28"/>
              </w:rPr>
            </w:pPr>
            <w:r w:rsidRPr="008C3E6A">
              <w:rPr>
                <w:sz w:val="28"/>
                <w:szCs w:val="28"/>
              </w:rPr>
              <w:t>подлежит установлению</w:t>
            </w:r>
          </w:p>
        </w:tc>
      </w:tr>
    </w:tbl>
    <w:p w:rsidR="00E51540" w:rsidRPr="008C3E6A" w:rsidRDefault="00E51540" w:rsidP="00E51540">
      <w:pPr>
        <w:pStyle w:val="22222"/>
        <w:rPr>
          <w:lang w:val="ru-RU"/>
        </w:rPr>
      </w:pPr>
    </w:p>
    <w:p w:rsidR="00E51540" w:rsidRPr="008C3E6A" w:rsidRDefault="00E51540" w:rsidP="00E51540">
      <w:pPr>
        <w:pStyle w:val="22222"/>
        <w:rPr>
          <w:lang w:val="ru-RU"/>
        </w:rPr>
      </w:pPr>
      <w:r w:rsidRPr="008C3E6A">
        <w:t>3. Ограничения и особенности использования земельных участков и объектов капитального строительства</w:t>
      </w:r>
    </w:p>
    <w:p w:rsidR="00E51540" w:rsidRPr="008C3E6A" w:rsidRDefault="00E51540" w:rsidP="00E51540">
      <w:pPr>
        <w:pStyle w:val="22222"/>
      </w:pPr>
    </w:p>
    <w:p w:rsidR="00E51540" w:rsidRPr="008C3E6A" w:rsidRDefault="00E51540" w:rsidP="00E51540">
      <w:pPr>
        <w:pStyle w:val="11111"/>
        <w:rPr>
          <w:b/>
        </w:rPr>
      </w:pPr>
      <w:r w:rsidRPr="008C3E6A">
        <w:t>Ограничения и особенности использования земельных участков и объектов капитального строительства в зоне СНЗ-2 указаны в статьях 42-49 настоящих Правил.</w:t>
      </w:r>
    </w:p>
    <w:p w:rsidR="00E51540" w:rsidRPr="008C3E6A" w:rsidRDefault="00E51540" w:rsidP="00E51540">
      <w:pPr>
        <w:pStyle w:val="11111"/>
      </w:pPr>
      <w:proofErr w:type="gramStart"/>
      <w:r w:rsidRPr="008C3E6A">
        <w:t>Перевод земель или земельных участков из одной категории в другую, в соответствии с Земельным кодексом Российской Федерации, Федеральным законом от 21.12.2004 г. № 172-ФЗ, иными федеральными законами и принимаемыми в соответствии с ними иными нормативными правовыми актами субъектов Российской Федерации, считается состоявшимся с момента внесения изменений о таком переводе в записи Единого государственного реестра прав на недвижимое имущество и сделок с</w:t>
      </w:r>
      <w:proofErr w:type="gramEnd"/>
      <w:r w:rsidRPr="008C3E6A">
        <w:t xml:space="preserve"> ним</w:t>
      </w:r>
      <w:proofErr w:type="gramStart"/>
      <w:r w:rsidRPr="008C3E6A">
        <w:t>.»</w:t>
      </w:r>
      <w:proofErr w:type="gramEnd"/>
    </w:p>
    <w:p w:rsidR="00E51540" w:rsidRPr="008C3E6A" w:rsidRDefault="00E51540" w:rsidP="00E51540">
      <w:pPr>
        <w:pStyle w:val="11111"/>
      </w:pPr>
    </w:p>
    <w:p w:rsidR="00E51540" w:rsidRPr="008C3E6A" w:rsidRDefault="00E51540" w:rsidP="00E51540">
      <w:pPr>
        <w:pStyle w:val="11111"/>
      </w:pPr>
    </w:p>
    <w:p w:rsidR="00245772" w:rsidRPr="008C3E6A" w:rsidRDefault="00245772" w:rsidP="0078441A">
      <w:pPr>
        <w:ind w:firstLine="720"/>
        <w:jc w:val="both"/>
        <w:rPr>
          <w:sz w:val="28"/>
          <w:szCs w:val="28"/>
        </w:rPr>
      </w:pPr>
    </w:p>
    <w:p w:rsidR="000434FC" w:rsidRPr="008C3E6A" w:rsidRDefault="00524E5D" w:rsidP="000434FC">
      <w:pPr>
        <w:rPr>
          <w:sz w:val="28"/>
          <w:szCs w:val="28"/>
        </w:rPr>
      </w:pPr>
      <w:r w:rsidRPr="008C3E6A">
        <w:rPr>
          <w:sz w:val="28"/>
          <w:szCs w:val="28"/>
        </w:rPr>
        <w:t xml:space="preserve">Глава </w:t>
      </w:r>
    </w:p>
    <w:p w:rsidR="00524E5D" w:rsidRPr="008C3E6A" w:rsidRDefault="00524E5D" w:rsidP="000434FC">
      <w:pPr>
        <w:rPr>
          <w:sz w:val="28"/>
          <w:szCs w:val="28"/>
        </w:rPr>
      </w:pPr>
      <w:r w:rsidRPr="008C3E6A">
        <w:rPr>
          <w:sz w:val="28"/>
          <w:szCs w:val="28"/>
        </w:rPr>
        <w:t>муниципального образования</w:t>
      </w:r>
    </w:p>
    <w:p w:rsidR="00524E5D" w:rsidRPr="008C3E6A" w:rsidRDefault="00524E5D" w:rsidP="000434FC">
      <w:pPr>
        <w:rPr>
          <w:sz w:val="28"/>
          <w:szCs w:val="28"/>
        </w:rPr>
      </w:pPr>
      <w:proofErr w:type="spellStart"/>
      <w:r w:rsidRPr="008C3E6A">
        <w:rPr>
          <w:sz w:val="28"/>
          <w:szCs w:val="28"/>
        </w:rPr>
        <w:t>Щербиновской</w:t>
      </w:r>
      <w:proofErr w:type="spellEnd"/>
      <w:r w:rsidRPr="008C3E6A">
        <w:rPr>
          <w:sz w:val="28"/>
          <w:szCs w:val="28"/>
        </w:rPr>
        <w:t xml:space="preserve"> район</w:t>
      </w:r>
      <w:r w:rsidRPr="008C3E6A">
        <w:rPr>
          <w:sz w:val="28"/>
          <w:szCs w:val="28"/>
        </w:rPr>
        <w:tab/>
      </w:r>
      <w:r w:rsidRPr="008C3E6A">
        <w:rPr>
          <w:sz w:val="28"/>
          <w:szCs w:val="28"/>
        </w:rPr>
        <w:tab/>
      </w:r>
      <w:r w:rsidRPr="008C3E6A">
        <w:rPr>
          <w:sz w:val="28"/>
          <w:szCs w:val="28"/>
        </w:rPr>
        <w:tab/>
      </w:r>
      <w:r w:rsidRPr="008C3E6A">
        <w:rPr>
          <w:sz w:val="28"/>
          <w:szCs w:val="28"/>
        </w:rPr>
        <w:tab/>
      </w:r>
      <w:r w:rsidRPr="008C3E6A">
        <w:rPr>
          <w:sz w:val="28"/>
          <w:szCs w:val="28"/>
        </w:rPr>
        <w:tab/>
      </w:r>
      <w:r w:rsidRPr="008C3E6A">
        <w:rPr>
          <w:sz w:val="28"/>
          <w:szCs w:val="28"/>
        </w:rPr>
        <w:tab/>
      </w:r>
      <w:r w:rsidRPr="008C3E6A">
        <w:rPr>
          <w:sz w:val="28"/>
          <w:szCs w:val="28"/>
        </w:rPr>
        <w:tab/>
        <w:t xml:space="preserve">       С.Ю. </w:t>
      </w:r>
      <w:proofErr w:type="spellStart"/>
      <w:r w:rsidRPr="008C3E6A">
        <w:rPr>
          <w:sz w:val="28"/>
          <w:szCs w:val="28"/>
        </w:rPr>
        <w:t>Цирульник</w:t>
      </w:r>
      <w:proofErr w:type="spellEnd"/>
    </w:p>
    <w:sectPr w:rsidR="00524E5D" w:rsidRPr="008C3E6A" w:rsidSect="006C4689">
      <w:headerReference w:type="even" r:id="rId83"/>
      <w:headerReference w:type="default" r:id="rId84"/>
      <w:footerReference w:type="even" r:id="rId85"/>
      <w:footerReference w:type="default" r:id="rId86"/>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965" w:rsidRDefault="00B54965">
      <w:r>
        <w:separator/>
      </w:r>
    </w:p>
  </w:endnote>
  <w:endnote w:type="continuationSeparator" w:id="1">
    <w:p w:rsidR="00B54965" w:rsidRDefault="00B549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89575F" w:rsidP="00E60330">
    <w:pPr>
      <w:pStyle w:val="a4"/>
      <w:jc w:val="center"/>
    </w:pPr>
    <w:r>
      <w:fldChar w:fldCharType="begin"/>
    </w:r>
    <w:r w:rsidR="00E60330">
      <w:instrText xml:space="preserve"> PAGE   \* MERGEFORMAT </w:instrText>
    </w:r>
    <w:r>
      <w:fldChar w:fldCharType="separate"/>
    </w:r>
    <w:r w:rsidR="00E60330">
      <w:rPr>
        <w:noProof/>
      </w:rPr>
      <w:t>8</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89575F" w:rsidP="00E60330">
    <w:pPr>
      <w:pStyle w:val="a4"/>
      <w:jc w:val="center"/>
    </w:pPr>
    <w:r>
      <w:fldChar w:fldCharType="begin"/>
    </w:r>
    <w:r w:rsidR="00E60330">
      <w:instrText xml:space="preserve"> PAGE   \* MERGEFORMAT </w:instrText>
    </w:r>
    <w:r>
      <w:fldChar w:fldCharType="separate"/>
    </w:r>
    <w:r w:rsidR="001E0B8D">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965" w:rsidRDefault="00B54965">
      <w:r>
        <w:separator/>
      </w:r>
    </w:p>
  </w:footnote>
  <w:footnote w:type="continuationSeparator" w:id="1">
    <w:p w:rsidR="00B54965" w:rsidRDefault="00B549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E60330" w:rsidP="00E60330">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89575F">
    <w:pPr>
      <w:pStyle w:val="ab"/>
      <w:jc w:val="center"/>
    </w:pPr>
    <w:r>
      <w:fldChar w:fldCharType="begin"/>
    </w:r>
    <w:r w:rsidR="00E60330">
      <w:instrText xml:space="preserve"> PAGE   \* MERGEFORMAT </w:instrText>
    </w:r>
    <w:r>
      <w:fldChar w:fldCharType="separate"/>
    </w:r>
    <w:r w:rsidR="001E0B8D">
      <w:rPr>
        <w:noProof/>
      </w:rPr>
      <w:t>1</w:t>
    </w:r>
    <w:r>
      <w:fldChar w:fldCharType="end"/>
    </w:r>
  </w:p>
  <w:p w:rsidR="00E60330" w:rsidRPr="00F06631" w:rsidRDefault="00E60330" w:rsidP="00E60330">
    <w:pPr>
      <w:pStyle w:val="ab"/>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nsid w:val="FFFFFF89"/>
    <w:multiLevelType w:val="singleLevel"/>
    <w:tmpl w:val="93C2ED3E"/>
    <w:lvl w:ilvl="0">
      <w:start w:val="1"/>
      <w:numFmt w:val="bullet"/>
      <w:pStyle w:val="a"/>
      <w:lvlText w:val="­"/>
      <w:lvlJc w:val="left"/>
      <w:pPr>
        <w:tabs>
          <w:tab w:val="num" w:pos="360"/>
        </w:tabs>
        <w:ind w:left="360" w:hanging="360"/>
      </w:pPr>
      <w:rPr>
        <w:rFonts w:ascii="Courier New" w:hAnsi="Courier New" w:hint="default"/>
      </w:rPr>
    </w:lvl>
  </w:abstractNum>
  <w:abstractNum w:abstractNumId="2">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3">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3"/>
    <w:multiLevelType w:val="multilevel"/>
    <w:tmpl w:val="00000013"/>
    <w:name w:val="WW8Num19"/>
    <w:lvl w:ilvl="0">
      <w:start w:val="1"/>
      <w:numFmt w:val="bullet"/>
      <w:lvlText w:val=""/>
      <w:lvlJc w:val="left"/>
      <w:pPr>
        <w:tabs>
          <w:tab w:val="num" w:pos="1080"/>
        </w:tabs>
        <w:ind w:left="108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2ED55F79"/>
    <w:multiLevelType w:val="multilevel"/>
    <w:tmpl w:val="E326BBF4"/>
    <w:name w:val="WW8StyleNum"/>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70123E45"/>
    <w:multiLevelType w:val="multilevel"/>
    <w:tmpl w:val="775ED996"/>
    <w:numStyleLink w:val="111111"/>
  </w:abstractNum>
  <w:num w:numId="1">
    <w:abstractNumId w:val="1"/>
  </w:num>
  <w:num w:numId="2">
    <w:abstractNumId w:val="6"/>
  </w:num>
  <w:num w:numId="3">
    <w:abstractNumId w:val="7"/>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82B78"/>
    <w:rsid w:val="00024B18"/>
    <w:rsid w:val="000434FC"/>
    <w:rsid w:val="000878FD"/>
    <w:rsid w:val="000E0536"/>
    <w:rsid w:val="00101044"/>
    <w:rsid w:val="00185CD9"/>
    <w:rsid w:val="001E0B8D"/>
    <w:rsid w:val="00237E14"/>
    <w:rsid w:val="00243668"/>
    <w:rsid w:val="00245772"/>
    <w:rsid w:val="002679C6"/>
    <w:rsid w:val="002A7D24"/>
    <w:rsid w:val="002C0233"/>
    <w:rsid w:val="002F70A8"/>
    <w:rsid w:val="002F788F"/>
    <w:rsid w:val="003353C3"/>
    <w:rsid w:val="00343058"/>
    <w:rsid w:val="003448BE"/>
    <w:rsid w:val="003973E2"/>
    <w:rsid w:val="00524E5D"/>
    <w:rsid w:val="00551970"/>
    <w:rsid w:val="00592FF3"/>
    <w:rsid w:val="005B0E44"/>
    <w:rsid w:val="005B4DA6"/>
    <w:rsid w:val="00613347"/>
    <w:rsid w:val="00647A4E"/>
    <w:rsid w:val="00692C24"/>
    <w:rsid w:val="006A384E"/>
    <w:rsid w:val="006C4689"/>
    <w:rsid w:val="006D6D72"/>
    <w:rsid w:val="00701087"/>
    <w:rsid w:val="00713D7E"/>
    <w:rsid w:val="0078441A"/>
    <w:rsid w:val="007C6481"/>
    <w:rsid w:val="007C76C8"/>
    <w:rsid w:val="007F4265"/>
    <w:rsid w:val="00804FCF"/>
    <w:rsid w:val="0089575F"/>
    <w:rsid w:val="008B4272"/>
    <w:rsid w:val="008C3E6A"/>
    <w:rsid w:val="00904BD6"/>
    <w:rsid w:val="00905492"/>
    <w:rsid w:val="00992E47"/>
    <w:rsid w:val="009C2D38"/>
    <w:rsid w:val="009C4D51"/>
    <w:rsid w:val="009E7E22"/>
    <w:rsid w:val="00A34865"/>
    <w:rsid w:val="00A7075E"/>
    <w:rsid w:val="00A77371"/>
    <w:rsid w:val="00AA0957"/>
    <w:rsid w:val="00B54965"/>
    <w:rsid w:val="00B6795F"/>
    <w:rsid w:val="00B90393"/>
    <w:rsid w:val="00B979A4"/>
    <w:rsid w:val="00BF610F"/>
    <w:rsid w:val="00C049BB"/>
    <w:rsid w:val="00CD0A35"/>
    <w:rsid w:val="00CD57EA"/>
    <w:rsid w:val="00CD6BEA"/>
    <w:rsid w:val="00CE3FC2"/>
    <w:rsid w:val="00D73B07"/>
    <w:rsid w:val="00D768FE"/>
    <w:rsid w:val="00D82639"/>
    <w:rsid w:val="00D90BC5"/>
    <w:rsid w:val="00DB1BD5"/>
    <w:rsid w:val="00E05D86"/>
    <w:rsid w:val="00E11FAF"/>
    <w:rsid w:val="00E36569"/>
    <w:rsid w:val="00E4100C"/>
    <w:rsid w:val="00E51540"/>
    <w:rsid w:val="00E54AB5"/>
    <w:rsid w:val="00E60330"/>
    <w:rsid w:val="00E631D0"/>
    <w:rsid w:val="00E6345E"/>
    <w:rsid w:val="00ED7913"/>
    <w:rsid w:val="00EE1961"/>
    <w:rsid w:val="00F3427B"/>
    <w:rsid w:val="00F82B78"/>
    <w:rsid w:val="00FE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rPr>
  </w:style>
  <w:style w:type="character" w:customStyle="1" w:styleId="31">
    <w:name w:val="Заголовок 3 Знак"/>
    <w:basedOn w:val="a1"/>
    <w:link w:val="30"/>
    <w:rsid w:val="00A34865"/>
    <w:rPr>
      <w:rFonts w:ascii="Cambria" w:eastAsia="Times New Roman" w:hAnsi="Cambria" w:cs="Times New Roman"/>
      <w:b/>
      <w:bCs/>
      <w:sz w:val="26"/>
      <w:szCs w:val="26"/>
      <w:lang/>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rPr>
  </w:style>
  <w:style w:type="paragraph" w:styleId="a8">
    <w:name w:val="Body Text"/>
    <w:basedOn w:val="a0"/>
    <w:link w:val="11"/>
    <w:rsid w:val="00A34865"/>
    <w:pPr>
      <w:spacing w:after="120"/>
    </w:pPr>
    <w:rPr>
      <w:rFonts w:eastAsia="MS Mincho"/>
      <w:sz w:val="28"/>
      <w:lang/>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rPr>
  </w:style>
  <w:style w:type="character" w:customStyle="1" w:styleId="af">
    <w:name w:val="Схема документа Знак"/>
    <w:basedOn w:val="a1"/>
    <w:link w:val="ae"/>
    <w:semiHidden/>
    <w:rsid w:val="00A34865"/>
    <w:rPr>
      <w:rFonts w:ascii="Tahoma" w:eastAsia="Calibri" w:hAnsi="Tahoma" w:cs="Times New Roman"/>
      <w:sz w:val="16"/>
      <w:szCs w:val="16"/>
      <w:lang/>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eastAsia="en-US"/>
    </w:rPr>
  </w:style>
  <w:style w:type="character" w:customStyle="1" w:styleId="af5">
    <w:name w:val="Основной текст с отступом Знак"/>
    <w:basedOn w:val="a1"/>
    <w:link w:val="af4"/>
    <w:rsid w:val="00A34865"/>
    <w:rPr>
      <w:rFonts w:ascii="Calibri" w:eastAsia="Calibri" w:hAnsi="Calibri" w:cs="Times New Roman"/>
      <w:lang/>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rPr>
  </w:style>
  <w:style w:type="paragraph" w:customStyle="1" w:styleId="afb">
    <w:name w:val="работа"/>
    <w:basedOn w:val="a0"/>
    <w:link w:val="afa"/>
    <w:qFormat/>
    <w:rsid w:val="00A34865"/>
    <w:pPr>
      <w:ind w:firstLine="709"/>
      <w:jc w:val="both"/>
    </w:pPr>
    <w:rPr>
      <w:rFonts w:eastAsiaTheme="minorHAnsi" w:cstheme="minorBidi"/>
      <w:lang w:eastAsia="en-US"/>
    </w:rPr>
  </w:style>
  <w:style w:type="paragraph" w:customStyle="1" w:styleId="14">
    <w:name w:val="1Е ТАБЛИЦЫ"/>
    <w:basedOn w:val="a0"/>
    <w:link w:val="15"/>
    <w:qFormat/>
    <w:rsid w:val="00A34865"/>
    <w:pPr>
      <w:jc w:val="center"/>
    </w:pPr>
    <w:rPr>
      <w:szCs w:val="20"/>
      <w:lang w:eastAsia="en-US"/>
    </w:rPr>
  </w:style>
  <w:style w:type="character" w:customStyle="1" w:styleId="15">
    <w:name w:val="1Е ТАБЛИЦЫ Знак"/>
    <w:link w:val="14"/>
    <w:rsid w:val="00A34865"/>
    <w:rPr>
      <w:rFonts w:ascii="Times New Roman" w:eastAsia="Times New Roman" w:hAnsi="Times New Roman" w:cs="Times New Roman"/>
      <w:sz w:val="24"/>
      <w:szCs w:val="20"/>
      <w:lang/>
    </w:rPr>
  </w:style>
  <w:style w:type="paragraph" w:styleId="afc">
    <w:name w:val="footnote text"/>
    <w:basedOn w:val="a0"/>
    <w:link w:val="afd"/>
    <w:unhideWhenUsed/>
    <w:rsid w:val="00A34865"/>
    <w:pPr>
      <w:spacing w:after="200" w:line="276" w:lineRule="auto"/>
    </w:pPr>
    <w:rPr>
      <w:rFonts w:ascii="Calibri" w:eastAsia="Calibri" w:hAnsi="Calibri"/>
      <w:sz w:val="20"/>
      <w:szCs w:val="20"/>
      <w:lang w:eastAsia="en-US"/>
    </w:rPr>
  </w:style>
  <w:style w:type="character" w:customStyle="1" w:styleId="afd">
    <w:name w:val="Текст сноски Знак"/>
    <w:basedOn w:val="a1"/>
    <w:link w:val="afc"/>
    <w:rsid w:val="00A34865"/>
    <w:rPr>
      <w:rFonts w:ascii="Calibri" w:eastAsia="Calibri" w:hAnsi="Calibri" w:cs="Times New Roman"/>
      <w:sz w:val="20"/>
      <w:szCs w:val="20"/>
      <w:lang/>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rPr>
  </w:style>
  <w:style w:type="paragraph" w:styleId="aff3">
    <w:name w:val="Balloon Text"/>
    <w:basedOn w:val="a0"/>
    <w:link w:val="aff2"/>
    <w:unhideWhenUsed/>
    <w:rsid w:val="00A34865"/>
    <w:rPr>
      <w:rFonts w:ascii="Tahoma" w:eastAsiaTheme="minorHAnsi" w:hAnsi="Tahoma" w:cstheme="minorBidi"/>
      <w:sz w:val="16"/>
      <w:szCs w:val="16"/>
      <w:lang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rPr>
  </w:style>
  <w:style w:type="character" w:customStyle="1" w:styleId="S0">
    <w:name w:val="S_Обычный в таблице Знак"/>
    <w:link w:val="S"/>
    <w:rsid w:val="00A34865"/>
    <w:rPr>
      <w:rFonts w:ascii="Times New Roman" w:eastAsia="Times New Roman" w:hAnsi="Times New Roman" w:cs="Times New Roman"/>
      <w:sz w:val="24"/>
      <w:szCs w:val="24"/>
      <w:lang/>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E51540"/>
    <w:rPr>
      <w:rFonts w:ascii="Arial" w:eastAsia="Times New Roman" w:hAnsi="Arial" w:cs="Times New Roman"/>
      <w:lang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rPr>
  </w:style>
  <w:style w:type="character" w:customStyle="1" w:styleId="afffe">
    <w:name w:val="Стандартный Знак"/>
    <w:link w:val="affff"/>
    <w:locked/>
    <w:rsid w:val="00E51540"/>
    <w:rPr>
      <w:rFonts w:ascii="Arial" w:hAnsi="Arial"/>
      <w:sz w:val="24"/>
      <w:lang/>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eastAsia="ar-SA"/>
    </w:rPr>
  </w:style>
  <w:style w:type="paragraph" w:customStyle="1" w:styleId="s10">
    <w:name w:val="s_1"/>
    <w:basedOn w:val="a0"/>
    <w:rsid w:val="00E5154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val="x-none" w:eastAsia="x-none"/>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val="x-none" w:eastAsia="x-none"/>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val="x-none"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val="x-none"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val="x-none"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val="x-none" w:eastAsia="x-none"/>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val="x-none" w:eastAsia="x-none"/>
    </w:rPr>
  </w:style>
  <w:style w:type="character" w:customStyle="1" w:styleId="31">
    <w:name w:val="Заголовок 3 Знак"/>
    <w:basedOn w:val="a1"/>
    <w:link w:val="30"/>
    <w:rsid w:val="00A34865"/>
    <w:rPr>
      <w:rFonts w:ascii="Cambria" w:eastAsia="Times New Roman" w:hAnsi="Cambria" w:cs="Times New Roman"/>
      <w:b/>
      <w:bCs/>
      <w:sz w:val="26"/>
      <w:szCs w:val="26"/>
      <w:lang w:val="x-none"/>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val="x-none" w:eastAsia="x-none"/>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val="x-none" w:eastAsia="x-none"/>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val="x-none" w:eastAsia="x-none"/>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val="x-none" w:eastAsia="x-none"/>
    </w:rPr>
  </w:style>
  <w:style w:type="paragraph" w:styleId="a8">
    <w:name w:val="Body Text"/>
    <w:basedOn w:val="a0"/>
    <w:link w:val="11"/>
    <w:rsid w:val="00A34865"/>
    <w:pPr>
      <w:spacing w:after="120"/>
    </w:pPr>
    <w:rPr>
      <w:rFonts w:eastAsia="MS Mincho"/>
      <w:sz w:val="28"/>
      <w:lang w:val="x-none" w:eastAsia="x-none"/>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val="x-none" w:eastAsia="x-none"/>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val="x-none" w:eastAsia="x-none"/>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val="x-none" w:eastAsia="x-none"/>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val="x-none" w:eastAsia="x-none"/>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val="x-none" w:eastAsia="x-none"/>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val="x-none" w:eastAsia="x-none"/>
    </w:rPr>
  </w:style>
  <w:style w:type="character" w:customStyle="1" w:styleId="af">
    <w:name w:val="Схема документа Знак"/>
    <w:basedOn w:val="a1"/>
    <w:link w:val="ae"/>
    <w:semiHidden/>
    <w:rsid w:val="00A34865"/>
    <w:rPr>
      <w:rFonts w:ascii="Tahoma" w:eastAsia="Calibri" w:hAnsi="Tahoma" w:cs="Times New Roman"/>
      <w:sz w:val="16"/>
      <w:szCs w:val="16"/>
      <w:lang w:val="x-none" w:eastAsia="x-none"/>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val="x-none" w:eastAsia="x-none"/>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val="x-none" w:eastAsia="x-none"/>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val="x-none" w:eastAsia="en-US"/>
    </w:rPr>
  </w:style>
  <w:style w:type="character" w:customStyle="1" w:styleId="af5">
    <w:name w:val="Основной текст с отступом Знак"/>
    <w:basedOn w:val="a1"/>
    <w:link w:val="af4"/>
    <w:rsid w:val="00A34865"/>
    <w:rPr>
      <w:rFonts w:ascii="Calibri" w:eastAsia="Calibri" w:hAnsi="Calibri" w:cs="Times New Roman"/>
      <w:lang w:val="x-none"/>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val="x-none" w:eastAsia="x-none"/>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val="x-none"/>
    </w:rPr>
  </w:style>
  <w:style w:type="paragraph" w:customStyle="1" w:styleId="afb">
    <w:name w:val="работа"/>
    <w:basedOn w:val="a0"/>
    <w:link w:val="afa"/>
    <w:qFormat/>
    <w:rsid w:val="00A34865"/>
    <w:pPr>
      <w:ind w:firstLine="709"/>
      <w:jc w:val="both"/>
    </w:pPr>
    <w:rPr>
      <w:rFonts w:eastAsiaTheme="minorHAnsi" w:cstheme="minorBidi"/>
      <w:lang w:val="x-none" w:eastAsia="en-US"/>
    </w:rPr>
  </w:style>
  <w:style w:type="paragraph" w:customStyle="1" w:styleId="14">
    <w:name w:val="1Е ТАБЛИЦЫ"/>
    <w:basedOn w:val="a0"/>
    <w:link w:val="15"/>
    <w:qFormat/>
    <w:rsid w:val="00A34865"/>
    <w:pPr>
      <w:jc w:val="center"/>
    </w:pPr>
    <w:rPr>
      <w:szCs w:val="20"/>
      <w:lang w:val="x-none" w:eastAsia="en-US"/>
    </w:rPr>
  </w:style>
  <w:style w:type="character" w:customStyle="1" w:styleId="15">
    <w:name w:val="1Е ТАБЛИЦЫ Знак"/>
    <w:link w:val="14"/>
    <w:rsid w:val="00A34865"/>
    <w:rPr>
      <w:rFonts w:ascii="Times New Roman" w:eastAsia="Times New Roman" w:hAnsi="Times New Roman" w:cs="Times New Roman"/>
      <w:sz w:val="24"/>
      <w:szCs w:val="20"/>
      <w:lang w:val="x-none"/>
    </w:rPr>
  </w:style>
  <w:style w:type="paragraph" w:styleId="afc">
    <w:name w:val="footnote text"/>
    <w:basedOn w:val="a0"/>
    <w:link w:val="afd"/>
    <w:unhideWhenUsed/>
    <w:rsid w:val="00A34865"/>
    <w:pPr>
      <w:spacing w:after="200" w:line="276" w:lineRule="auto"/>
    </w:pPr>
    <w:rPr>
      <w:rFonts w:ascii="Calibri" w:eastAsia="Calibri" w:hAnsi="Calibri"/>
      <w:sz w:val="20"/>
      <w:szCs w:val="20"/>
      <w:lang w:val="x-none" w:eastAsia="en-US"/>
    </w:rPr>
  </w:style>
  <w:style w:type="character" w:customStyle="1" w:styleId="afd">
    <w:name w:val="Текст сноски Знак"/>
    <w:basedOn w:val="a1"/>
    <w:link w:val="afc"/>
    <w:rsid w:val="00A34865"/>
    <w:rPr>
      <w:rFonts w:ascii="Calibri" w:eastAsia="Calibri" w:hAnsi="Calibri" w:cs="Times New Roman"/>
      <w:sz w:val="20"/>
      <w:szCs w:val="20"/>
      <w:lang w:val="x-none"/>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val="x-none"/>
    </w:rPr>
  </w:style>
  <w:style w:type="paragraph" w:styleId="aff3">
    <w:name w:val="Balloon Text"/>
    <w:basedOn w:val="a0"/>
    <w:link w:val="aff2"/>
    <w:unhideWhenUsed/>
    <w:rsid w:val="00A34865"/>
    <w:rPr>
      <w:rFonts w:ascii="Tahoma" w:eastAsiaTheme="minorHAnsi" w:hAnsi="Tahoma" w:cstheme="minorBidi"/>
      <w:sz w:val="16"/>
      <w:szCs w:val="16"/>
      <w:lang w:val="x-none"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val="x-none" w:eastAsia="x-none"/>
    </w:rPr>
  </w:style>
  <w:style w:type="character" w:customStyle="1" w:styleId="S0">
    <w:name w:val="S_Обычный в таблице Знак"/>
    <w:link w:val="S"/>
    <w:rsid w:val="00A34865"/>
    <w:rPr>
      <w:rFonts w:ascii="Times New Roman" w:eastAsia="Times New Roman" w:hAnsi="Times New Roman" w:cs="Times New Roman"/>
      <w:sz w:val="24"/>
      <w:szCs w:val="24"/>
      <w:lang w:val="x-none" w:eastAsia="x-none"/>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val="x-none"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val="x-none"/>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val="x-none"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val="x-none" w:eastAsia="ar-SA"/>
    </w:rPr>
  </w:style>
  <w:style w:type="character" w:customStyle="1" w:styleId="90">
    <w:name w:val="Заголовок 9 Знак"/>
    <w:basedOn w:val="a1"/>
    <w:link w:val="9"/>
    <w:rsid w:val="00E51540"/>
    <w:rPr>
      <w:rFonts w:ascii="Arial" w:eastAsia="Times New Roman" w:hAnsi="Arial" w:cs="Times New Roman"/>
      <w:lang w:val="x-none"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val="x-none"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val="x-none"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val="x-none"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val="x-none"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val="x-none"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val="x-none"/>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val="x-none"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val="x-none"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val="x-none" w:eastAsia="x-none"/>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val="x-none" w:eastAsia="x-none"/>
    </w:rPr>
  </w:style>
  <w:style w:type="character" w:customStyle="1" w:styleId="afffe">
    <w:name w:val="Стандартный Знак"/>
    <w:link w:val="affff"/>
    <w:locked/>
    <w:rsid w:val="00E51540"/>
    <w:rPr>
      <w:rFonts w:ascii="Arial" w:hAnsi="Arial"/>
      <w:sz w:val="24"/>
      <w:lang w:val="x-none" w:eastAsia="x-none"/>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val="x-none" w:eastAsia="x-none"/>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val="x-none"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val="x-none" w:eastAsia="ar-SA"/>
    </w:rPr>
  </w:style>
  <w:style w:type="paragraph" w:customStyle="1" w:styleId="s10">
    <w:name w:val="s_1"/>
    <w:basedOn w:val="a0"/>
    <w:rsid w:val="00E5154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eader" Target="header2.xml"/><Relationship Id="rId89"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hyperlink" Target="https://base.garant.ru/70736874/53f89421bbdaf741eb2d1ecc4ddb4c33/" TargetMode="External"/><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eader" Target="head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510AC-FC9F-47DD-A24B-3B9A1A0D2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80</Pages>
  <Words>22767</Words>
  <Characters>129776</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Валентина</cp:lastModifiedBy>
  <cp:revision>30</cp:revision>
  <dcterms:created xsi:type="dcterms:W3CDTF">2019-12-03T07:37:00Z</dcterms:created>
  <dcterms:modified xsi:type="dcterms:W3CDTF">2019-12-30T05:42:00Z</dcterms:modified>
</cp:coreProperties>
</file>